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4D0" w:rsidRPr="00C064D0" w:rsidRDefault="00C064D0" w:rsidP="00C064D0">
      <w:pPr>
        <w:widowControl w:val="0"/>
        <w:autoSpaceDE w:val="0"/>
        <w:autoSpaceDN w:val="0"/>
        <w:spacing w:before="73" w:after="0" w:line="240" w:lineRule="auto"/>
        <w:ind w:right="106"/>
        <w:jc w:val="right"/>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Приложение 6</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0"/>
          <w:szCs w:val="26"/>
        </w:rPr>
      </w:pPr>
    </w:p>
    <w:p w:rsidR="00C064D0" w:rsidRPr="00C064D0" w:rsidRDefault="00C064D0" w:rsidP="00C064D0">
      <w:pPr>
        <w:widowControl w:val="0"/>
        <w:autoSpaceDE w:val="0"/>
        <w:autoSpaceDN w:val="0"/>
        <w:spacing w:before="207" w:after="0" w:line="240" w:lineRule="auto"/>
        <w:ind w:left="842" w:right="737"/>
        <w:jc w:val="center"/>
        <w:rPr>
          <w:rFonts w:ascii="Times New Roman" w:eastAsia="Times New Roman" w:hAnsi="Times New Roman" w:cs="Times New Roman"/>
          <w:b/>
          <w:sz w:val="32"/>
        </w:rPr>
      </w:pPr>
      <w:r w:rsidRPr="00C064D0">
        <w:rPr>
          <w:rFonts w:ascii="Times New Roman" w:eastAsia="Times New Roman" w:hAnsi="Times New Roman" w:cs="Times New Roman"/>
          <w:b/>
          <w:sz w:val="32"/>
        </w:rPr>
        <w:t>РАБОЧАЯ</w:t>
      </w:r>
      <w:r w:rsidRPr="00C064D0">
        <w:rPr>
          <w:rFonts w:ascii="Times New Roman" w:eastAsia="Times New Roman" w:hAnsi="Times New Roman" w:cs="Times New Roman"/>
          <w:b/>
          <w:spacing w:val="-2"/>
          <w:sz w:val="32"/>
        </w:rPr>
        <w:t xml:space="preserve"> </w:t>
      </w:r>
      <w:r w:rsidRPr="00C064D0">
        <w:rPr>
          <w:rFonts w:ascii="Times New Roman" w:eastAsia="Times New Roman" w:hAnsi="Times New Roman" w:cs="Times New Roman"/>
          <w:b/>
          <w:sz w:val="32"/>
        </w:rPr>
        <w:t>ПРОГРАММА</w:t>
      </w:r>
    </w:p>
    <w:p w:rsidR="00C064D0" w:rsidRPr="00C064D0" w:rsidRDefault="00C064D0" w:rsidP="00C064D0">
      <w:pPr>
        <w:widowControl w:val="0"/>
        <w:autoSpaceDE w:val="0"/>
        <w:autoSpaceDN w:val="0"/>
        <w:spacing w:before="184" w:after="0" w:line="240" w:lineRule="auto"/>
        <w:ind w:left="838" w:right="737"/>
        <w:jc w:val="center"/>
        <w:rPr>
          <w:rFonts w:ascii="Times New Roman" w:eastAsia="Times New Roman" w:hAnsi="Times New Roman" w:cs="Times New Roman"/>
          <w:b/>
          <w:sz w:val="32"/>
        </w:rPr>
      </w:pPr>
      <w:r w:rsidRPr="00C064D0">
        <w:rPr>
          <w:rFonts w:ascii="Times New Roman" w:eastAsia="Times New Roman" w:hAnsi="Times New Roman" w:cs="Times New Roman"/>
          <w:b/>
          <w:sz w:val="32"/>
        </w:rPr>
        <w:t>учебного</w:t>
      </w:r>
      <w:r w:rsidRPr="00C064D0">
        <w:rPr>
          <w:rFonts w:ascii="Times New Roman" w:eastAsia="Times New Roman" w:hAnsi="Times New Roman" w:cs="Times New Roman"/>
          <w:b/>
          <w:spacing w:val="-8"/>
          <w:sz w:val="32"/>
        </w:rPr>
        <w:t xml:space="preserve"> </w:t>
      </w:r>
      <w:r w:rsidRPr="00C064D0">
        <w:rPr>
          <w:rFonts w:ascii="Times New Roman" w:eastAsia="Times New Roman" w:hAnsi="Times New Roman" w:cs="Times New Roman"/>
          <w:b/>
          <w:sz w:val="32"/>
        </w:rPr>
        <w:t>предмета</w:t>
      </w:r>
    </w:p>
    <w:p w:rsidR="00C064D0" w:rsidRPr="00C064D0" w:rsidRDefault="00C064D0" w:rsidP="00C064D0">
      <w:pPr>
        <w:widowControl w:val="0"/>
        <w:autoSpaceDE w:val="0"/>
        <w:autoSpaceDN w:val="0"/>
        <w:spacing w:before="184" w:after="0" w:line="240" w:lineRule="auto"/>
        <w:ind w:left="842" w:right="737"/>
        <w:jc w:val="center"/>
        <w:rPr>
          <w:rFonts w:ascii="Times New Roman" w:eastAsia="Times New Roman" w:hAnsi="Times New Roman" w:cs="Times New Roman"/>
          <w:b/>
          <w:sz w:val="32"/>
        </w:rPr>
      </w:pPr>
      <w:r w:rsidRPr="00C064D0">
        <w:rPr>
          <w:rFonts w:ascii="Times New Roman" w:eastAsia="Times New Roman" w:hAnsi="Times New Roman" w:cs="Times New Roman"/>
          <w:b/>
          <w:sz w:val="32"/>
        </w:rPr>
        <w:t>«Иностранный</w:t>
      </w:r>
      <w:r w:rsidRPr="00C064D0">
        <w:rPr>
          <w:rFonts w:ascii="Times New Roman" w:eastAsia="Times New Roman" w:hAnsi="Times New Roman" w:cs="Times New Roman"/>
          <w:b/>
          <w:spacing w:val="-6"/>
          <w:sz w:val="32"/>
        </w:rPr>
        <w:t xml:space="preserve"> </w:t>
      </w:r>
      <w:r w:rsidRPr="00C064D0">
        <w:rPr>
          <w:rFonts w:ascii="Times New Roman" w:eastAsia="Times New Roman" w:hAnsi="Times New Roman" w:cs="Times New Roman"/>
          <w:b/>
          <w:sz w:val="32"/>
        </w:rPr>
        <w:t>язык</w:t>
      </w:r>
      <w:r w:rsidRPr="00C064D0">
        <w:rPr>
          <w:rFonts w:ascii="Times New Roman" w:eastAsia="Times New Roman" w:hAnsi="Times New Roman" w:cs="Times New Roman"/>
          <w:b/>
          <w:spacing w:val="-5"/>
          <w:sz w:val="32"/>
        </w:rPr>
        <w:t xml:space="preserve"> </w:t>
      </w:r>
      <w:r w:rsidRPr="00C064D0">
        <w:rPr>
          <w:rFonts w:ascii="Times New Roman" w:eastAsia="Times New Roman" w:hAnsi="Times New Roman" w:cs="Times New Roman"/>
          <w:b/>
          <w:sz w:val="32"/>
        </w:rPr>
        <w:t>(английский)»</w:t>
      </w:r>
    </w:p>
    <w:p w:rsidR="00C064D0" w:rsidRPr="00C064D0" w:rsidRDefault="00C064D0" w:rsidP="00C064D0">
      <w:pPr>
        <w:widowControl w:val="0"/>
        <w:autoSpaceDE w:val="0"/>
        <w:autoSpaceDN w:val="0"/>
        <w:spacing w:before="184" w:after="0" w:line="240" w:lineRule="auto"/>
        <w:ind w:left="841" w:right="737"/>
        <w:jc w:val="center"/>
        <w:rPr>
          <w:rFonts w:ascii="Times New Roman" w:eastAsia="Times New Roman" w:hAnsi="Times New Roman" w:cs="Times New Roman"/>
          <w:b/>
          <w:sz w:val="32"/>
        </w:rPr>
      </w:pPr>
      <w:r w:rsidRPr="00C064D0">
        <w:rPr>
          <w:rFonts w:ascii="Times New Roman" w:eastAsia="Times New Roman" w:hAnsi="Times New Roman" w:cs="Times New Roman"/>
          <w:b/>
          <w:sz w:val="32"/>
        </w:rPr>
        <w:t>Срок</w:t>
      </w:r>
      <w:r w:rsidRPr="00C064D0">
        <w:rPr>
          <w:rFonts w:ascii="Times New Roman" w:eastAsia="Times New Roman" w:hAnsi="Times New Roman" w:cs="Times New Roman"/>
          <w:b/>
          <w:spacing w:val="-4"/>
          <w:sz w:val="32"/>
        </w:rPr>
        <w:t xml:space="preserve"> </w:t>
      </w:r>
      <w:r w:rsidRPr="00C064D0">
        <w:rPr>
          <w:rFonts w:ascii="Times New Roman" w:eastAsia="Times New Roman" w:hAnsi="Times New Roman" w:cs="Times New Roman"/>
          <w:b/>
          <w:sz w:val="32"/>
        </w:rPr>
        <w:t>освоения</w:t>
      </w:r>
      <w:r w:rsidRPr="00C064D0">
        <w:rPr>
          <w:rFonts w:ascii="Times New Roman" w:eastAsia="Times New Roman" w:hAnsi="Times New Roman" w:cs="Times New Roman"/>
          <w:b/>
          <w:spacing w:val="-3"/>
          <w:sz w:val="32"/>
        </w:rPr>
        <w:t xml:space="preserve"> </w:t>
      </w:r>
      <w:r w:rsidRPr="00C064D0">
        <w:rPr>
          <w:rFonts w:ascii="Times New Roman" w:eastAsia="Times New Roman" w:hAnsi="Times New Roman" w:cs="Times New Roman"/>
          <w:b/>
          <w:sz w:val="32"/>
        </w:rPr>
        <w:t>программы:</w:t>
      </w:r>
      <w:r w:rsidRPr="00C064D0">
        <w:rPr>
          <w:rFonts w:ascii="Times New Roman" w:eastAsia="Times New Roman" w:hAnsi="Times New Roman" w:cs="Times New Roman"/>
          <w:b/>
          <w:spacing w:val="-2"/>
          <w:sz w:val="32"/>
        </w:rPr>
        <w:t xml:space="preserve"> </w:t>
      </w:r>
      <w:r w:rsidRPr="00C064D0">
        <w:rPr>
          <w:rFonts w:ascii="Times New Roman" w:eastAsia="Times New Roman" w:hAnsi="Times New Roman" w:cs="Times New Roman"/>
          <w:b/>
          <w:sz w:val="32"/>
        </w:rPr>
        <w:t>3</w:t>
      </w:r>
      <w:r w:rsidRPr="00C064D0">
        <w:rPr>
          <w:rFonts w:ascii="Times New Roman" w:eastAsia="Times New Roman" w:hAnsi="Times New Roman" w:cs="Times New Roman"/>
          <w:b/>
          <w:spacing w:val="-2"/>
          <w:sz w:val="32"/>
        </w:rPr>
        <w:t xml:space="preserve"> </w:t>
      </w:r>
      <w:r w:rsidRPr="00C064D0">
        <w:rPr>
          <w:rFonts w:ascii="Times New Roman" w:eastAsia="Times New Roman" w:hAnsi="Times New Roman" w:cs="Times New Roman"/>
          <w:b/>
          <w:sz w:val="32"/>
        </w:rPr>
        <w:t>года</w:t>
      </w:r>
      <w:r w:rsidRPr="00C064D0">
        <w:rPr>
          <w:rFonts w:ascii="Times New Roman" w:eastAsia="Times New Roman" w:hAnsi="Times New Roman" w:cs="Times New Roman"/>
          <w:b/>
          <w:spacing w:val="-3"/>
          <w:sz w:val="32"/>
        </w:rPr>
        <w:t xml:space="preserve"> </w:t>
      </w:r>
      <w:r w:rsidRPr="00C064D0">
        <w:rPr>
          <w:rFonts w:ascii="Times New Roman" w:eastAsia="Times New Roman" w:hAnsi="Times New Roman" w:cs="Times New Roman"/>
          <w:b/>
          <w:sz w:val="32"/>
        </w:rPr>
        <w:t>(2</w:t>
      </w:r>
      <w:r w:rsidRPr="00C064D0">
        <w:rPr>
          <w:rFonts w:ascii="Times New Roman" w:eastAsia="Times New Roman" w:hAnsi="Times New Roman" w:cs="Times New Roman"/>
          <w:b/>
          <w:spacing w:val="-1"/>
          <w:sz w:val="32"/>
        </w:rPr>
        <w:t xml:space="preserve"> </w:t>
      </w:r>
      <w:r w:rsidRPr="00C064D0">
        <w:rPr>
          <w:rFonts w:ascii="Times New Roman" w:eastAsia="Times New Roman" w:hAnsi="Times New Roman" w:cs="Times New Roman"/>
          <w:b/>
          <w:sz w:val="32"/>
        </w:rPr>
        <w:t>-</w:t>
      </w:r>
      <w:r w:rsidRPr="00C064D0">
        <w:rPr>
          <w:rFonts w:ascii="Times New Roman" w:eastAsia="Times New Roman" w:hAnsi="Times New Roman" w:cs="Times New Roman"/>
          <w:b/>
          <w:spacing w:val="-5"/>
          <w:sz w:val="32"/>
        </w:rPr>
        <w:t xml:space="preserve"> </w:t>
      </w:r>
      <w:r w:rsidRPr="00C064D0">
        <w:rPr>
          <w:rFonts w:ascii="Times New Roman" w:eastAsia="Times New Roman" w:hAnsi="Times New Roman" w:cs="Times New Roman"/>
          <w:b/>
          <w:sz w:val="32"/>
        </w:rPr>
        <w:t>4</w:t>
      </w:r>
      <w:r w:rsidRPr="00C064D0">
        <w:rPr>
          <w:rFonts w:ascii="Times New Roman" w:eastAsia="Times New Roman" w:hAnsi="Times New Roman" w:cs="Times New Roman"/>
          <w:b/>
          <w:spacing w:val="-2"/>
          <w:sz w:val="32"/>
        </w:rPr>
        <w:t xml:space="preserve"> </w:t>
      </w:r>
      <w:r w:rsidRPr="00C064D0">
        <w:rPr>
          <w:rFonts w:ascii="Times New Roman" w:eastAsia="Times New Roman" w:hAnsi="Times New Roman" w:cs="Times New Roman"/>
          <w:b/>
          <w:sz w:val="32"/>
        </w:rPr>
        <w:t>классы)</w:t>
      </w:r>
    </w:p>
    <w:p w:rsidR="00C064D0" w:rsidRPr="00C064D0" w:rsidRDefault="00C064D0" w:rsidP="00C064D0">
      <w:pPr>
        <w:widowControl w:val="0"/>
        <w:autoSpaceDE w:val="0"/>
        <w:autoSpaceDN w:val="0"/>
        <w:spacing w:after="0" w:line="240" w:lineRule="auto"/>
        <w:jc w:val="center"/>
        <w:rPr>
          <w:rFonts w:ascii="Times New Roman" w:eastAsia="Times New Roman" w:hAnsi="Times New Roman" w:cs="Times New Roman"/>
          <w:sz w:val="32"/>
        </w:rPr>
        <w:sectPr w:rsidR="00C064D0" w:rsidRPr="00C064D0">
          <w:footerReference w:type="default" r:id="rId5"/>
          <w:pgSz w:w="11910" w:h="16840"/>
          <w:pgMar w:top="760" w:right="600" w:bottom="1160" w:left="920" w:header="0" w:footer="968" w:gutter="0"/>
          <w:pgNumType w:start="1"/>
          <w:cols w:space="720"/>
        </w:sectPr>
      </w:pPr>
    </w:p>
    <w:p w:rsidR="00C064D0" w:rsidRPr="00C064D0" w:rsidRDefault="00C064D0" w:rsidP="00C064D0">
      <w:pPr>
        <w:widowControl w:val="0"/>
        <w:autoSpaceDE w:val="0"/>
        <w:autoSpaceDN w:val="0"/>
        <w:spacing w:before="72" w:after="0" w:line="240" w:lineRule="auto"/>
        <w:ind w:left="844" w:right="737"/>
        <w:jc w:val="center"/>
        <w:rPr>
          <w:rFonts w:ascii="Times New Roman" w:eastAsia="Times New Roman" w:hAnsi="Times New Roman" w:cs="Times New Roman"/>
          <w:b/>
          <w:sz w:val="24"/>
        </w:rPr>
      </w:pPr>
      <w:r w:rsidRPr="00C064D0">
        <w:rPr>
          <w:rFonts w:ascii="Times New Roman" w:eastAsia="Times New Roman" w:hAnsi="Times New Roman" w:cs="Times New Roman"/>
          <w:b/>
          <w:sz w:val="24"/>
        </w:rPr>
        <w:lastRenderedPageBreak/>
        <w:t>СОДЕРЖАНИЕ</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b/>
          <w:sz w:val="20"/>
          <w:szCs w:val="26"/>
        </w:rPr>
      </w:pPr>
    </w:p>
    <w:p w:rsidR="00C064D0" w:rsidRPr="00C064D0" w:rsidRDefault="00C064D0" w:rsidP="00C064D0">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21"/>
        <w:gridCol w:w="1704"/>
      </w:tblGrid>
      <w:tr w:rsidR="00C064D0" w:rsidRPr="00C064D0" w:rsidTr="00EF0B46">
        <w:trPr>
          <w:trHeight w:val="499"/>
        </w:trPr>
        <w:tc>
          <w:tcPr>
            <w:tcW w:w="7621" w:type="dxa"/>
          </w:tcPr>
          <w:p w:rsidR="00C064D0" w:rsidRPr="00C064D0" w:rsidRDefault="00C064D0" w:rsidP="00C064D0">
            <w:pPr>
              <w:spacing w:before="89"/>
              <w:ind w:left="2353" w:right="2345"/>
              <w:jc w:val="center"/>
              <w:rPr>
                <w:rFonts w:ascii="Times New Roman" w:eastAsia="Times New Roman" w:hAnsi="Times New Roman" w:cs="Times New Roman"/>
                <w:sz w:val="28"/>
              </w:rPr>
            </w:pPr>
            <w:r w:rsidRPr="00C064D0">
              <w:rPr>
                <w:rFonts w:ascii="Times New Roman" w:eastAsia="Times New Roman" w:hAnsi="Times New Roman" w:cs="Times New Roman"/>
                <w:sz w:val="28"/>
              </w:rPr>
              <w:t>Наименования</w:t>
            </w:r>
            <w:r w:rsidRPr="00C064D0">
              <w:rPr>
                <w:rFonts w:ascii="Times New Roman" w:eastAsia="Times New Roman" w:hAnsi="Times New Roman" w:cs="Times New Roman"/>
                <w:spacing w:val="-4"/>
                <w:sz w:val="28"/>
              </w:rPr>
              <w:t xml:space="preserve"> </w:t>
            </w:r>
            <w:r w:rsidRPr="00C064D0">
              <w:rPr>
                <w:rFonts w:ascii="Times New Roman" w:eastAsia="Times New Roman" w:hAnsi="Times New Roman" w:cs="Times New Roman"/>
                <w:sz w:val="28"/>
              </w:rPr>
              <w:t>разделов</w:t>
            </w:r>
          </w:p>
        </w:tc>
        <w:tc>
          <w:tcPr>
            <w:tcW w:w="1704" w:type="dxa"/>
          </w:tcPr>
          <w:p w:rsidR="00C064D0" w:rsidRPr="00C064D0" w:rsidRDefault="00C064D0" w:rsidP="00C064D0">
            <w:pPr>
              <w:spacing w:before="89"/>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 стр.</w:t>
            </w:r>
          </w:p>
        </w:tc>
      </w:tr>
      <w:tr w:rsidR="00C064D0" w:rsidRPr="00C064D0" w:rsidTr="00EF0B46">
        <w:trPr>
          <w:trHeight w:val="594"/>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Пояснительная</w:t>
            </w:r>
            <w:r w:rsidRPr="00C064D0">
              <w:rPr>
                <w:rFonts w:ascii="Times New Roman" w:eastAsia="Times New Roman" w:hAnsi="Times New Roman" w:cs="Times New Roman"/>
                <w:spacing w:val="-3"/>
                <w:sz w:val="28"/>
              </w:rPr>
              <w:t xml:space="preserve"> </w:t>
            </w:r>
            <w:r w:rsidRPr="00C064D0">
              <w:rPr>
                <w:rFonts w:ascii="Times New Roman" w:eastAsia="Times New Roman" w:hAnsi="Times New Roman" w:cs="Times New Roman"/>
                <w:sz w:val="28"/>
              </w:rPr>
              <w:t>записка</w:t>
            </w:r>
          </w:p>
        </w:tc>
        <w:tc>
          <w:tcPr>
            <w:tcW w:w="1704" w:type="dxa"/>
          </w:tcPr>
          <w:p w:rsidR="00C064D0" w:rsidRPr="00C064D0" w:rsidRDefault="00C064D0" w:rsidP="00C064D0">
            <w:pPr>
              <w:spacing w:before="136"/>
              <w:ind w:left="12"/>
              <w:jc w:val="center"/>
              <w:rPr>
                <w:rFonts w:ascii="Times New Roman" w:eastAsia="Times New Roman" w:hAnsi="Times New Roman" w:cs="Times New Roman"/>
                <w:sz w:val="28"/>
              </w:rPr>
            </w:pPr>
            <w:r w:rsidRPr="00C064D0">
              <w:rPr>
                <w:rFonts w:ascii="Times New Roman" w:eastAsia="Times New Roman" w:hAnsi="Times New Roman" w:cs="Times New Roman"/>
                <w:sz w:val="28"/>
              </w:rPr>
              <w:t>3</w:t>
            </w:r>
          </w:p>
        </w:tc>
      </w:tr>
      <w:tr w:rsidR="00C064D0" w:rsidRPr="00C064D0" w:rsidTr="00EF0B46">
        <w:trPr>
          <w:trHeight w:val="645"/>
        </w:trPr>
        <w:tc>
          <w:tcPr>
            <w:tcW w:w="7621" w:type="dxa"/>
          </w:tcPr>
          <w:p w:rsidR="00C064D0" w:rsidRPr="00C064D0" w:rsidRDefault="00C064D0" w:rsidP="00C064D0">
            <w:pPr>
              <w:spacing w:line="324" w:lineRule="exact"/>
              <w:ind w:left="107" w:right="176"/>
              <w:rPr>
                <w:rFonts w:ascii="Times New Roman" w:eastAsia="Times New Roman" w:hAnsi="Times New Roman" w:cs="Times New Roman"/>
                <w:sz w:val="28"/>
                <w:lang w:val="ru-RU"/>
              </w:rPr>
            </w:pPr>
            <w:r w:rsidRPr="00C064D0">
              <w:rPr>
                <w:rFonts w:ascii="Times New Roman" w:eastAsia="Times New Roman" w:hAnsi="Times New Roman" w:cs="Times New Roman"/>
                <w:sz w:val="28"/>
                <w:lang w:val="ru-RU"/>
              </w:rPr>
              <w:t>Содержание учебного предмета «Иностранный (английский)</w:t>
            </w:r>
            <w:r w:rsidRPr="00C064D0">
              <w:rPr>
                <w:rFonts w:ascii="Times New Roman" w:eastAsia="Times New Roman" w:hAnsi="Times New Roman" w:cs="Times New Roman"/>
                <w:spacing w:val="-68"/>
                <w:sz w:val="28"/>
                <w:lang w:val="ru-RU"/>
              </w:rPr>
              <w:t xml:space="preserve"> </w:t>
            </w:r>
            <w:r w:rsidRPr="00C064D0">
              <w:rPr>
                <w:rFonts w:ascii="Times New Roman" w:eastAsia="Times New Roman" w:hAnsi="Times New Roman" w:cs="Times New Roman"/>
                <w:sz w:val="28"/>
                <w:lang w:val="ru-RU"/>
              </w:rPr>
              <w:t>язык»</w:t>
            </w:r>
          </w:p>
        </w:tc>
        <w:tc>
          <w:tcPr>
            <w:tcW w:w="1704" w:type="dxa"/>
          </w:tcPr>
          <w:p w:rsidR="00C064D0" w:rsidRPr="00C064D0" w:rsidRDefault="00C064D0" w:rsidP="00C064D0">
            <w:pPr>
              <w:spacing w:before="160"/>
              <w:ind w:left="12"/>
              <w:jc w:val="center"/>
              <w:rPr>
                <w:rFonts w:ascii="Times New Roman" w:eastAsia="Times New Roman" w:hAnsi="Times New Roman" w:cs="Times New Roman"/>
                <w:sz w:val="28"/>
              </w:rPr>
            </w:pPr>
            <w:r w:rsidRPr="00C064D0">
              <w:rPr>
                <w:rFonts w:ascii="Times New Roman" w:eastAsia="Times New Roman" w:hAnsi="Times New Roman" w:cs="Times New Roman"/>
                <w:sz w:val="28"/>
              </w:rPr>
              <w:t>5</w:t>
            </w:r>
          </w:p>
        </w:tc>
      </w:tr>
      <w:tr w:rsidR="00C064D0" w:rsidRPr="00C064D0" w:rsidTr="00EF0B46">
        <w:trPr>
          <w:trHeight w:val="591"/>
        </w:trPr>
        <w:tc>
          <w:tcPr>
            <w:tcW w:w="7621" w:type="dxa"/>
          </w:tcPr>
          <w:p w:rsidR="00C064D0" w:rsidRPr="00C064D0" w:rsidRDefault="00C064D0" w:rsidP="00C064D0">
            <w:pPr>
              <w:spacing w:before="134"/>
              <w:ind w:left="107"/>
              <w:rPr>
                <w:rFonts w:ascii="Times New Roman" w:eastAsia="Times New Roman" w:hAnsi="Times New Roman" w:cs="Times New Roman"/>
                <w:sz w:val="28"/>
              </w:rPr>
            </w:pPr>
            <w:r w:rsidRPr="00C064D0">
              <w:rPr>
                <w:rFonts w:ascii="Times New Roman" w:eastAsia="Times New Roman" w:hAnsi="Times New Roman" w:cs="Times New Roman"/>
                <w:sz w:val="28"/>
              </w:rPr>
              <w:t>2</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класс</w:t>
            </w:r>
          </w:p>
        </w:tc>
        <w:tc>
          <w:tcPr>
            <w:tcW w:w="1704" w:type="dxa"/>
          </w:tcPr>
          <w:p w:rsidR="00C064D0" w:rsidRPr="00C064D0" w:rsidRDefault="00C064D0" w:rsidP="00C064D0">
            <w:pPr>
              <w:spacing w:before="134"/>
              <w:ind w:left="12"/>
              <w:jc w:val="center"/>
              <w:rPr>
                <w:rFonts w:ascii="Times New Roman" w:eastAsia="Times New Roman" w:hAnsi="Times New Roman" w:cs="Times New Roman"/>
                <w:sz w:val="28"/>
              </w:rPr>
            </w:pPr>
            <w:r w:rsidRPr="00C064D0">
              <w:rPr>
                <w:rFonts w:ascii="Times New Roman" w:eastAsia="Times New Roman" w:hAnsi="Times New Roman" w:cs="Times New Roman"/>
                <w:sz w:val="28"/>
              </w:rPr>
              <w:t>5</w:t>
            </w:r>
          </w:p>
        </w:tc>
      </w:tr>
      <w:tr w:rsidR="00C064D0" w:rsidRPr="00C064D0" w:rsidTr="00EF0B46">
        <w:trPr>
          <w:trHeight w:val="597"/>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3</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класс</w:t>
            </w:r>
          </w:p>
        </w:tc>
        <w:tc>
          <w:tcPr>
            <w:tcW w:w="1704" w:type="dxa"/>
          </w:tcPr>
          <w:p w:rsidR="00C064D0" w:rsidRPr="00C064D0" w:rsidRDefault="00C064D0" w:rsidP="00C064D0">
            <w:pPr>
              <w:spacing w:before="136"/>
              <w:ind w:left="12"/>
              <w:jc w:val="center"/>
              <w:rPr>
                <w:rFonts w:ascii="Times New Roman" w:eastAsia="Times New Roman" w:hAnsi="Times New Roman" w:cs="Times New Roman"/>
                <w:sz w:val="28"/>
              </w:rPr>
            </w:pPr>
            <w:r w:rsidRPr="00C064D0">
              <w:rPr>
                <w:rFonts w:ascii="Times New Roman" w:eastAsia="Times New Roman" w:hAnsi="Times New Roman" w:cs="Times New Roman"/>
                <w:sz w:val="28"/>
              </w:rPr>
              <w:t>9</w:t>
            </w:r>
          </w:p>
        </w:tc>
      </w:tr>
      <w:tr w:rsidR="00C064D0" w:rsidRPr="00C064D0" w:rsidTr="00EF0B46">
        <w:trPr>
          <w:trHeight w:val="594"/>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4</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класс</w:t>
            </w:r>
          </w:p>
        </w:tc>
        <w:tc>
          <w:tcPr>
            <w:tcW w:w="1704" w:type="dxa"/>
          </w:tcPr>
          <w:p w:rsidR="00C064D0" w:rsidRPr="00C064D0" w:rsidRDefault="00C064D0" w:rsidP="00C064D0">
            <w:pPr>
              <w:spacing w:before="136"/>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13</w:t>
            </w:r>
          </w:p>
        </w:tc>
      </w:tr>
      <w:tr w:rsidR="00C064D0" w:rsidRPr="00C064D0" w:rsidTr="00EF0B46">
        <w:trPr>
          <w:trHeight w:val="1289"/>
        </w:trPr>
        <w:tc>
          <w:tcPr>
            <w:tcW w:w="7621" w:type="dxa"/>
          </w:tcPr>
          <w:p w:rsidR="00C064D0" w:rsidRPr="00C064D0" w:rsidRDefault="00C064D0" w:rsidP="00C064D0">
            <w:pPr>
              <w:ind w:left="107"/>
              <w:rPr>
                <w:rFonts w:ascii="Times New Roman" w:eastAsia="Times New Roman" w:hAnsi="Times New Roman" w:cs="Times New Roman"/>
                <w:sz w:val="28"/>
                <w:lang w:val="ru-RU"/>
              </w:rPr>
            </w:pPr>
            <w:r w:rsidRPr="00C064D0">
              <w:rPr>
                <w:rFonts w:ascii="Times New Roman" w:eastAsia="Times New Roman" w:hAnsi="Times New Roman" w:cs="Times New Roman"/>
                <w:sz w:val="28"/>
                <w:lang w:val="ru-RU"/>
              </w:rPr>
              <w:t>Планируемые</w:t>
            </w:r>
            <w:r w:rsidRPr="00C064D0">
              <w:rPr>
                <w:rFonts w:ascii="Times New Roman" w:eastAsia="Times New Roman" w:hAnsi="Times New Roman" w:cs="Times New Roman"/>
                <w:spacing w:val="-8"/>
                <w:sz w:val="28"/>
                <w:lang w:val="ru-RU"/>
              </w:rPr>
              <w:t xml:space="preserve"> </w:t>
            </w:r>
            <w:r w:rsidRPr="00C064D0">
              <w:rPr>
                <w:rFonts w:ascii="Times New Roman" w:eastAsia="Times New Roman" w:hAnsi="Times New Roman" w:cs="Times New Roman"/>
                <w:sz w:val="28"/>
                <w:lang w:val="ru-RU"/>
              </w:rPr>
              <w:t>результаты</w:t>
            </w:r>
            <w:r w:rsidRPr="00C064D0">
              <w:rPr>
                <w:rFonts w:ascii="Times New Roman" w:eastAsia="Times New Roman" w:hAnsi="Times New Roman" w:cs="Times New Roman"/>
                <w:spacing w:val="-4"/>
                <w:sz w:val="28"/>
                <w:lang w:val="ru-RU"/>
              </w:rPr>
              <w:t xml:space="preserve"> </w:t>
            </w:r>
            <w:r w:rsidRPr="00C064D0">
              <w:rPr>
                <w:rFonts w:ascii="Times New Roman" w:eastAsia="Times New Roman" w:hAnsi="Times New Roman" w:cs="Times New Roman"/>
                <w:sz w:val="28"/>
                <w:lang w:val="ru-RU"/>
              </w:rPr>
              <w:t>освоения</w:t>
            </w:r>
            <w:r w:rsidRPr="00C064D0">
              <w:rPr>
                <w:rFonts w:ascii="Times New Roman" w:eastAsia="Times New Roman" w:hAnsi="Times New Roman" w:cs="Times New Roman"/>
                <w:spacing w:val="-4"/>
                <w:sz w:val="28"/>
                <w:lang w:val="ru-RU"/>
              </w:rPr>
              <w:t xml:space="preserve"> </w:t>
            </w:r>
            <w:r w:rsidRPr="00C064D0">
              <w:rPr>
                <w:rFonts w:ascii="Times New Roman" w:eastAsia="Times New Roman" w:hAnsi="Times New Roman" w:cs="Times New Roman"/>
                <w:sz w:val="28"/>
                <w:lang w:val="ru-RU"/>
              </w:rPr>
              <w:t>программы</w:t>
            </w:r>
            <w:r w:rsidRPr="00C064D0">
              <w:rPr>
                <w:rFonts w:ascii="Times New Roman" w:eastAsia="Times New Roman" w:hAnsi="Times New Roman" w:cs="Times New Roman"/>
                <w:spacing w:val="-4"/>
                <w:sz w:val="28"/>
                <w:lang w:val="ru-RU"/>
              </w:rPr>
              <w:t xml:space="preserve"> </w:t>
            </w:r>
            <w:r w:rsidRPr="00C064D0">
              <w:rPr>
                <w:rFonts w:ascii="Times New Roman" w:eastAsia="Times New Roman" w:hAnsi="Times New Roman" w:cs="Times New Roman"/>
                <w:sz w:val="28"/>
                <w:lang w:val="ru-RU"/>
              </w:rPr>
              <w:t>учебного</w:t>
            </w:r>
            <w:r w:rsidRPr="00C064D0">
              <w:rPr>
                <w:rFonts w:ascii="Times New Roman" w:eastAsia="Times New Roman" w:hAnsi="Times New Roman" w:cs="Times New Roman"/>
                <w:spacing w:val="-67"/>
                <w:sz w:val="28"/>
                <w:lang w:val="ru-RU"/>
              </w:rPr>
              <w:t xml:space="preserve"> </w:t>
            </w:r>
            <w:r w:rsidRPr="00C064D0">
              <w:rPr>
                <w:rFonts w:ascii="Times New Roman" w:eastAsia="Times New Roman" w:hAnsi="Times New Roman" w:cs="Times New Roman"/>
                <w:sz w:val="28"/>
                <w:lang w:val="ru-RU"/>
              </w:rPr>
              <w:t>предмета «Иностранный (английский) язык» на уровне</w:t>
            </w:r>
            <w:r w:rsidRPr="00C064D0">
              <w:rPr>
                <w:rFonts w:ascii="Times New Roman" w:eastAsia="Times New Roman" w:hAnsi="Times New Roman" w:cs="Times New Roman"/>
                <w:spacing w:val="1"/>
                <w:sz w:val="28"/>
                <w:lang w:val="ru-RU"/>
              </w:rPr>
              <w:t xml:space="preserve"> </w:t>
            </w:r>
            <w:r w:rsidRPr="00C064D0">
              <w:rPr>
                <w:rFonts w:ascii="Times New Roman" w:eastAsia="Times New Roman" w:hAnsi="Times New Roman" w:cs="Times New Roman"/>
                <w:sz w:val="28"/>
                <w:lang w:val="ru-RU"/>
              </w:rPr>
              <w:t>начального</w:t>
            </w:r>
          </w:p>
          <w:p w:rsidR="00C064D0" w:rsidRPr="00C064D0" w:rsidRDefault="00C064D0" w:rsidP="00C064D0">
            <w:pPr>
              <w:spacing w:before="2" w:line="301" w:lineRule="exact"/>
              <w:ind w:left="107"/>
              <w:rPr>
                <w:rFonts w:ascii="Times New Roman" w:eastAsia="Times New Roman" w:hAnsi="Times New Roman" w:cs="Times New Roman"/>
                <w:sz w:val="28"/>
              </w:rPr>
            </w:pPr>
            <w:r w:rsidRPr="00C064D0">
              <w:rPr>
                <w:rFonts w:ascii="Times New Roman" w:eastAsia="Times New Roman" w:hAnsi="Times New Roman" w:cs="Times New Roman"/>
                <w:sz w:val="28"/>
              </w:rPr>
              <w:t>общего</w:t>
            </w:r>
            <w:r w:rsidRPr="00C064D0">
              <w:rPr>
                <w:rFonts w:ascii="Times New Roman" w:eastAsia="Times New Roman" w:hAnsi="Times New Roman" w:cs="Times New Roman"/>
                <w:spacing w:val="-6"/>
                <w:sz w:val="28"/>
              </w:rPr>
              <w:t xml:space="preserve"> </w:t>
            </w:r>
            <w:r w:rsidRPr="00C064D0">
              <w:rPr>
                <w:rFonts w:ascii="Times New Roman" w:eastAsia="Times New Roman" w:hAnsi="Times New Roman" w:cs="Times New Roman"/>
                <w:sz w:val="28"/>
              </w:rPr>
              <w:t>образования</w:t>
            </w:r>
          </w:p>
        </w:tc>
        <w:tc>
          <w:tcPr>
            <w:tcW w:w="1704" w:type="dxa"/>
          </w:tcPr>
          <w:p w:rsidR="00C064D0" w:rsidRPr="00C064D0" w:rsidRDefault="00C064D0" w:rsidP="00C064D0">
            <w:pPr>
              <w:spacing w:before="2"/>
              <w:rPr>
                <w:rFonts w:ascii="Times New Roman" w:eastAsia="Times New Roman" w:hAnsi="Times New Roman" w:cs="Times New Roman"/>
                <w:b/>
                <w:sz w:val="42"/>
              </w:rPr>
            </w:pPr>
          </w:p>
          <w:p w:rsidR="00C064D0" w:rsidRPr="00C064D0" w:rsidRDefault="00C064D0" w:rsidP="00C064D0">
            <w:pPr>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17</w:t>
            </w:r>
          </w:p>
        </w:tc>
      </w:tr>
      <w:tr w:rsidR="00C064D0" w:rsidRPr="00C064D0" w:rsidTr="00EF0B46">
        <w:trPr>
          <w:trHeight w:val="594"/>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Личностные</w:t>
            </w:r>
            <w:r w:rsidRPr="00C064D0">
              <w:rPr>
                <w:rFonts w:ascii="Times New Roman" w:eastAsia="Times New Roman" w:hAnsi="Times New Roman" w:cs="Times New Roman"/>
                <w:spacing w:val="-3"/>
                <w:sz w:val="28"/>
              </w:rPr>
              <w:t xml:space="preserve"> </w:t>
            </w:r>
            <w:r w:rsidRPr="00C064D0">
              <w:rPr>
                <w:rFonts w:ascii="Times New Roman" w:eastAsia="Times New Roman" w:hAnsi="Times New Roman" w:cs="Times New Roman"/>
                <w:sz w:val="28"/>
              </w:rPr>
              <w:t>результаты</w:t>
            </w:r>
          </w:p>
        </w:tc>
        <w:tc>
          <w:tcPr>
            <w:tcW w:w="1704" w:type="dxa"/>
          </w:tcPr>
          <w:p w:rsidR="00C064D0" w:rsidRPr="00C064D0" w:rsidRDefault="00C064D0" w:rsidP="00C064D0">
            <w:pPr>
              <w:spacing w:before="136"/>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17</w:t>
            </w:r>
          </w:p>
        </w:tc>
      </w:tr>
      <w:tr w:rsidR="00C064D0" w:rsidRPr="00C064D0" w:rsidTr="00EF0B46">
        <w:trPr>
          <w:trHeight w:val="597"/>
        </w:trPr>
        <w:tc>
          <w:tcPr>
            <w:tcW w:w="7621" w:type="dxa"/>
          </w:tcPr>
          <w:p w:rsidR="00C064D0" w:rsidRPr="00C064D0" w:rsidRDefault="00C064D0" w:rsidP="00C064D0">
            <w:pPr>
              <w:spacing w:before="139"/>
              <w:ind w:left="107"/>
              <w:rPr>
                <w:rFonts w:ascii="Times New Roman" w:eastAsia="Times New Roman" w:hAnsi="Times New Roman" w:cs="Times New Roman"/>
                <w:sz w:val="28"/>
              </w:rPr>
            </w:pPr>
            <w:r w:rsidRPr="00C064D0">
              <w:rPr>
                <w:rFonts w:ascii="Times New Roman" w:eastAsia="Times New Roman" w:hAnsi="Times New Roman" w:cs="Times New Roman"/>
                <w:sz w:val="28"/>
              </w:rPr>
              <w:t>Метапредметные</w:t>
            </w:r>
            <w:r w:rsidRPr="00C064D0">
              <w:rPr>
                <w:rFonts w:ascii="Times New Roman" w:eastAsia="Times New Roman" w:hAnsi="Times New Roman" w:cs="Times New Roman"/>
                <w:spacing w:val="-4"/>
                <w:sz w:val="28"/>
              </w:rPr>
              <w:t xml:space="preserve"> </w:t>
            </w:r>
            <w:r w:rsidRPr="00C064D0">
              <w:rPr>
                <w:rFonts w:ascii="Times New Roman" w:eastAsia="Times New Roman" w:hAnsi="Times New Roman" w:cs="Times New Roman"/>
                <w:sz w:val="28"/>
              </w:rPr>
              <w:t>результаты</w:t>
            </w:r>
          </w:p>
        </w:tc>
        <w:tc>
          <w:tcPr>
            <w:tcW w:w="1704" w:type="dxa"/>
          </w:tcPr>
          <w:p w:rsidR="00C064D0" w:rsidRPr="00C064D0" w:rsidRDefault="00C064D0" w:rsidP="00C064D0">
            <w:pPr>
              <w:spacing w:before="139"/>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18</w:t>
            </w:r>
          </w:p>
        </w:tc>
      </w:tr>
      <w:tr w:rsidR="00C064D0" w:rsidRPr="00C064D0" w:rsidTr="00EF0B46">
        <w:trPr>
          <w:trHeight w:val="594"/>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Предметные</w:t>
            </w:r>
            <w:r w:rsidRPr="00C064D0">
              <w:rPr>
                <w:rFonts w:ascii="Times New Roman" w:eastAsia="Times New Roman" w:hAnsi="Times New Roman" w:cs="Times New Roman"/>
                <w:spacing w:val="-5"/>
                <w:sz w:val="28"/>
              </w:rPr>
              <w:t xml:space="preserve"> </w:t>
            </w:r>
            <w:r w:rsidRPr="00C064D0">
              <w:rPr>
                <w:rFonts w:ascii="Times New Roman" w:eastAsia="Times New Roman" w:hAnsi="Times New Roman" w:cs="Times New Roman"/>
                <w:sz w:val="28"/>
              </w:rPr>
              <w:t>результаты</w:t>
            </w:r>
          </w:p>
        </w:tc>
        <w:tc>
          <w:tcPr>
            <w:tcW w:w="1704" w:type="dxa"/>
          </w:tcPr>
          <w:p w:rsidR="00C064D0" w:rsidRPr="00C064D0" w:rsidRDefault="00C064D0" w:rsidP="00C064D0">
            <w:pPr>
              <w:spacing w:before="136"/>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20</w:t>
            </w:r>
          </w:p>
        </w:tc>
      </w:tr>
      <w:tr w:rsidR="00C064D0" w:rsidRPr="00C064D0" w:rsidTr="00EF0B46">
        <w:trPr>
          <w:trHeight w:val="597"/>
        </w:trPr>
        <w:tc>
          <w:tcPr>
            <w:tcW w:w="7621" w:type="dxa"/>
          </w:tcPr>
          <w:p w:rsidR="00C064D0" w:rsidRPr="00C064D0" w:rsidRDefault="00C064D0" w:rsidP="00C064D0">
            <w:pPr>
              <w:spacing w:before="139"/>
              <w:ind w:left="107"/>
              <w:rPr>
                <w:rFonts w:ascii="Times New Roman" w:eastAsia="Times New Roman" w:hAnsi="Times New Roman" w:cs="Times New Roman"/>
                <w:sz w:val="28"/>
              </w:rPr>
            </w:pPr>
            <w:r w:rsidRPr="00C064D0">
              <w:rPr>
                <w:rFonts w:ascii="Times New Roman" w:eastAsia="Times New Roman" w:hAnsi="Times New Roman" w:cs="Times New Roman"/>
                <w:sz w:val="28"/>
              </w:rPr>
              <w:t>2</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класс</w:t>
            </w:r>
          </w:p>
        </w:tc>
        <w:tc>
          <w:tcPr>
            <w:tcW w:w="1704" w:type="dxa"/>
          </w:tcPr>
          <w:p w:rsidR="00C064D0" w:rsidRPr="00C064D0" w:rsidRDefault="00C064D0" w:rsidP="00C064D0">
            <w:pPr>
              <w:spacing w:before="139"/>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20</w:t>
            </w:r>
          </w:p>
        </w:tc>
      </w:tr>
      <w:tr w:rsidR="00C064D0" w:rsidRPr="00C064D0" w:rsidTr="00EF0B46">
        <w:trPr>
          <w:trHeight w:val="595"/>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3</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класс</w:t>
            </w:r>
          </w:p>
        </w:tc>
        <w:tc>
          <w:tcPr>
            <w:tcW w:w="1704" w:type="dxa"/>
          </w:tcPr>
          <w:p w:rsidR="00C064D0" w:rsidRPr="00C064D0" w:rsidRDefault="00C064D0" w:rsidP="00C064D0">
            <w:pPr>
              <w:spacing w:before="136"/>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23</w:t>
            </w:r>
          </w:p>
        </w:tc>
      </w:tr>
      <w:tr w:rsidR="00C064D0" w:rsidRPr="00C064D0" w:rsidTr="00EF0B46">
        <w:trPr>
          <w:trHeight w:val="597"/>
        </w:trPr>
        <w:tc>
          <w:tcPr>
            <w:tcW w:w="7621" w:type="dxa"/>
          </w:tcPr>
          <w:p w:rsidR="00C064D0" w:rsidRPr="00C064D0" w:rsidRDefault="00C064D0" w:rsidP="00C064D0">
            <w:pPr>
              <w:spacing w:before="139"/>
              <w:ind w:left="107"/>
              <w:rPr>
                <w:rFonts w:ascii="Times New Roman" w:eastAsia="Times New Roman" w:hAnsi="Times New Roman" w:cs="Times New Roman"/>
                <w:sz w:val="28"/>
              </w:rPr>
            </w:pPr>
            <w:r w:rsidRPr="00C064D0">
              <w:rPr>
                <w:rFonts w:ascii="Times New Roman" w:eastAsia="Times New Roman" w:hAnsi="Times New Roman" w:cs="Times New Roman"/>
                <w:sz w:val="28"/>
              </w:rPr>
              <w:t>4</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класс</w:t>
            </w:r>
          </w:p>
        </w:tc>
        <w:tc>
          <w:tcPr>
            <w:tcW w:w="1704" w:type="dxa"/>
          </w:tcPr>
          <w:p w:rsidR="00C064D0" w:rsidRPr="00C064D0" w:rsidRDefault="00C064D0" w:rsidP="00C064D0">
            <w:pPr>
              <w:spacing w:before="139"/>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23</w:t>
            </w:r>
          </w:p>
        </w:tc>
      </w:tr>
      <w:tr w:rsidR="00C064D0" w:rsidRPr="00C064D0" w:rsidTr="00EF0B46">
        <w:trPr>
          <w:trHeight w:val="594"/>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Тематическое</w:t>
            </w:r>
            <w:r w:rsidRPr="00C064D0">
              <w:rPr>
                <w:rFonts w:ascii="Times New Roman" w:eastAsia="Times New Roman" w:hAnsi="Times New Roman" w:cs="Times New Roman"/>
                <w:spacing w:val="-5"/>
                <w:sz w:val="28"/>
              </w:rPr>
              <w:t xml:space="preserve"> </w:t>
            </w:r>
            <w:r w:rsidRPr="00C064D0">
              <w:rPr>
                <w:rFonts w:ascii="Times New Roman" w:eastAsia="Times New Roman" w:hAnsi="Times New Roman" w:cs="Times New Roman"/>
                <w:sz w:val="28"/>
              </w:rPr>
              <w:t>планирование</w:t>
            </w:r>
          </w:p>
        </w:tc>
        <w:tc>
          <w:tcPr>
            <w:tcW w:w="1704" w:type="dxa"/>
          </w:tcPr>
          <w:p w:rsidR="00C064D0" w:rsidRPr="00C064D0" w:rsidRDefault="00C064D0" w:rsidP="00C064D0">
            <w:pPr>
              <w:spacing w:before="136"/>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28</w:t>
            </w:r>
          </w:p>
        </w:tc>
      </w:tr>
      <w:tr w:rsidR="00C064D0" w:rsidRPr="00C064D0" w:rsidTr="00EF0B46">
        <w:trPr>
          <w:trHeight w:val="597"/>
        </w:trPr>
        <w:tc>
          <w:tcPr>
            <w:tcW w:w="7621" w:type="dxa"/>
          </w:tcPr>
          <w:p w:rsidR="00C064D0" w:rsidRPr="00C064D0" w:rsidRDefault="00C064D0" w:rsidP="00C064D0">
            <w:pPr>
              <w:spacing w:before="139"/>
              <w:ind w:left="107"/>
              <w:rPr>
                <w:rFonts w:ascii="Times New Roman" w:eastAsia="Times New Roman" w:hAnsi="Times New Roman" w:cs="Times New Roman"/>
                <w:sz w:val="28"/>
              </w:rPr>
            </w:pPr>
            <w:r w:rsidRPr="00C064D0">
              <w:rPr>
                <w:rFonts w:ascii="Times New Roman" w:eastAsia="Times New Roman" w:hAnsi="Times New Roman" w:cs="Times New Roman"/>
                <w:sz w:val="28"/>
              </w:rPr>
              <w:t>2 класс</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(68 ч.)</w:t>
            </w:r>
          </w:p>
        </w:tc>
        <w:tc>
          <w:tcPr>
            <w:tcW w:w="1704" w:type="dxa"/>
          </w:tcPr>
          <w:p w:rsidR="00C064D0" w:rsidRPr="00C064D0" w:rsidRDefault="00C064D0" w:rsidP="00C064D0">
            <w:pPr>
              <w:spacing w:before="139"/>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28</w:t>
            </w:r>
          </w:p>
        </w:tc>
      </w:tr>
      <w:tr w:rsidR="00C064D0" w:rsidRPr="00C064D0" w:rsidTr="00EF0B46">
        <w:trPr>
          <w:trHeight w:val="594"/>
        </w:trPr>
        <w:tc>
          <w:tcPr>
            <w:tcW w:w="7621" w:type="dxa"/>
          </w:tcPr>
          <w:p w:rsidR="00C064D0" w:rsidRPr="00C064D0" w:rsidRDefault="00C064D0" w:rsidP="00C064D0">
            <w:pPr>
              <w:spacing w:before="136"/>
              <w:ind w:left="107"/>
              <w:rPr>
                <w:rFonts w:ascii="Times New Roman" w:eastAsia="Times New Roman" w:hAnsi="Times New Roman" w:cs="Times New Roman"/>
                <w:sz w:val="28"/>
              </w:rPr>
            </w:pPr>
            <w:r w:rsidRPr="00C064D0">
              <w:rPr>
                <w:rFonts w:ascii="Times New Roman" w:eastAsia="Times New Roman" w:hAnsi="Times New Roman" w:cs="Times New Roman"/>
                <w:sz w:val="28"/>
              </w:rPr>
              <w:t>3 класс</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(68</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ч.)</w:t>
            </w:r>
          </w:p>
        </w:tc>
        <w:tc>
          <w:tcPr>
            <w:tcW w:w="1704" w:type="dxa"/>
          </w:tcPr>
          <w:p w:rsidR="00C064D0" w:rsidRPr="00C064D0" w:rsidRDefault="00C064D0" w:rsidP="00C064D0">
            <w:pPr>
              <w:spacing w:before="136"/>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44</w:t>
            </w:r>
          </w:p>
        </w:tc>
      </w:tr>
      <w:tr w:rsidR="00C064D0" w:rsidRPr="00C064D0" w:rsidTr="00EF0B46">
        <w:trPr>
          <w:trHeight w:val="597"/>
        </w:trPr>
        <w:tc>
          <w:tcPr>
            <w:tcW w:w="7621" w:type="dxa"/>
          </w:tcPr>
          <w:p w:rsidR="00C064D0" w:rsidRPr="00C064D0" w:rsidRDefault="00C064D0" w:rsidP="00C064D0">
            <w:pPr>
              <w:spacing w:before="139"/>
              <w:ind w:left="107"/>
              <w:rPr>
                <w:rFonts w:ascii="Times New Roman" w:eastAsia="Times New Roman" w:hAnsi="Times New Roman" w:cs="Times New Roman"/>
                <w:sz w:val="28"/>
              </w:rPr>
            </w:pPr>
            <w:r w:rsidRPr="00C064D0">
              <w:rPr>
                <w:rFonts w:ascii="Times New Roman" w:eastAsia="Times New Roman" w:hAnsi="Times New Roman" w:cs="Times New Roman"/>
                <w:sz w:val="28"/>
              </w:rPr>
              <w:t>4 класс</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(34</w:t>
            </w:r>
            <w:r w:rsidRPr="00C064D0">
              <w:rPr>
                <w:rFonts w:ascii="Times New Roman" w:eastAsia="Times New Roman" w:hAnsi="Times New Roman" w:cs="Times New Roman"/>
                <w:spacing w:val="-1"/>
                <w:sz w:val="28"/>
              </w:rPr>
              <w:t xml:space="preserve"> </w:t>
            </w:r>
            <w:r w:rsidRPr="00C064D0">
              <w:rPr>
                <w:rFonts w:ascii="Times New Roman" w:eastAsia="Times New Roman" w:hAnsi="Times New Roman" w:cs="Times New Roman"/>
                <w:sz w:val="28"/>
              </w:rPr>
              <w:t>ч.)</w:t>
            </w:r>
          </w:p>
        </w:tc>
        <w:tc>
          <w:tcPr>
            <w:tcW w:w="1704" w:type="dxa"/>
          </w:tcPr>
          <w:p w:rsidR="00C064D0" w:rsidRPr="00C064D0" w:rsidRDefault="00C064D0" w:rsidP="00C064D0">
            <w:pPr>
              <w:spacing w:before="139"/>
              <w:ind w:left="438" w:right="422"/>
              <w:jc w:val="center"/>
              <w:rPr>
                <w:rFonts w:ascii="Times New Roman" w:eastAsia="Times New Roman" w:hAnsi="Times New Roman" w:cs="Times New Roman"/>
                <w:sz w:val="28"/>
              </w:rPr>
            </w:pPr>
            <w:r w:rsidRPr="00C064D0">
              <w:rPr>
                <w:rFonts w:ascii="Times New Roman" w:eastAsia="Times New Roman" w:hAnsi="Times New Roman" w:cs="Times New Roman"/>
                <w:sz w:val="28"/>
              </w:rPr>
              <w:t>49</w:t>
            </w:r>
          </w:p>
        </w:tc>
      </w:tr>
    </w:tbl>
    <w:p w:rsidR="00C064D0" w:rsidRPr="00C064D0" w:rsidRDefault="00C064D0" w:rsidP="00C064D0">
      <w:pPr>
        <w:widowControl w:val="0"/>
        <w:autoSpaceDE w:val="0"/>
        <w:autoSpaceDN w:val="0"/>
        <w:spacing w:after="0" w:line="240" w:lineRule="auto"/>
        <w:jc w:val="center"/>
        <w:rPr>
          <w:rFonts w:ascii="Times New Roman" w:eastAsia="Times New Roman" w:hAnsi="Times New Roman" w:cs="Times New Roman"/>
          <w:sz w:val="28"/>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72" w:after="0" w:line="240" w:lineRule="auto"/>
        <w:ind w:left="840" w:right="737"/>
        <w:jc w:val="center"/>
        <w:rPr>
          <w:rFonts w:ascii="Times New Roman" w:eastAsia="Times New Roman" w:hAnsi="Times New Roman" w:cs="Times New Roman"/>
          <w:b/>
          <w:sz w:val="24"/>
        </w:rPr>
      </w:pPr>
      <w:r w:rsidRPr="00C064D0">
        <w:rPr>
          <w:rFonts w:ascii="Times New Roman" w:eastAsia="Times New Roman" w:hAnsi="Times New Roman" w:cs="Times New Roman"/>
          <w:b/>
          <w:sz w:val="24"/>
        </w:rPr>
        <w:lastRenderedPageBreak/>
        <w:t>ПОЯСНИТЕЛЬНАЯ</w:t>
      </w:r>
      <w:r w:rsidRPr="00C064D0">
        <w:rPr>
          <w:rFonts w:ascii="Times New Roman" w:eastAsia="Times New Roman" w:hAnsi="Times New Roman" w:cs="Times New Roman"/>
          <w:b/>
          <w:spacing w:val="-2"/>
          <w:sz w:val="24"/>
        </w:rPr>
        <w:t xml:space="preserve"> </w:t>
      </w:r>
      <w:r w:rsidRPr="00C064D0">
        <w:rPr>
          <w:rFonts w:ascii="Times New Roman" w:eastAsia="Times New Roman" w:hAnsi="Times New Roman" w:cs="Times New Roman"/>
          <w:b/>
          <w:sz w:val="24"/>
        </w:rPr>
        <w:t>ЗАПИСКА</w:t>
      </w:r>
    </w:p>
    <w:p w:rsidR="00C064D0" w:rsidRPr="00C064D0" w:rsidRDefault="00C064D0" w:rsidP="00C064D0">
      <w:pPr>
        <w:widowControl w:val="0"/>
        <w:autoSpaceDE w:val="0"/>
        <w:autoSpaceDN w:val="0"/>
        <w:spacing w:before="178" w:after="0" w:line="276" w:lineRule="auto"/>
        <w:ind w:left="212" w:right="257" w:firstLine="540"/>
        <w:jc w:val="both"/>
        <w:rPr>
          <w:rFonts w:ascii="Times New Roman" w:eastAsia="Times New Roman" w:hAnsi="Times New Roman" w:cs="Times New Roman"/>
          <w:sz w:val="24"/>
        </w:rPr>
      </w:pPr>
      <w:r w:rsidRPr="00C064D0">
        <w:rPr>
          <w:rFonts w:ascii="Times New Roman" w:eastAsia="Times New Roman" w:hAnsi="Times New Roman" w:cs="Times New Roman"/>
          <w:sz w:val="24"/>
        </w:rPr>
        <w:t>Рабочая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программа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учебного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предмета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«Иностранный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(английский)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уровне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начального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общего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образования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разработана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нормативно-правовыми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инструктивно – методическими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документами:</w:t>
      </w:r>
    </w:p>
    <w:p w:rsidR="00C064D0" w:rsidRPr="00C064D0" w:rsidRDefault="00C064D0" w:rsidP="00C064D0">
      <w:pPr>
        <w:widowControl w:val="0"/>
        <w:numPr>
          <w:ilvl w:val="0"/>
          <w:numId w:val="13"/>
        </w:numPr>
        <w:tabs>
          <w:tab w:val="left" w:pos="411"/>
        </w:tabs>
        <w:autoSpaceDE w:val="0"/>
        <w:autoSpaceDN w:val="0"/>
        <w:spacing w:before="1" w:after="0" w:line="276" w:lineRule="auto"/>
        <w:ind w:right="262"/>
        <w:jc w:val="both"/>
        <w:rPr>
          <w:rFonts w:ascii="Times New Roman" w:eastAsia="Times New Roman" w:hAnsi="Times New Roman" w:cs="Times New Roman"/>
          <w:sz w:val="24"/>
        </w:rPr>
      </w:pPr>
      <w:r w:rsidRPr="00C064D0">
        <w:rPr>
          <w:rFonts w:ascii="Times New Roman" w:eastAsia="Times New Roman" w:hAnsi="Times New Roman" w:cs="Times New Roman"/>
          <w:sz w:val="24"/>
        </w:rPr>
        <w:t>Федеральный государственный образовательный стандарт начального общего образования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(приказ</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Министерства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просвещения РФ</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от 31</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мая 2021</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года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286);</w:t>
      </w:r>
    </w:p>
    <w:p w:rsidR="00C064D0" w:rsidRPr="00C064D0" w:rsidRDefault="00C064D0" w:rsidP="00C064D0">
      <w:pPr>
        <w:widowControl w:val="0"/>
        <w:numPr>
          <w:ilvl w:val="0"/>
          <w:numId w:val="13"/>
        </w:numPr>
        <w:tabs>
          <w:tab w:val="left" w:pos="408"/>
        </w:tabs>
        <w:autoSpaceDE w:val="0"/>
        <w:autoSpaceDN w:val="0"/>
        <w:spacing w:after="0" w:line="276" w:lineRule="auto"/>
        <w:ind w:right="256"/>
        <w:jc w:val="both"/>
        <w:rPr>
          <w:rFonts w:ascii="Times New Roman" w:eastAsia="Times New Roman" w:hAnsi="Times New Roman" w:cs="Times New Roman"/>
          <w:sz w:val="24"/>
        </w:rPr>
      </w:pPr>
      <w:r w:rsidRPr="00C064D0">
        <w:rPr>
          <w:rFonts w:ascii="Times New Roman" w:eastAsia="Times New Roman" w:hAnsi="Times New Roman" w:cs="Times New Roman"/>
          <w:sz w:val="24"/>
        </w:rPr>
        <w:t>Примерная программа начального общего образования «Иностранный (английский) язык»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(базовый уровень) (одобрена решением ФУМО по общему образованию, протокол</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 3/21 от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27.09.2021</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w:t>
      </w:r>
    </w:p>
    <w:p w:rsidR="00C064D0" w:rsidRPr="00C064D0" w:rsidRDefault="00C064D0" w:rsidP="00C064D0">
      <w:pPr>
        <w:widowControl w:val="0"/>
        <w:numPr>
          <w:ilvl w:val="0"/>
          <w:numId w:val="13"/>
        </w:numPr>
        <w:tabs>
          <w:tab w:val="left" w:pos="401"/>
        </w:tabs>
        <w:autoSpaceDE w:val="0"/>
        <w:autoSpaceDN w:val="0"/>
        <w:spacing w:after="0" w:line="276" w:lineRule="auto"/>
        <w:ind w:right="256"/>
        <w:rPr>
          <w:rFonts w:ascii="Times New Roman" w:eastAsia="Times New Roman" w:hAnsi="Times New Roman" w:cs="Times New Roman"/>
          <w:sz w:val="24"/>
        </w:rPr>
      </w:pPr>
      <w:r w:rsidRPr="00C064D0">
        <w:rPr>
          <w:rFonts w:ascii="Times New Roman" w:eastAsia="Times New Roman" w:hAnsi="Times New Roman" w:cs="Times New Roman"/>
          <w:sz w:val="24"/>
        </w:rPr>
        <w:t>УМК:</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Английский</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язык</w:t>
      </w:r>
      <w:r w:rsidRPr="00C064D0">
        <w:rPr>
          <w:rFonts w:ascii="Times New Roman" w:eastAsia="Times New Roman" w:hAnsi="Times New Roman" w:cs="Times New Roman"/>
          <w:spacing w:val="48"/>
          <w:sz w:val="24"/>
        </w:rPr>
        <w:t xml:space="preserve"> </w:t>
      </w:r>
      <w:r w:rsidRPr="00C064D0">
        <w:rPr>
          <w:rFonts w:ascii="Times New Roman" w:eastAsia="Times New Roman" w:hAnsi="Times New Roman" w:cs="Times New Roman"/>
          <w:sz w:val="24"/>
        </w:rPr>
        <w:t>2</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класс</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4"/>
          <w:sz w:val="24"/>
        </w:rPr>
        <w:t xml:space="preserve"> </w:t>
      </w:r>
      <w:r w:rsidRPr="00C064D0">
        <w:rPr>
          <w:rFonts w:ascii="Times New Roman" w:eastAsia="Times New Roman" w:hAnsi="Times New Roman" w:cs="Times New Roman"/>
          <w:sz w:val="24"/>
        </w:rPr>
        <w:t>двух</w:t>
      </w:r>
      <w:r w:rsidRPr="00C064D0">
        <w:rPr>
          <w:rFonts w:ascii="Times New Roman" w:eastAsia="Times New Roman" w:hAnsi="Times New Roman" w:cs="Times New Roman"/>
          <w:spacing w:val="45"/>
          <w:sz w:val="24"/>
        </w:rPr>
        <w:t xml:space="preserve"> </w:t>
      </w:r>
      <w:r w:rsidRPr="00C064D0">
        <w:rPr>
          <w:rFonts w:ascii="Times New Roman" w:eastAsia="Times New Roman" w:hAnsi="Times New Roman" w:cs="Times New Roman"/>
          <w:sz w:val="24"/>
        </w:rPr>
        <w:t>частях).</w:t>
      </w:r>
      <w:r w:rsidRPr="00C064D0">
        <w:rPr>
          <w:rFonts w:ascii="Times New Roman" w:eastAsia="Times New Roman" w:hAnsi="Times New Roman" w:cs="Times New Roman"/>
          <w:spacing w:val="47"/>
          <w:sz w:val="24"/>
        </w:rPr>
        <w:t xml:space="preserve"> </w:t>
      </w:r>
      <w:r w:rsidRPr="00C064D0">
        <w:rPr>
          <w:rFonts w:ascii="Times New Roman" w:eastAsia="Times New Roman" w:hAnsi="Times New Roman" w:cs="Times New Roman"/>
          <w:sz w:val="24"/>
        </w:rPr>
        <w:t>Быкова</w:t>
      </w:r>
      <w:r w:rsidRPr="00C064D0">
        <w:rPr>
          <w:rFonts w:ascii="Times New Roman" w:eastAsia="Times New Roman" w:hAnsi="Times New Roman" w:cs="Times New Roman"/>
          <w:spacing w:val="44"/>
          <w:sz w:val="24"/>
        </w:rPr>
        <w:t xml:space="preserve"> </w:t>
      </w:r>
      <w:r w:rsidRPr="00C064D0">
        <w:rPr>
          <w:rFonts w:ascii="Times New Roman" w:eastAsia="Times New Roman" w:hAnsi="Times New Roman" w:cs="Times New Roman"/>
          <w:sz w:val="24"/>
        </w:rPr>
        <w:t>Н.И.,</w:t>
      </w:r>
      <w:r w:rsidRPr="00C064D0">
        <w:rPr>
          <w:rFonts w:ascii="Times New Roman" w:eastAsia="Times New Roman" w:hAnsi="Times New Roman" w:cs="Times New Roman"/>
          <w:spacing w:val="48"/>
          <w:sz w:val="24"/>
        </w:rPr>
        <w:t xml:space="preserve"> </w:t>
      </w:r>
      <w:r w:rsidRPr="00C064D0">
        <w:rPr>
          <w:rFonts w:ascii="Times New Roman" w:eastAsia="Times New Roman" w:hAnsi="Times New Roman" w:cs="Times New Roman"/>
          <w:sz w:val="24"/>
        </w:rPr>
        <w:t>Дули</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Д.,</w:t>
      </w:r>
      <w:r w:rsidRPr="00C064D0">
        <w:rPr>
          <w:rFonts w:ascii="Times New Roman" w:eastAsia="Times New Roman" w:hAnsi="Times New Roman" w:cs="Times New Roman"/>
          <w:spacing w:val="47"/>
          <w:sz w:val="24"/>
        </w:rPr>
        <w:t xml:space="preserve"> </w:t>
      </w:r>
      <w:r w:rsidRPr="00C064D0">
        <w:rPr>
          <w:rFonts w:ascii="Times New Roman" w:eastAsia="Times New Roman" w:hAnsi="Times New Roman" w:cs="Times New Roman"/>
          <w:sz w:val="24"/>
        </w:rPr>
        <w:t>Поспелова</w:t>
      </w:r>
      <w:r w:rsidRPr="00C064D0">
        <w:rPr>
          <w:rFonts w:ascii="Times New Roman" w:eastAsia="Times New Roman" w:hAnsi="Times New Roman" w:cs="Times New Roman"/>
          <w:spacing w:val="44"/>
          <w:sz w:val="24"/>
        </w:rPr>
        <w:t xml:space="preserve"> </w:t>
      </w:r>
      <w:r w:rsidRPr="00C064D0">
        <w:rPr>
          <w:rFonts w:ascii="Times New Roman" w:eastAsia="Times New Roman" w:hAnsi="Times New Roman" w:cs="Times New Roman"/>
          <w:sz w:val="24"/>
        </w:rPr>
        <w:t>М.Д.и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другие.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«Издательство «Просвещение»»;</w:t>
      </w:r>
    </w:p>
    <w:p w:rsidR="00C064D0" w:rsidRPr="00C064D0" w:rsidRDefault="00C064D0" w:rsidP="00C064D0">
      <w:pPr>
        <w:widowControl w:val="0"/>
        <w:numPr>
          <w:ilvl w:val="0"/>
          <w:numId w:val="13"/>
        </w:numPr>
        <w:tabs>
          <w:tab w:val="left" w:pos="401"/>
        </w:tabs>
        <w:autoSpaceDE w:val="0"/>
        <w:autoSpaceDN w:val="0"/>
        <w:spacing w:after="0" w:line="278" w:lineRule="auto"/>
        <w:ind w:right="256"/>
        <w:rPr>
          <w:rFonts w:ascii="Times New Roman" w:eastAsia="Times New Roman" w:hAnsi="Times New Roman" w:cs="Times New Roman"/>
          <w:sz w:val="24"/>
        </w:rPr>
      </w:pPr>
      <w:r w:rsidRPr="00C064D0">
        <w:rPr>
          <w:rFonts w:ascii="Times New Roman" w:eastAsia="Times New Roman" w:hAnsi="Times New Roman" w:cs="Times New Roman"/>
          <w:sz w:val="24"/>
        </w:rPr>
        <w:t>УМК:</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Английский</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язык</w:t>
      </w:r>
      <w:r w:rsidRPr="00C064D0">
        <w:rPr>
          <w:rFonts w:ascii="Times New Roman" w:eastAsia="Times New Roman" w:hAnsi="Times New Roman" w:cs="Times New Roman"/>
          <w:spacing w:val="48"/>
          <w:sz w:val="24"/>
        </w:rPr>
        <w:t xml:space="preserve"> </w:t>
      </w:r>
      <w:r w:rsidRPr="00C064D0">
        <w:rPr>
          <w:rFonts w:ascii="Times New Roman" w:eastAsia="Times New Roman" w:hAnsi="Times New Roman" w:cs="Times New Roman"/>
          <w:sz w:val="24"/>
        </w:rPr>
        <w:t>3</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класс</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4"/>
          <w:sz w:val="24"/>
        </w:rPr>
        <w:t xml:space="preserve"> </w:t>
      </w:r>
      <w:r w:rsidRPr="00C064D0">
        <w:rPr>
          <w:rFonts w:ascii="Times New Roman" w:eastAsia="Times New Roman" w:hAnsi="Times New Roman" w:cs="Times New Roman"/>
          <w:sz w:val="24"/>
        </w:rPr>
        <w:t>двух</w:t>
      </w:r>
      <w:r w:rsidRPr="00C064D0">
        <w:rPr>
          <w:rFonts w:ascii="Times New Roman" w:eastAsia="Times New Roman" w:hAnsi="Times New Roman" w:cs="Times New Roman"/>
          <w:spacing w:val="45"/>
          <w:sz w:val="24"/>
        </w:rPr>
        <w:t xml:space="preserve"> </w:t>
      </w:r>
      <w:r w:rsidRPr="00C064D0">
        <w:rPr>
          <w:rFonts w:ascii="Times New Roman" w:eastAsia="Times New Roman" w:hAnsi="Times New Roman" w:cs="Times New Roman"/>
          <w:sz w:val="24"/>
        </w:rPr>
        <w:t>частях).</w:t>
      </w:r>
      <w:r w:rsidRPr="00C064D0">
        <w:rPr>
          <w:rFonts w:ascii="Times New Roman" w:eastAsia="Times New Roman" w:hAnsi="Times New Roman" w:cs="Times New Roman"/>
          <w:spacing w:val="47"/>
          <w:sz w:val="24"/>
        </w:rPr>
        <w:t xml:space="preserve"> </w:t>
      </w:r>
      <w:r w:rsidRPr="00C064D0">
        <w:rPr>
          <w:rFonts w:ascii="Times New Roman" w:eastAsia="Times New Roman" w:hAnsi="Times New Roman" w:cs="Times New Roman"/>
          <w:sz w:val="24"/>
        </w:rPr>
        <w:t>Быкова</w:t>
      </w:r>
      <w:r w:rsidRPr="00C064D0">
        <w:rPr>
          <w:rFonts w:ascii="Times New Roman" w:eastAsia="Times New Roman" w:hAnsi="Times New Roman" w:cs="Times New Roman"/>
          <w:spacing w:val="44"/>
          <w:sz w:val="24"/>
        </w:rPr>
        <w:t xml:space="preserve"> </w:t>
      </w:r>
      <w:r w:rsidRPr="00C064D0">
        <w:rPr>
          <w:rFonts w:ascii="Times New Roman" w:eastAsia="Times New Roman" w:hAnsi="Times New Roman" w:cs="Times New Roman"/>
          <w:sz w:val="24"/>
        </w:rPr>
        <w:t>Н.И.,</w:t>
      </w:r>
      <w:r w:rsidRPr="00C064D0">
        <w:rPr>
          <w:rFonts w:ascii="Times New Roman" w:eastAsia="Times New Roman" w:hAnsi="Times New Roman" w:cs="Times New Roman"/>
          <w:spacing w:val="48"/>
          <w:sz w:val="24"/>
        </w:rPr>
        <w:t xml:space="preserve"> </w:t>
      </w:r>
      <w:r w:rsidRPr="00C064D0">
        <w:rPr>
          <w:rFonts w:ascii="Times New Roman" w:eastAsia="Times New Roman" w:hAnsi="Times New Roman" w:cs="Times New Roman"/>
          <w:sz w:val="24"/>
        </w:rPr>
        <w:t>Дули</w:t>
      </w:r>
      <w:r w:rsidRPr="00C064D0">
        <w:rPr>
          <w:rFonts w:ascii="Times New Roman" w:eastAsia="Times New Roman" w:hAnsi="Times New Roman" w:cs="Times New Roman"/>
          <w:spacing w:val="46"/>
          <w:sz w:val="24"/>
        </w:rPr>
        <w:t xml:space="preserve"> </w:t>
      </w:r>
      <w:r w:rsidRPr="00C064D0">
        <w:rPr>
          <w:rFonts w:ascii="Times New Roman" w:eastAsia="Times New Roman" w:hAnsi="Times New Roman" w:cs="Times New Roman"/>
          <w:sz w:val="24"/>
        </w:rPr>
        <w:t>Д.,</w:t>
      </w:r>
      <w:r w:rsidRPr="00C064D0">
        <w:rPr>
          <w:rFonts w:ascii="Times New Roman" w:eastAsia="Times New Roman" w:hAnsi="Times New Roman" w:cs="Times New Roman"/>
          <w:spacing w:val="47"/>
          <w:sz w:val="24"/>
        </w:rPr>
        <w:t xml:space="preserve"> </w:t>
      </w:r>
      <w:r w:rsidRPr="00C064D0">
        <w:rPr>
          <w:rFonts w:ascii="Times New Roman" w:eastAsia="Times New Roman" w:hAnsi="Times New Roman" w:cs="Times New Roman"/>
          <w:sz w:val="24"/>
        </w:rPr>
        <w:t>Поспелова</w:t>
      </w:r>
      <w:r w:rsidRPr="00C064D0">
        <w:rPr>
          <w:rFonts w:ascii="Times New Roman" w:eastAsia="Times New Roman" w:hAnsi="Times New Roman" w:cs="Times New Roman"/>
          <w:spacing w:val="44"/>
          <w:sz w:val="24"/>
        </w:rPr>
        <w:t xml:space="preserve"> </w:t>
      </w:r>
      <w:r w:rsidRPr="00C064D0">
        <w:rPr>
          <w:rFonts w:ascii="Times New Roman" w:eastAsia="Times New Roman" w:hAnsi="Times New Roman" w:cs="Times New Roman"/>
          <w:sz w:val="24"/>
        </w:rPr>
        <w:t>М.Д.и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другие.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«Издательство «Просвещение»»;</w:t>
      </w:r>
    </w:p>
    <w:p w:rsidR="00C064D0" w:rsidRPr="00C064D0" w:rsidRDefault="00C064D0" w:rsidP="00C064D0">
      <w:pPr>
        <w:widowControl w:val="0"/>
        <w:numPr>
          <w:ilvl w:val="0"/>
          <w:numId w:val="13"/>
        </w:numPr>
        <w:tabs>
          <w:tab w:val="left" w:pos="394"/>
        </w:tabs>
        <w:autoSpaceDE w:val="0"/>
        <w:autoSpaceDN w:val="0"/>
        <w:spacing w:after="0" w:line="276" w:lineRule="auto"/>
        <w:ind w:right="256"/>
        <w:rPr>
          <w:rFonts w:ascii="Times New Roman" w:eastAsia="Times New Roman" w:hAnsi="Times New Roman" w:cs="Times New Roman"/>
          <w:sz w:val="24"/>
        </w:rPr>
      </w:pPr>
      <w:r w:rsidRPr="00C064D0">
        <w:rPr>
          <w:rFonts w:ascii="Times New Roman" w:eastAsia="Times New Roman" w:hAnsi="Times New Roman" w:cs="Times New Roman"/>
          <w:sz w:val="24"/>
        </w:rPr>
        <w:t>УМК:</w:t>
      </w:r>
      <w:r w:rsidRPr="00C064D0">
        <w:rPr>
          <w:rFonts w:ascii="Times New Roman" w:eastAsia="Times New Roman" w:hAnsi="Times New Roman" w:cs="Times New Roman"/>
          <w:spacing w:val="39"/>
          <w:sz w:val="24"/>
        </w:rPr>
        <w:t xml:space="preserve"> </w:t>
      </w:r>
      <w:r w:rsidRPr="00C064D0">
        <w:rPr>
          <w:rFonts w:ascii="Times New Roman" w:eastAsia="Times New Roman" w:hAnsi="Times New Roman" w:cs="Times New Roman"/>
          <w:sz w:val="24"/>
        </w:rPr>
        <w:t>Английский</w:t>
      </w:r>
      <w:r w:rsidRPr="00C064D0">
        <w:rPr>
          <w:rFonts w:ascii="Times New Roman" w:eastAsia="Times New Roman" w:hAnsi="Times New Roman" w:cs="Times New Roman"/>
          <w:spacing w:val="39"/>
          <w:sz w:val="24"/>
        </w:rPr>
        <w:t xml:space="preserve"> </w:t>
      </w:r>
      <w:r w:rsidRPr="00C064D0">
        <w:rPr>
          <w:rFonts w:ascii="Times New Roman" w:eastAsia="Times New Roman" w:hAnsi="Times New Roman" w:cs="Times New Roman"/>
          <w:sz w:val="24"/>
        </w:rPr>
        <w:t>язык</w:t>
      </w:r>
      <w:r w:rsidRPr="00C064D0">
        <w:rPr>
          <w:rFonts w:ascii="Times New Roman" w:eastAsia="Times New Roman" w:hAnsi="Times New Roman" w:cs="Times New Roman"/>
          <w:spacing w:val="41"/>
          <w:sz w:val="24"/>
        </w:rPr>
        <w:t xml:space="preserve"> </w:t>
      </w:r>
      <w:r w:rsidRPr="00C064D0">
        <w:rPr>
          <w:rFonts w:ascii="Times New Roman" w:eastAsia="Times New Roman" w:hAnsi="Times New Roman" w:cs="Times New Roman"/>
          <w:sz w:val="24"/>
        </w:rPr>
        <w:t>4</w:t>
      </w:r>
      <w:r w:rsidRPr="00C064D0">
        <w:rPr>
          <w:rFonts w:ascii="Times New Roman" w:eastAsia="Times New Roman" w:hAnsi="Times New Roman" w:cs="Times New Roman"/>
          <w:spacing w:val="38"/>
          <w:sz w:val="24"/>
        </w:rPr>
        <w:t xml:space="preserve"> </w:t>
      </w:r>
      <w:r w:rsidRPr="00C064D0">
        <w:rPr>
          <w:rFonts w:ascii="Times New Roman" w:eastAsia="Times New Roman" w:hAnsi="Times New Roman" w:cs="Times New Roman"/>
          <w:sz w:val="24"/>
        </w:rPr>
        <w:t>класс</w:t>
      </w:r>
      <w:r w:rsidRPr="00C064D0">
        <w:rPr>
          <w:rFonts w:ascii="Times New Roman" w:eastAsia="Times New Roman" w:hAnsi="Times New Roman" w:cs="Times New Roman"/>
          <w:spacing w:val="39"/>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7"/>
          <w:sz w:val="24"/>
        </w:rPr>
        <w:t xml:space="preserve"> </w:t>
      </w:r>
      <w:r w:rsidRPr="00C064D0">
        <w:rPr>
          <w:rFonts w:ascii="Times New Roman" w:eastAsia="Times New Roman" w:hAnsi="Times New Roman" w:cs="Times New Roman"/>
          <w:sz w:val="24"/>
        </w:rPr>
        <w:t>двух</w:t>
      </w:r>
      <w:r w:rsidRPr="00C064D0">
        <w:rPr>
          <w:rFonts w:ascii="Times New Roman" w:eastAsia="Times New Roman" w:hAnsi="Times New Roman" w:cs="Times New Roman"/>
          <w:spacing w:val="38"/>
          <w:sz w:val="24"/>
        </w:rPr>
        <w:t xml:space="preserve"> </w:t>
      </w:r>
      <w:r w:rsidRPr="00C064D0">
        <w:rPr>
          <w:rFonts w:ascii="Times New Roman" w:eastAsia="Times New Roman" w:hAnsi="Times New Roman" w:cs="Times New Roman"/>
          <w:sz w:val="24"/>
        </w:rPr>
        <w:t>частях).</w:t>
      </w:r>
      <w:r w:rsidRPr="00C064D0">
        <w:rPr>
          <w:rFonts w:ascii="Times New Roman" w:eastAsia="Times New Roman" w:hAnsi="Times New Roman" w:cs="Times New Roman"/>
          <w:spacing w:val="38"/>
          <w:sz w:val="24"/>
        </w:rPr>
        <w:t xml:space="preserve"> </w:t>
      </w:r>
      <w:r w:rsidRPr="00C064D0">
        <w:rPr>
          <w:rFonts w:ascii="Times New Roman" w:eastAsia="Times New Roman" w:hAnsi="Times New Roman" w:cs="Times New Roman"/>
          <w:sz w:val="24"/>
        </w:rPr>
        <w:t>Быкова</w:t>
      </w:r>
      <w:r w:rsidRPr="00C064D0">
        <w:rPr>
          <w:rFonts w:ascii="Times New Roman" w:eastAsia="Times New Roman" w:hAnsi="Times New Roman" w:cs="Times New Roman"/>
          <w:spacing w:val="38"/>
          <w:sz w:val="24"/>
        </w:rPr>
        <w:t xml:space="preserve"> </w:t>
      </w:r>
      <w:r w:rsidRPr="00C064D0">
        <w:rPr>
          <w:rFonts w:ascii="Times New Roman" w:eastAsia="Times New Roman" w:hAnsi="Times New Roman" w:cs="Times New Roman"/>
          <w:sz w:val="24"/>
        </w:rPr>
        <w:t>Н.И.,</w:t>
      </w:r>
      <w:r w:rsidRPr="00C064D0">
        <w:rPr>
          <w:rFonts w:ascii="Times New Roman" w:eastAsia="Times New Roman" w:hAnsi="Times New Roman" w:cs="Times New Roman"/>
          <w:spacing w:val="38"/>
          <w:sz w:val="24"/>
        </w:rPr>
        <w:t xml:space="preserve"> </w:t>
      </w:r>
      <w:r w:rsidRPr="00C064D0">
        <w:rPr>
          <w:rFonts w:ascii="Times New Roman" w:eastAsia="Times New Roman" w:hAnsi="Times New Roman" w:cs="Times New Roman"/>
          <w:sz w:val="24"/>
        </w:rPr>
        <w:t>Дули</w:t>
      </w:r>
      <w:r w:rsidRPr="00C064D0">
        <w:rPr>
          <w:rFonts w:ascii="Times New Roman" w:eastAsia="Times New Roman" w:hAnsi="Times New Roman" w:cs="Times New Roman"/>
          <w:spacing w:val="39"/>
          <w:sz w:val="24"/>
        </w:rPr>
        <w:t xml:space="preserve"> </w:t>
      </w:r>
      <w:r w:rsidRPr="00C064D0">
        <w:rPr>
          <w:rFonts w:ascii="Times New Roman" w:eastAsia="Times New Roman" w:hAnsi="Times New Roman" w:cs="Times New Roman"/>
          <w:sz w:val="24"/>
        </w:rPr>
        <w:t>Д.,</w:t>
      </w:r>
      <w:r w:rsidRPr="00C064D0">
        <w:rPr>
          <w:rFonts w:ascii="Times New Roman" w:eastAsia="Times New Roman" w:hAnsi="Times New Roman" w:cs="Times New Roman"/>
          <w:spacing w:val="39"/>
          <w:sz w:val="24"/>
        </w:rPr>
        <w:t xml:space="preserve"> </w:t>
      </w:r>
      <w:r w:rsidRPr="00C064D0">
        <w:rPr>
          <w:rFonts w:ascii="Times New Roman" w:eastAsia="Times New Roman" w:hAnsi="Times New Roman" w:cs="Times New Roman"/>
          <w:sz w:val="24"/>
        </w:rPr>
        <w:t>Поспелова</w:t>
      </w:r>
      <w:r w:rsidRPr="00C064D0">
        <w:rPr>
          <w:rFonts w:ascii="Times New Roman" w:eastAsia="Times New Roman" w:hAnsi="Times New Roman" w:cs="Times New Roman"/>
          <w:spacing w:val="38"/>
          <w:sz w:val="24"/>
        </w:rPr>
        <w:t xml:space="preserve"> </w:t>
      </w:r>
      <w:r w:rsidRPr="00C064D0">
        <w:rPr>
          <w:rFonts w:ascii="Times New Roman" w:eastAsia="Times New Roman" w:hAnsi="Times New Roman" w:cs="Times New Roman"/>
          <w:sz w:val="24"/>
        </w:rPr>
        <w:t>М.Д.</w:t>
      </w:r>
      <w:r w:rsidRPr="00C064D0">
        <w:rPr>
          <w:rFonts w:ascii="Times New Roman" w:eastAsia="Times New Roman" w:hAnsi="Times New Roman" w:cs="Times New Roman"/>
          <w:spacing w:val="4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другие.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«Издательство «Просвещение»»;</w:t>
      </w:r>
    </w:p>
    <w:p w:rsidR="00C064D0" w:rsidRPr="00C064D0" w:rsidRDefault="00C064D0" w:rsidP="00C064D0">
      <w:pPr>
        <w:widowControl w:val="0"/>
        <w:numPr>
          <w:ilvl w:val="0"/>
          <w:numId w:val="13"/>
        </w:numPr>
        <w:tabs>
          <w:tab w:val="left" w:pos="353"/>
        </w:tabs>
        <w:autoSpaceDE w:val="0"/>
        <w:autoSpaceDN w:val="0"/>
        <w:spacing w:after="0" w:line="275" w:lineRule="exact"/>
        <w:ind w:left="352" w:hanging="141"/>
        <w:rPr>
          <w:rFonts w:ascii="Times New Roman" w:eastAsia="Times New Roman" w:hAnsi="Times New Roman" w:cs="Times New Roman"/>
          <w:sz w:val="24"/>
        </w:rPr>
      </w:pPr>
      <w:r w:rsidRPr="00C064D0">
        <w:rPr>
          <w:rFonts w:ascii="Times New Roman" w:eastAsia="Times New Roman" w:hAnsi="Times New Roman" w:cs="Times New Roman"/>
          <w:sz w:val="24"/>
        </w:rPr>
        <w:t>Учебный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план</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МБОУ</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«СОШ№33»</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г.</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Грозного;</w:t>
      </w:r>
    </w:p>
    <w:p w:rsidR="00C064D0" w:rsidRPr="00C064D0" w:rsidRDefault="00C064D0" w:rsidP="00C064D0">
      <w:pPr>
        <w:widowControl w:val="0"/>
        <w:numPr>
          <w:ilvl w:val="0"/>
          <w:numId w:val="13"/>
        </w:numPr>
        <w:tabs>
          <w:tab w:val="left" w:pos="353"/>
        </w:tabs>
        <w:autoSpaceDE w:val="0"/>
        <w:autoSpaceDN w:val="0"/>
        <w:spacing w:before="35" w:after="0" w:line="240" w:lineRule="auto"/>
        <w:ind w:left="352" w:hanging="141"/>
        <w:rPr>
          <w:rFonts w:ascii="Times New Roman" w:eastAsia="Times New Roman" w:hAnsi="Times New Roman" w:cs="Times New Roman"/>
          <w:sz w:val="24"/>
        </w:rPr>
      </w:pPr>
      <w:r w:rsidRPr="00C064D0">
        <w:rPr>
          <w:rFonts w:ascii="Times New Roman" w:eastAsia="Times New Roman" w:hAnsi="Times New Roman" w:cs="Times New Roman"/>
          <w:sz w:val="24"/>
        </w:rPr>
        <w:t>Положение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разработке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рабочих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программ МБОУ</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«СОШ№33»</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Грозного.</w:t>
      </w:r>
    </w:p>
    <w:p w:rsidR="00C064D0" w:rsidRPr="00C064D0" w:rsidRDefault="00C064D0" w:rsidP="00C064D0">
      <w:pPr>
        <w:widowControl w:val="0"/>
        <w:autoSpaceDE w:val="0"/>
        <w:autoSpaceDN w:val="0"/>
        <w:spacing w:before="4" w:after="0" w:line="240" w:lineRule="auto"/>
        <w:rPr>
          <w:rFonts w:ascii="Times New Roman" w:eastAsia="Times New Roman" w:hAnsi="Times New Roman" w:cs="Times New Roman"/>
          <w:sz w:val="31"/>
          <w:szCs w:val="26"/>
        </w:rPr>
      </w:pPr>
    </w:p>
    <w:p w:rsidR="00C064D0" w:rsidRPr="00C064D0" w:rsidRDefault="00C064D0" w:rsidP="00C064D0">
      <w:pPr>
        <w:widowControl w:val="0"/>
        <w:tabs>
          <w:tab w:val="left" w:pos="1750"/>
          <w:tab w:val="left" w:pos="3290"/>
          <w:tab w:val="left" w:pos="4391"/>
          <w:tab w:val="left" w:pos="6118"/>
          <w:tab w:val="left" w:pos="8216"/>
          <w:tab w:val="left" w:pos="8624"/>
        </w:tabs>
        <w:autoSpaceDE w:val="0"/>
        <w:autoSpaceDN w:val="0"/>
        <w:spacing w:after="0" w:line="276" w:lineRule="auto"/>
        <w:ind w:left="212" w:right="263" w:firstLine="708"/>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Программа</w:t>
      </w:r>
      <w:r w:rsidRPr="00C064D0">
        <w:rPr>
          <w:rFonts w:ascii="Times New Roman" w:eastAsia="Times New Roman" w:hAnsi="Times New Roman" w:cs="Times New Roman"/>
          <w:spacing w:val="10"/>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8"/>
          <w:sz w:val="26"/>
          <w:szCs w:val="26"/>
        </w:rPr>
        <w:t xml:space="preserve"> </w:t>
      </w:r>
      <w:r w:rsidRPr="00C064D0">
        <w:rPr>
          <w:rFonts w:ascii="Times New Roman" w:eastAsia="Times New Roman" w:hAnsi="Times New Roman" w:cs="Times New Roman"/>
          <w:sz w:val="26"/>
          <w:szCs w:val="26"/>
        </w:rPr>
        <w:t>английскому</w:t>
      </w:r>
      <w:r w:rsidRPr="00C064D0">
        <w:rPr>
          <w:rFonts w:ascii="Times New Roman" w:eastAsia="Times New Roman" w:hAnsi="Times New Roman" w:cs="Times New Roman"/>
          <w:spacing w:val="8"/>
          <w:sz w:val="26"/>
          <w:szCs w:val="26"/>
        </w:rPr>
        <w:t xml:space="preserve"> </w:t>
      </w:r>
      <w:r w:rsidRPr="00C064D0">
        <w:rPr>
          <w:rFonts w:ascii="Times New Roman" w:eastAsia="Times New Roman" w:hAnsi="Times New Roman" w:cs="Times New Roman"/>
          <w:sz w:val="26"/>
          <w:szCs w:val="26"/>
        </w:rPr>
        <w:t>языку</w:t>
      </w:r>
      <w:r w:rsidRPr="00C064D0">
        <w:rPr>
          <w:rFonts w:ascii="Times New Roman" w:eastAsia="Times New Roman" w:hAnsi="Times New Roman" w:cs="Times New Roman"/>
          <w:spacing w:val="8"/>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3"/>
          <w:sz w:val="26"/>
          <w:szCs w:val="26"/>
        </w:rPr>
        <w:t xml:space="preserve"> </w:t>
      </w:r>
      <w:r w:rsidRPr="00C064D0">
        <w:rPr>
          <w:rFonts w:ascii="Times New Roman" w:eastAsia="Times New Roman" w:hAnsi="Times New Roman" w:cs="Times New Roman"/>
          <w:sz w:val="26"/>
          <w:szCs w:val="26"/>
        </w:rPr>
        <w:t>уровне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начального</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8"/>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составлена на основе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Требований к результатам освоения основной образовательной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программы</w:t>
      </w:r>
      <w:r w:rsidRPr="00C064D0">
        <w:rPr>
          <w:rFonts w:ascii="Times New Roman" w:eastAsia="Times New Roman" w:hAnsi="Times New Roman" w:cs="Times New Roman"/>
          <w:sz w:val="26"/>
          <w:szCs w:val="26"/>
        </w:rPr>
        <w:tab/>
        <w:t>начального</w:t>
      </w:r>
      <w:r w:rsidRPr="00C064D0">
        <w:rPr>
          <w:rFonts w:ascii="Times New Roman" w:eastAsia="Times New Roman" w:hAnsi="Times New Roman" w:cs="Times New Roman"/>
          <w:sz w:val="26"/>
          <w:szCs w:val="26"/>
        </w:rPr>
        <w:tab/>
        <w:t>общего</w:t>
      </w:r>
      <w:r w:rsidRPr="00C064D0">
        <w:rPr>
          <w:rFonts w:ascii="Times New Roman" w:eastAsia="Times New Roman" w:hAnsi="Times New Roman" w:cs="Times New Roman"/>
          <w:sz w:val="26"/>
          <w:szCs w:val="26"/>
        </w:rPr>
        <w:tab/>
        <w:t>образования,</w:t>
      </w:r>
      <w:r w:rsidRPr="00C064D0">
        <w:rPr>
          <w:rFonts w:ascii="Times New Roman" w:eastAsia="Times New Roman" w:hAnsi="Times New Roman" w:cs="Times New Roman"/>
          <w:sz w:val="26"/>
          <w:szCs w:val="26"/>
        </w:rPr>
        <w:tab/>
        <w:t>представленных</w:t>
      </w:r>
      <w:r w:rsidRPr="00C064D0">
        <w:rPr>
          <w:rFonts w:ascii="Times New Roman" w:eastAsia="Times New Roman" w:hAnsi="Times New Roman" w:cs="Times New Roman"/>
          <w:sz w:val="26"/>
          <w:szCs w:val="26"/>
        </w:rPr>
        <w:tab/>
        <w:t>в</w:t>
      </w:r>
      <w:r w:rsidRPr="00C064D0">
        <w:rPr>
          <w:rFonts w:ascii="Times New Roman" w:eastAsia="Times New Roman" w:hAnsi="Times New Roman" w:cs="Times New Roman"/>
          <w:sz w:val="26"/>
          <w:szCs w:val="26"/>
        </w:rPr>
        <w:tab/>
        <w:t>Федеральном</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государственном</w:t>
      </w:r>
      <w:r w:rsidRPr="00C064D0">
        <w:rPr>
          <w:rFonts w:ascii="Times New Roman" w:eastAsia="Times New Roman" w:hAnsi="Times New Roman" w:cs="Times New Roman"/>
          <w:spacing w:val="38"/>
          <w:sz w:val="26"/>
          <w:szCs w:val="26"/>
        </w:rPr>
        <w:t xml:space="preserve"> </w:t>
      </w:r>
      <w:r w:rsidRPr="00C064D0">
        <w:rPr>
          <w:rFonts w:ascii="Times New Roman" w:eastAsia="Times New Roman" w:hAnsi="Times New Roman" w:cs="Times New Roman"/>
          <w:sz w:val="26"/>
          <w:szCs w:val="26"/>
        </w:rPr>
        <w:t>образовательном</w:t>
      </w:r>
      <w:r w:rsidRPr="00C064D0">
        <w:rPr>
          <w:rFonts w:ascii="Times New Roman" w:eastAsia="Times New Roman" w:hAnsi="Times New Roman" w:cs="Times New Roman"/>
          <w:spacing w:val="39"/>
          <w:sz w:val="26"/>
          <w:szCs w:val="26"/>
        </w:rPr>
        <w:t xml:space="preserve"> </w:t>
      </w:r>
      <w:r w:rsidRPr="00C064D0">
        <w:rPr>
          <w:rFonts w:ascii="Times New Roman" w:eastAsia="Times New Roman" w:hAnsi="Times New Roman" w:cs="Times New Roman"/>
          <w:sz w:val="26"/>
          <w:szCs w:val="26"/>
        </w:rPr>
        <w:t>стандарте</w:t>
      </w:r>
      <w:r w:rsidRPr="00C064D0">
        <w:rPr>
          <w:rFonts w:ascii="Times New Roman" w:eastAsia="Times New Roman" w:hAnsi="Times New Roman" w:cs="Times New Roman"/>
          <w:spacing w:val="38"/>
          <w:sz w:val="26"/>
          <w:szCs w:val="26"/>
        </w:rPr>
        <w:t xml:space="preserve"> </w:t>
      </w:r>
      <w:r w:rsidRPr="00C064D0">
        <w:rPr>
          <w:rFonts w:ascii="Times New Roman" w:eastAsia="Times New Roman" w:hAnsi="Times New Roman" w:cs="Times New Roman"/>
          <w:sz w:val="26"/>
          <w:szCs w:val="26"/>
        </w:rPr>
        <w:t>начального</w:t>
      </w:r>
      <w:r w:rsidRPr="00C064D0">
        <w:rPr>
          <w:rFonts w:ascii="Times New Roman" w:eastAsia="Times New Roman" w:hAnsi="Times New Roman" w:cs="Times New Roman"/>
          <w:spacing w:val="41"/>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37"/>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40"/>
          <w:sz w:val="26"/>
          <w:szCs w:val="26"/>
        </w:rPr>
        <w:t xml:space="preserve"> </w:t>
      </w:r>
      <w:r w:rsidRPr="00C064D0">
        <w:rPr>
          <w:rFonts w:ascii="Times New Roman" w:eastAsia="Times New Roman" w:hAnsi="Times New Roman" w:cs="Times New Roman"/>
          <w:sz w:val="26"/>
          <w:szCs w:val="26"/>
        </w:rPr>
        <w:t>а</w:t>
      </w:r>
      <w:r w:rsidRPr="00C064D0">
        <w:rPr>
          <w:rFonts w:ascii="Times New Roman" w:eastAsia="Times New Roman" w:hAnsi="Times New Roman" w:cs="Times New Roman"/>
          <w:spacing w:val="38"/>
          <w:sz w:val="26"/>
          <w:szCs w:val="26"/>
        </w:rPr>
        <w:t xml:space="preserve"> </w:t>
      </w:r>
      <w:r w:rsidRPr="00C064D0">
        <w:rPr>
          <w:rFonts w:ascii="Times New Roman" w:eastAsia="Times New Roman" w:hAnsi="Times New Roman" w:cs="Times New Roman"/>
          <w:sz w:val="26"/>
          <w:szCs w:val="26"/>
        </w:rPr>
        <w:t>также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Примерной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программы воспитания.</w:t>
      </w:r>
    </w:p>
    <w:p w:rsidR="00C064D0" w:rsidRPr="00C064D0" w:rsidRDefault="00C064D0" w:rsidP="00C064D0">
      <w:pPr>
        <w:widowControl w:val="0"/>
        <w:autoSpaceDE w:val="0"/>
        <w:autoSpaceDN w:val="0"/>
        <w:spacing w:after="0" w:line="276" w:lineRule="auto"/>
        <w:ind w:left="212" w:right="26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Рабочая программа по иностранному языку на уровне начального общего 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составлена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Федерального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государственного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стандарта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начального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Примерной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образовательной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начального общего образования и Универсального кодификатора распределённых по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классам проверяемых требований к результатам освоения основной образовательной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программы начального общего образования и элементов содержания по английскому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языку</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(одобрено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решением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ФУМО).</w:t>
      </w:r>
    </w:p>
    <w:p w:rsidR="00C064D0" w:rsidRPr="00C064D0" w:rsidRDefault="00C064D0" w:rsidP="00C064D0">
      <w:pPr>
        <w:widowControl w:val="0"/>
        <w:autoSpaceDE w:val="0"/>
        <w:autoSpaceDN w:val="0"/>
        <w:spacing w:after="0" w:line="276" w:lineRule="auto"/>
        <w:ind w:left="212" w:right="258" w:firstLine="7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Рабочая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раскрывает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цели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развития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воспитания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обучающихся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средствами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«Иностранный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66"/>
          <w:sz w:val="26"/>
          <w:szCs w:val="26"/>
        </w:rPr>
        <w:t xml:space="preserve"> </w:t>
      </w:r>
      <w:r w:rsidRPr="00C064D0">
        <w:rPr>
          <w:rFonts w:ascii="Times New Roman" w:eastAsia="Times New Roman" w:hAnsi="Times New Roman" w:cs="Times New Roman"/>
          <w:sz w:val="26"/>
          <w:szCs w:val="26"/>
        </w:rPr>
        <w:t>уровне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начального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общего 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определяет</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обязательную (инвариантную)</w:t>
      </w:r>
    </w:p>
    <w:p w:rsidR="00C064D0" w:rsidRPr="00C064D0" w:rsidRDefault="00C064D0" w:rsidP="00C064D0">
      <w:pPr>
        <w:widowControl w:val="0"/>
        <w:autoSpaceDE w:val="0"/>
        <w:autoSpaceDN w:val="0"/>
        <w:spacing w:before="1" w:after="0" w:line="276" w:lineRule="auto"/>
        <w:ind w:left="212" w:right="26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часть содержания учебного курса по изучаемому иностранному языку, за пределами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которой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остаётся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возможность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выбора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учителем</w:t>
      </w:r>
      <w:r w:rsidRPr="00C064D0">
        <w:rPr>
          <w:rFonts w:ascii="Times New Roman" w:eastAsia="Times New Roman" w:hAnsi="Times New Roman" w:cs="Times New Roman"/>
          <w:spacing w:val="66"/>
          <w:sz w:val="26"/>
          <w:szCs w:val="26"/>
        </w:rPr>
        <w:t xml:space="preserve"> </w:t>
      </w:r>
      <w:r w:rsidRPr="00C064D0">
        <w:rPr>
          <w:rFonts w:ascii="Times New Roman" w:eastAsia="Times New Roman" w:hAnsi="Times New Roman" w:cs="Times New Roman"/>
          <w:sz w:val="26"/>
          <w:szCs w:val="26"/>
        </w:rPr>
        <w:t>вариативной</w:t>
      </w:r>
      <w:r w:rsidRPr="00C064D0">
        <w:rPr>
          <w:rFonts w:ascii="Times New Roman" w:eastAsia="Times New Roman" w:hAnsi="Times New Roman" w:cs="Times New Roman"/>
          <w:spacing w:val="66"/>
          <w:sz w:val="26"/>
          <w:szCs w:val="26"/>
        </w:rPr>
        <w:t xml:space="preserve"> </w:t>
      </w:r>
      <w:r w:rsidRPr="00C064D0">
        <w:rPr>
          <w:rFonts w:ascii="Times New Roman" w:eastAsia="Times New Roman" w:hAnsi="Times New Roman" w:cs="Times New Roman"/>
          <w:sz w:val="26"/>
          <w:szCs w:val="26"/>
        </w:rPr>
        <w:t>составляющей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предмету.</w:t>
      </w:r>
    </w:p>
    <w:p w:rsidR="00C064D0" w:rsidRPr="00C064D0" w:rsidRDefault="00C064D0" w:rsidP="00C064D0">
      <w:pPr>
        <w:widowControl w:val="0"/>
        <w:autoSpaceDE w:val="0"/>
        <w:autoSpaceDN w:val="0"/>
        <w:spacing w:before="1"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Общая</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характеристика</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учебного</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предмета</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«Иностранный</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(английский)</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язык»</w:t>
      </w:r>
    </w:p>
    <w:p w:rsidR="00C064D0" w:rsidRPr="00C064D0" w:rsidRDefault="00C064D0" w:rsidP="00C064D0">
      <w:pPr>
        <w:widowControl w:val="0"/>
        <w:autoSpaceDE w:val="0"/>
        <w:autoSpaceDN w:val="0"/>
        <w:spacing w:before="44" w:after="0" w:line="276" w:lineRule="auto"/>
        <w:ind w:left="212" w:right="261" w:firstLine="7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начальной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школе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закладывается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база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всего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последующего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иноязычного</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школьников,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формируются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функциональной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грамотности,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что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придаёт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особую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ответственность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данному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этапу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иностранного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общеобразовательных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организациях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России</w:t>
      </w:r>
    </w:p>
    <w:p w:rsidR="00C064D0" w:rsidRPr="00C064D0" w:rsidRDefault="00C064D0" w:rsidP="00C064D0">
      <w:pPr>
        <w:widowControl w:val="0"/>
        <w:autoSpaceDE w:val="0"/>
        <w:autoSpaceDN w:val="0"/>
        <w:spacing w:after="0" w:line="276" w:lineRule="auto"/>
        <w:ind w:left="212" w:right="263"/>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начинается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2</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класса.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Учащиеся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данного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возраста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характеризуются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большой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восприимчивостью</w:t>
      </w:r>
      <w:r w:rsidRPr="00C064D0">
        <w:rPr>
          <w:rFonts w:ascii="Times New Roman" w:eastAsia="Times New Roman" w:hAnsi="Times New Roman" w:cs="Times New Roman"/>
          <w:spacing w:val="37"/>
          <w:sz w:val="26"/>
          <w:szCs w:val="26"/>
        </w:rPr>
        <w:t xml:space="preserve"> </w:t>
      </w:r>
      <w:r w:rsidRPr="00C064D0">
        <w:rPr>
          <w:rFonts w:ascii="Times New Roman" w:eastAsia="Times New Roman" w:hAnsi="Times New Roman" w:cs="Times New Roman"/>
          <w:sz w:val="26"/>
          <w:szCs w:val="26"/>
        </w:rPr>
        <w:t>к</w:t>
      </w:r>
      <w:r w:rsidRPr="00C064D0">
        <w:rPr>
          <w:rFonts w:ascii="Times New Roman" w:eastAsia="Times New Roman" w:hAnsi="Times New Roman" w:cs="Times New Roman"/>
          <w:spacing w:val="38"/>
          <w:sz w:val="26"/>
          <w:szCs w:val="26"/>
        </w:rPr>
        <w:t xml:space="preserve"> </w:t>
      </w:r>
      <w:r w:rsidRPr="00C064D0">
        <w:rPr>
          <w:rFonts w:ascii="Times New Roman" w:eastAsia="Times New Roman" w:hAnsi="Times New Roman" w:cs="Times New Roman"/>
          <w:sz w:val="26"/>
          <w:szCs w:val="26"/>
        </w:rPr>
        <w:t>овладению</w:t>
      </w:r>
      <w:r w:rsidRPr="00C064D0">
        <w:rPr>
          <w:rFonts w:ascii="Times New Roman" w:eastAsia="Times New Roman" w:hAnsi="Times New Roman" w:cs="Times New Roman"/>
          <w:spacing w:val="38"/>
          <w:sz w:val="26"/>
          <w:szCs w:val="26"/>
        </w:rPr>
        <w:t xml:space="preserve"> </w:t>
      </w:r>
      <w:r w:rsidRPr="00C064D0">
        <w:rPr>
          <w:rFonts w:ascii="Times New Roman" w:eastAsia="Times New Roman" w:hAnsi="Times New Roman" w:cs="Times New Roman"/>
          <w:sz w:val="26"/>
          <w:szCs w:val="26"/>
        </w:rPr>
        <w:t>языками,</w:t>
      </w:r>
      <w:r w:rsidRPr="00C064D0">
        <w:rPr>
          <w:rFonts w:ascii="Times New Roman" w:eastAsia="Times New Roman" w:hAnsi="Times New Roman" w:cs="Times New Roman"/>
          <w:spacing w:val="37"/>
          <w:sz w:val="26"/>
          <w:szCs w:val="26"/>
        </w:rPr>
        <w:t xml:space="preserve"> </w:t>
      </w:r>
      <w:r w:rsidRPr="00C064D0">
        <w:rPr>
          <w:rFonts w:ascii="Times New Roman" w:eastAsia="Times New Roman" w:hAnsi="Times New Roman" w:cs="Times New Roman"/>
          <w:sz w:val="26"/>
          <w:szCs w:val="26"/>
        </w:rPr>
        <w:t>что</w:t>
      </w:r>
      <w:r w:rsidRPr="00C064D0">
        <w:rPr>
          <w:rFonts w:ascii="Times New Roman" w:eastAsia="Times New Roman" w:hAnsi="Times New Roman" w:cs="Times New Roman"/>
          <w:spacing w:val="36"/>
          <w:sz w:val="26"/>
          <w:szCs w:val="26"/>
        </w:rPr>
        <w:t xml:space="preserve"> </w:t>
      </w:r>
      <w:r w:rsidRPr="00C064D0">
        <w:rPr>
          <w:rFonts w:ascii="Times New Roman" w:eastAsia="Times New Roman" w:hAnsi="Times New Roman" w:cs="Times New Roman"/>
          <w:sz w:val="26"/>
          <w:szCs w:val="26"/>
        </w:rPr>
        <w:t>позволяет</w:t>
      </w:r>
      <w:r w:rsidRPr="00C064D0">
        <w:rPr>
          <w:rFonts w:ascii="Times New Roman" w:eastAsia="Times New Roman" w:hAnsi="Times New Roman" w:cs="Times New Roman"/>
          <w:spacing w:val="36"/>
          <w:sz w:val="26"/>
          <w:szCs w:val="26"/>
        </w:rPr>
        <w:t xml:space="preserve"> </w:t>
      </w:r>
      <w:r w:rsidRPr="00C064D0">
        <w:rPr>
          <w:rFonts w:ascii="Times New Roman" w:eastAsia="Times New Roman" w:hAnsi="Times New Roman" w:cs="Times New Roman"/>
          <w:sz w:val="26"/>
          <w:szCs w:val="26"/>
        </w:rPr>
        <w:t>им</w:t>
      </w:r>
      <w:r w:rsidRPr="00C064D0">
        <w:rPr>
          <w:rFonts w:ascii="Times New Roman" w:eastAsia="Times New Roman" w:hAnsi="Times New Roman" w:cs="Times New Roman"/>
          <w:spacing w:val="36"/>
          <w:sz w:val="26"/>
          <w:szCs w:val="26"/>
        </w:rPr>
        <w:t xml:space="preserve"> </w:t>
      </w:r>
      <w:r w:rsidRPr="00C064D0">
        <w:rPr>
          <w:rFonts w:ascii="Times New Roman" w:eastAsia="Times New Roman" w:hAnsi="Times New Roman" w:cs="Times New Roman"/>
          <w:sz w:val="26"/>
          <w:szCs w:val="26"/>
        </w:rPr>
        <w:t>овладевать</w:t>
      </w:r>
      <w:r w:rsidRPr="00C064D0">
        <w:rPr>
          <w:rFonts w:ascii="Times New Roman" w:eastAsia="Times New Roman" w:hAnsi="Times New Roman" w:cs="Times New Roman"/>
          <w:spacing w:val="36"/>
          <w:sz w:val="26"/>
          <w:szCs w:val="26"/>
        </w:rPr>
        <w:t xml:space="preserve"> </w:t>
      </w:r>
      <w:r w:rsidRPr="00C064D0">
        <w:rPr>
          <w:rFonts w:ascii="Times New Roman" w:eastAsia="Times New Roman" w:hAnsi="Times New Roman" w:cs="Times New Roman"/>
          <w:sz w:val="26"/>
          <w:szCs w:val="26"/>
        </w:rPr>
        <w:t>основами</w:t>
      </w:r>
    </w:p>
    <w:p w:rsidR="00C064D0" w:rsidRPr="00C064D0" w:rsidRDefault="00C064D0" w:rsidP="00C064D0">
      <w:pPr>
        <w:widowControl w:val="0"/>
        <w:autoSpaceDE w:val="0"/>
        <w:autoSpaceDN w:val="0"/>
        <w:spacing w:after="0" w:line="276" w:lineRule="auto"/>
        <w:jc w:val="both"/>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73" w:after="0" w:line="276" w:lineRule="auto"/>
        <w:ind w:left="212" w:right="27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общения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меньшими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затратами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времени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усилий</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сравнению</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учащимися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других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возрастных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групп.</w:t>
      </w:r>
    </w:p>
    <w:p w:rsidR="00C064D0" w:rsidRPr="00C064D0" w:rsidRDefault="00C064D0" w:rsidP="00C064D0">
      <w:pPr>
        <w:widowControl w:val="0"/>
        <w:autoSpaceDE w:val="0"/>
        <w:autoSpaceDN w:val="0"/>
        <w:spacing w:before="44" w:after="0" w:line="278"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Построение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имеет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нелинейный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основано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концентрическом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принципе.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каждом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классе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даются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новые элементы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содержания 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новые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требования.</w:t>
      </w:r>
    </w:p>
    <w:p w:rsidR="00C064D0" w:rsidRPr="00C064D0" w:rsidRDefault="00C064D0" w:rsidP="00C064D0">
      <w:pPr>
        <w:widowControl w:val="0"/>
        <w:autoSpaceDE w:val="0"/>
        <w:autoSpaceDN w:val="0"/>
        <w:spacing w:after="0" w:line="276"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процессе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обучения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освоенные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определённом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этапе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грамматические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конструкции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повторяются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закрепляются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лексическом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материале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расширяющемся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тематическом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речи.</w:t>
      </w:r>
    </w:p>
    <w:p w:rsidR="00C064D0" w:rsidRPr="00C064D0" w:rsidRDefault="00C064D0" w:rsidP="00C064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Цели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изучения</w:t>
      </w:r>
      <w:r w:rsidRPr="00C064D0">
        <w:rPr>
          <w:rFonts w:ascii="Times New Roman" w:eastAsia="Times New Roman" w:hAnsi="Times New Roman" w:cs="Times New Roman"/>
          <w:b/>
          <w:bCs/>
          <w:spacing w:val="-4"/>
          <w:sz w:val="26"/>
          <w:szCs w:val="26"/>
        </w:rPr>
        <w:t xml:space="preserve"> </w:t>
      </w:r>
      <w:r w:rsidRPr="00C064D0">
        <w:rPr>
          <w:rFonts w:ascii="Times New Roman" w:eastAsia="Times New Roman" w:hAnsi="Times New Roman" w:cs="Times New Roman"/>
          <w:b/>
          <w:bCs/>
          <w:sz w:val="26"/>
          <w:szCs w:val="26"/>
        </w:rPr>
        <w:t>учебного</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предмета</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«Иностранный</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(английский)</w:t>
      </w:r>
      <w:r w:rsidRPr="00C064D0">
        <w:rPr>
          <w:rFonts w:ascii="Times New Roman" w:eastAsia="Times New Roman" w:hAnsi="Times New Roman" w:cs="Times New Roman"/>
          <w:b/>
          <w:bCs/>
          <w:spacing w:val="-2"/>
          <w:sz w:val="26"/>
          <w:szCs w:val="26"/>
        </w:rPr>
        <w:t xml:space="preserve"> </w:t>
      </w:r>
      <w:r w:rsidRPr="00C064D0">
        <w:rPr>
          <w:rFonts w:ascii="Times New Roman" w:eastAsia="Times New Roman" w:hAnsi="Times New Roman" w:cs="Times New Roman"/>
          <w:b/>
          <w:bCs/>
          <w:sz w:val="26"/>
          <w:szCs w:val="26"/>
        </w:rPr>
        <w:t>язык»</w:t>
      </w:r>
    </w:p>
    <w:p w:rsidR="00C064D0" w:rsidRPr="00C064D0" w:rsidRDefault="00C064D0" w:rsidP="00C064D0">
      <w:pPr>
        <w:widowControl w:val="0"/>
        <w:autoSpaceDE w:val="0"/>
        <w:autoSpaceDN w:val="0"/>
        <w:spacing w:before="40" w:after="0" w:line="276" w:lineRule="auto"/>
        <w:ind w:left="212" w:right="112" w:firstLine="7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Цели обучения иностранному языку в начальной школе можно условно разделить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 образовательные,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развивающие,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воспитывающие.</w:t>
      </w:r>
    </w:p>
    <w:p w:rsidR="00C064D0" w:rsidRPr="00C064D0" w:rsidRDefault="00C064D0" w:rsidP="00C064D0">
      <w:pPr>
        <w:widowControl w:val="0"/>
        <w:autoSpaceDE w:val="0"/>
        <w:autoSpaceDN w:val="0"/>
        <w:spacing w:after="0" w:line="278"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Образовательные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цели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«Иностранный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(английский)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w:t>
      </w:r>
      <w:r w:rsidRPr="00C064D0">
        <w:rPr>
          <w:rFonts w:ascii="Times New Roman" w:eastAsia="Times New Roman" w:hAnsi="Times New Roman" w:cs="Times New Roman"/>
          <w:spacing w:val="66"/>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начальной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школе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включают:</w:t>
      </w:r>
    </w:p>
    <w:p w:rsidR="00C064D0" w:rsidRPr="00C064D0" w:rsidRDefault="00C064D0" w:rsidP="00C064D0">
      <w:pPr>
        <w:widowControl w:val="0"/>
        <w:numPr>
          <w:ilvl w:val="0"/>
          <w:numId w:val="14"/>
        </w:numPr>
        <w:tabs>
          <w:tab w:val="left" w:pos="672"/>
        </w:tabs>
        <w:autoSpaceDE w:val="0"/>
        <w:autoSpaceDN w:val="0"/>
        <w:spacing w:after="0" w:line="276" w:lineRule="auto"/>
        <w:ind w:left="212" w:right="105"/>
        <w:jc w:val="both"/>
        <w:rPr>
          <w:rFonts w:ascii="Times New Roman" w:eastAsia="Times New Roman" w:hAnsi="Times New Roman" w:cs="Times New Roman"/>
          <w:sz w:val="26"/>
        </w:rPr>
      </w:pPr>
      <w:r w:rsidRPr="00C064D0">
        <w:rPr>
          <w:rFonts w:ascii="Times New Roman" w:eastAsia="Times New Roman" w:hAnsi="Times New Roman" w:cs="Times New Roman"/>
          <w:sz w:val="26"/>
        </w:rPr>
        <w:t>формирование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элементарной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иноязычной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компетенции,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е.</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способности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готовности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общаться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носителями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иностранного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(говорение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аудирование)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(чтение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форме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учётом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возрастных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возможностей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потребностей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младшего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школьника;</w:t>
      </w:r>
    </w:p>
    <w:p w:rsidR="00C064D0" w:rsidRPr="00C064D0" w:rsidRDefault="00C064D0" w:rsidP="00C064D0">
      <w:pPr>
        <w:widowControl w:val="0"/>
        <w:numPr>
          <w:ilvl w:val="0"/>
          <w:numId w:val="14"/>
        </w:numPr>
        <w:tabs>
          <w:tab w:val="left" w:pos="612"/>
        </w:tabs>
        <w:autoSpaceDE w:val="0"/>
        <w:autoSpaceDN w:val="0"/>
        <w:spacing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расширение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лингвистического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кругозора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обучающихся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счёт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овладения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новыми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средствами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(фонетическими,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орфографическими,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лексическими,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грамматическими)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соответствии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c</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отобранными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темами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p>
    <w:p w:rsidR="00C064D0" w:rsidRPr="00C064D0" w:rsidRDefault="00C064D0" w:rsidP="00C064D0">
      <w:pPr>
        <w:widowControl w:val="0"/>
        <w:numPr>
          <w:ilvl w:val="0"/>
          <w:numId w:val="14"/>
        </w:numPr>
        <w:tabs>
          <w:tab w:val="left" w:pos="610"/>
        </w:tabs>
        <w:autoSpaceDE w:val="0"/>
        <w:autoSpaceDN w:val="0"/>
        <w:spacing w:after="0" w:line="276" w:lineRule="auto"/>
        <w:ind w:left="212" w:right="114"/>
        <w:jc w:val="both"/>
        <w:rPr>
          <w:rFonts w:ascii="Times New Roman" w:eastAsia="Times New Roman" w:hAnsi="Times New Roman" w:cs="Times New Roman"/>
          <w:sz w:val="26"/>
        </w:rPr>
      </w:pPr>
      <w:r w:rsidRPr="00C064D0">
        <w:rPr>
          <w:rFonts w:ascii="Times New Roman" w:eastAsia="Times New Roman" w:hAnsi="Times New Roman" w:cs="Times New Roman"/>
          <w:sz w:val="26"/>
        </w:rPr>
        <w:t>освоение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знаний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явлениях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иностранного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способах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выражения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мысли 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родном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иностранном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языках;</w:t>
      </w:r>
    </w:p>
    <w:p w:rsidR="00C064D0" w:rsidRPr="00C064D0" w:rsidRDefault="00C064D0" w:rsidP="00C064D0">
      <w:pPr>
        <w:widowControl w:val="0"/>
        <w:numPr>
          <w:ilvl w:val="0"/>
          <w:numId w:val="14"/>
        </w:numPr>
        <w:tabs>
          <w:tab w:val="left" w:pos="583"/>
        </w:tabs>
        <w:autoSpaceDE w:val="0"/>
        <w:autoSpaceDN w:val="0"/>
        <w:spacing w:after="0" w:line="278"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использование для решения учебных задач интеллектуальных операций (сравнение,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анализ,</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обобщение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др.);</w:t>
      </w:r>
    </w:p>
    <w:p w:rsidR="00C064D0" w:rsidRPr="00C064D0" w:rsidRDefault="00C064D0" w:rsidP="00C064D0">
      <w:pPr>
        <w:widowControl w:val="0"/>
        <w:numPr>
          <w:ilvl w:val="0"/>
          <w:numId w:val="14"/>
        </w:numPr>
        <w:tabs>
          <w:tab w:val="left" w:pos="595"/>
        </w:tabs>
        <w:autoSpaceDE w:val="0"/>
        <w:autoSpaceDN w:val="0"/>
        <w:spacing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формирование умений работать с информацией, представленной в текстах разного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типа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(описание,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повествование,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рассуждение),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пользоваться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необходимости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словарями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иностранному</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языку.</w:t>
      </w:r>
    </w:p>
    <w:p w:rsidR="00C064D0" w:rsidRPr="00C064D0" w:rsidRDefault="00C064D0" w:rsidP="00C064D0">
      <w:pPr>
        <w:widowControl w:val="0"/>
        <w:autoSpaceDE w:val="0"/>
        <w:autoSpaceDN w:val="0"/>
        <w:spacing w:before="34" w:after="0" w:line="276" w:lineRule="auto"/>
        <w:ind w:left="212" w:right="11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Развивающие цели учебного предмета «Иностранный (английский) язык» в начальной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школе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включают:</w:t>
      </w:r>
    </w:p>
    <w:p w:rsidR="00C064D0" w:rsidRPr="00C064D0" w:rsidRDefault="00C064D0" w:rsidP="00C064D0">
      <w:pPr>
        <w:widowControl w:val="0"/>
        <w:numPr>
          <w:ilvl w:val="0"/>
          <w:numId w:val="14"/>
        </w:numPr>
        <w:tabs>
          <w:tab w:val="left" w:pos="619"/>
        </w:tabs>
        <w:autoSpaceDE w:val="0"/>
        <w:autoSpaceDN w:val="0"/>
        <w:spacing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осознание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младшими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школьниками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роли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как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средства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межличностного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межкультурного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взаимодействия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условиях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поликультурного,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многоязычного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мира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инструмента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познания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мира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культуры других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народов;</w:t>
      </w:r>
    </w:p>
    <w:p w:rsidR="00C064D0" w:rsidRPr="00C064D0" w:rsidRDefault="00C064D0" w:rsidP="00C064D0">
      <w:pPr>
        <w:widowControl w:val="0"/>
        <w:numPr>
          <w:ilvl w:val="0"/>
          <w:numId w:val="14"/>
        </w:numPr>
        <w:tabs>
          <w:tab w:val="left" w:pos="675"/>
        </w:tabs>
        <w:autoSpaceDE w:val="0"/>
        <w:autoSpaceDN w:val="0"/>
        <w:spacing w:after="0" w:line="276" w:lineRule="auto"/>
        <w:ind w:left="212" w:right="108"/>
        <w:jc w:val="both"/>
        <w:rPr>
          <w:rFonts w:ascii="Times New Roman" w:eastAsia="Times New Roman" w:hAnsi="Times New Roman" w:cs="Times New Roman"/>
          <w:sz w:val="26"/>
        </w:rPr>
      </w:pPr>
      <w:r w:rsidRPr="00C064D0">
        <w:rPr>
          <w:rFonts w:ascii="Times New Roman" w:eastAsia="Times New Roman" w:hAnsi="Times New Roman" w:cs="Times New Roman"/>
          <w:sz w:val="26"/>
        </w:rPr>
        <w:t>становление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культуры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обучающихся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речевого</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развития;</w:t>
      </w:r>
    </w:p>
    <w:p w:rsidR="00C064D0" w:rsidRPr="00C064D0" w:rsidRDefault="00C064D0" w:rsidP="00C064D0">
      <w:pPr>
        <w:widowControl w:val="0"/>
        <w:numPr>
          <w:ilvl w:val="0"/>
          <w:numId w:val="14"/>
        </w:numPr>
        <w:tabs>
          <w:tab w:val="left" w:pos="622"/>
        </w:tabs>
        <w:autoSpaceDE w:val="0"/>
        <w:autoSpaceDN w:val="0"/>
        <w:spacing w:before="1"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развитие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компенсаторной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способности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адаптироваться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ситуациям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получении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передаче информации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условиях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дефицита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языковых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средств;</w:t>
      </w:r>
    </w:p>
    <w:p w:rsidR="00C064D0" w:rsidRPr="00C064D0" w:rsidRDefault="00C064D0" w:rsidP="00C064D0">
      <w:pPr>
        <w:widowControl w:val="0"/>
        <w:numPr>
          <w:ilvl w:val="0"/>
          <w:numId w:val="14"/>
        </w:numPr>
        <w:tabs>
          <w:tab w:val="left" w:pos="562"/>
        </w:tabs>
        <w:autoSpaceDE w:val="0"/>
        <w:autoSpaceDN w:val="0"/>
        <w:spacing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t>формирование регулятивных действий: планирование последовательных «шагов» для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решения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контроль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процесса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результата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своей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деятельности;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установление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причины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возникшей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трудности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и/или ошибки,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корректировка</w:t>
      </w:r>
    </w:p>
    <w:p w:rsidR="00C064D0" w:rsidRPr="00C064D0" w:rsidRDefault="00C064D0" w:rsidP="00C064D0">
      <w:pPr>
        <w:widowControl w:val="0"/>
        <w:autoSpaceDE w:val="0"/>
        <w:autoSpaceDN w:val="0"/>
        <w:spacing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деятельности;</w:t>
      </w:r>
    </w:p>
    <w:p w:rsidR="00C064D0" w:rsidRPr="00C064D0" w:rsidRDefault="00C064D0" w:rsidP="00C064D0">
      <w:pPr>
        <w:widowControl w:val="0"/>
        <w:numPr>
          <w:ilvl w:val="0"/>
          <w:numId w:val="14"/>
        </w:numPr>
        <w:tabs>
          <w:tab w:val="left" w:pos="550"/>
        </w:tabs>
        <w:autoSpaceDE w:val="0"/>
        <w:autoSpaceDN w:val="0"/>
        <w:spacing w:before="44" w:after="0" w:line="276" w:lineRule="auto"/>
        <w:ind w:left="212" w:right="108"/>
        <w:rPr>
          <w:rFonts w:ascii="Times New Roman" w:eastAsia="Times New Roman" w:hAnsi="Times New Roman" w:cs="Times New Roman"/>
          <w:sz w:val="26"/>
        </w:rPr>
      </w:pPr>
      <w:r w:rsidRPr="00C064D0">
        <w:rPr>
          <w:rFonts w:ascii="Times New Roman" w:eastAsia="Times New Roman" w:hAnsi="Times New Roman" w:cs="Times New Roman"/>
          <w:sz w:val="26"/>
        </w:rPr>
        <w:t>становление</w:t>
      </w:r>
      <w:r w:rsidRPr="00C064D0">
        <w:rPr>
          <w:rFonts w:ascii="Times New Roman" w:eastAsia="Times New Roman" w:hAnsi="Times New Roman" w:cs="Times New Roman"/>
          <w:spacing w:val="12"/>
          <w:sz w:val="26"/>
        </w:rPr>
        <w:t xml:space="preserve"> </w:t>
      </w:r>
      <w:r w:rsidRPr="00C064D0">
        <w:rPr>
          <w:rFonts w:ascii="Times New Roman" w:eastAsia="Times New Roman" w:hAnsi="Times New Roman" w:cs="Times New Roman"/>
          <w:sz w:val="26"/>
        </w:rPr>
        <w:t>способности</w:t>
      </w:r>
      <w:r w:rsidRPr="00C064D0">
        <w:rPr>
          <w:rFonts w:ascii="Times New Roman" w:eastAsia="Times New Roman" w:hAnsi="Times New Roman" w:cs="Times New Roman"/>
          <w:spacing w:val="10"/>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10"/>
          <w:sz w:val="26"/>
        </w:rPr>
        <w:t xml:space="preserve"> </w:t>
      </w:r>
      <w:r w:rsidRPr="00C064D0">
        <w:rPr>
          <w:rFonts w:ascii="Times New Roman" w:eastAsia="Times New Roman" w:hAnsi="Times New Roman" w:cs="Times New Roman"/>
          <w:sz w:val="26"/>
        </w:rPr>
        <w:t>оценке</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своих</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достижений</w:t>
      </w:r>
      <w:r w:rsidRPr="00C064D0">
        <w:rPr>
          <w:rFonts w:ascii="Times New Roman" w:eastAsia="Times New Roman" w:hAnsi="Times New Roman" w:cs="Times New Roman"/>
          <w:spacing w:val="10"/>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изучении</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иностранного</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мотивация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совершенствовать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свои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умения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иностранном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языке.</w:t>
      </w:r>
    </w:p>
    <w:p w:rsidR="00C064D0" w:rsidRPr="00C064D0" w:rsidRDefault="00C064D0" w:rsidP="00C064D0">
      <w:pPr>
        <w:widowControl w:val="0"/>
        <w:autoSpaceDE w:val="0"/>
        <w:autoSpaceDN w:val="0"/>
        <w:spacing w:after="0" w:line="276" w:lineRule="auto"/>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3"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Влияние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параллельного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родного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других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народов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позволяет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заложить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формирования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гражданской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идентичности,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чувства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патриотизма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гордости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за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свой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народ, свой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край,</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свою</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страну,</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помочь</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лучше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осознать</w:t>
      </w:r>
    </w:p>
    <w:p w:rsidR="00C064D0" w:rsidRPr="00C064D0" w:rsidRDefault="00C064D0" w:rsidP="00C064D0">
      <w:pPr>
        <w:widowControl w:val="0"/>
        <w:autoSpaceDE w:val="0"/>
        <w:autoSpaceDN w:val="0"/>
        <w:spacing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свою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этническую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национальную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принадлежность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проявлять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интерес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культурам других народов, осознать наличие и значение общечеловеческих и базовых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национальных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ценностей.</w:t>
      </w:r>
    </w:p>
    <w:p w:rsidR="00C064D0" w:rsidRPr="00C064D0" w:rsidRDefault="00C064D0" w:rsidP="00C064D0">
      <w:pPr>
        <w:widowControl w:val="0"/>
        <w:autoSpaceDE w:val="0"/>
        <w:autoSpaceDN w:val="0"/>
        <w:spacing w:after="0" w:line="276" w:lineRule="auto"/>
        <w:ind w:left="212" w:right="11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Вклад предмета «Иностранный (английский) язык» в реализацию воспитательных целей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обеспечивает:</w:t>
      </w:r>
    </w:p>
    <w:p w:rsidR="00C064D0" w:rsidRPr="00C064D0" w:rsidRDefault="00C064D0" w:rsidP="00C064D0">
      <w:pPr>
        <w:widowControl w:val="0"/>
        <w:numPr>
          <w:ilvl w:val="0"/>
          <w:numId w:val="14"/>
        </w:numPr>
        <w:tabs>
          <w:tab w:val="left" w:pos="562"/>
        </w:tabs>
        <w:autoSpaceDE w:val="0"/>
        <w:autoSpaceDN w:val="0"/>
        <w:spacing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понимание необходимости овладения иностранным языком как средством общения 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условиях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взаимодействия разных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стран</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 народов;</w:t>
      </w:r>
    </w:p>
    <w:p w:rsidR="00C064D0" w:rsidRPr="00C064D0" w:rsidRDefault="00C064D0" w:rsidP="00C064D0">
      <w:pPr>
        <w:widowControl w:val="0"/>
        <w:numPr>
          <w:ilvl w:val="0"/>
          <w:numId w:val="14"/>
        </w:numPr>
        <w:tabs>
          <w:tab w:val="left" w:pos="831"/>
        </w:tabs>
        <w:autoSpaceDE w:val="0"/>
        <w:autoSpaceDN w:val="0"/>
        <w:spacing w:after="0" w:line="276" w:lineRule="auto"/>
        <w:ind w:left="212" w:right="109"/>
        <w:jc w:val="both"/>
        <w:rPr>
          <w:rFonts w:ascii="Times New Roman" w:eastAsia="Times New Roman" w:hAnsi="Times New Roman" w:cs="Times New Roman"/>
          <w:sz w:val="26"/>
        </w:rPr>
      </w:pPr>
      <w:r w:rsidRPr="00C064D0">
        <w:rPr>
          <w:rFonts w:ascii="Times New Roman" w:eastAsia="Times New Roman" w:hAnsi="Times New Roman" w:cs="Times New Roman"/>
          <w:sz w:val="26"/>
        </w:rPr>
        <w:t>формирование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предпосылок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социокультурной/межкультурной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компетенции,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позволяющей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приобщаться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культуре,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традициям,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реалиям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стран/страны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 готовности представлять свою страну, её культуру в условиях межкультурного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соблюдая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речевой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этикет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адекватно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используя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имеющиеся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речевые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неречевые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средства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p>
    <w:p w:rsidR="00C064D0" w:rsidRPr="00C064D0" w:rsidRDefault="00C064D0" w:rsidP="00C064D0">
      <w:pPr>
        <w:widowControl w:val="0"/>
        <w:numPr>
          <w:ilvl w:val="0"/>
          <w:numId w:val="14"/>
        </w:numPr>
        <w:tabs>
          <w:tab w:val="left" w:pos="619"/>
        </w:tabs>
        <w:autoSpaceDE w:val="0"/>
        <w:autoSpaceDN w:val="0"/>
        <w:spacing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воспитание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уважительного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отношения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культуре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посредством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знакомств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детским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пластом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культуры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стран</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более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глубокого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осознания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особенностей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культуры своего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народа;</w:t>
      </w:r>
    </w:p>
    <w:p w:rsidR="00C064D0" w:rsidRPr="00C064D0" w:rsidRDefault="00C064D0" w:rsidP="00C064D0">
      <w:pPr>
        <w:widowControl w:val="0"/>
        <w:numPr>
          <w:ilvl w:val="0"/>
          <w:numId w:val="14"/>
        </w:numPr>
        <w:tabs>
          <w:tab w:val="left" w:pos="571"/>
        </w:tabs>
        <w:autoSpaceDE w:val="0"/>
        <w:autoSpaceDN w:val="0"/>
        <w:spacing w:after="0" w:line="278"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воспитание эмоционального и познавательного интереса к художественной культуре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других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народов;</w:t>
      </w:r>
    </w:p>
    <w:p w:rsidR="00C064D0" w:rsidRPr="00C064D0" w:rsidRDefault="00C064D0" w:rsidP="00C064D0">
      <w:pPr>
        <w:widowControl w:val="0"/>
        <w:numPr>
          <w:ilvl w:val="0"/>
          <w:numId w:val="14"/>
        </w:numPr>
        <w:tabs>
          <w:tab w:val="left" w:pos="641"/>
        </w:tabs>
        <w:autoSpaceDE w:val="0"/>
        <w:autoSpaceDN w:val="0"/>
        <w:spacing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формирование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положительной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мотивации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устойчивого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учебно-познавательного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интереса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к предмету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«Иностранный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w:t>
      </w:r>
    </w:p>
    <w:p w:rsidR="00C064D0" w:rsidRPr="00C064D0" w:rsidRDefault="00C064D0" w:rsidP="00C064D0">
      <w:pPr>
        <w:widowControl w:val="0"/>
        <w:autoSpaceDE w:val="0"/>
        <w:autoSpaceDN w:val="0"/>
        <w:spacing w:before="5" w:after="0" w:line="240" w:lineRule="auto"/>
        <w:rPr>
          <w:rFonts w:ascii="Times New Roman" w:eastAsia="Times New Roman" w:hAnsi="Times New Roman" w:cs="Times New Roman"/>
          <w:sz w:val="29"/>
          <w:szCs w:val="26"/>
        </w:rPr>
      </w:pPr>
    </w:p>
    <w:p w:rsidR="00C064D0" w:rsidRPr="00C064D0" w:rsidRDefault="00C064D0" w:rsidP="00C064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Место</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учебного</w:t>
      </w:r>
      <w:r w:rsidRPr="00C064D0">
        <w:rPr>
          <w:rFonts w:ascii="Times New Roman" w:eastAsia="Times New Roman" w:hAnsi="Times New Roman" w:cs="Times New Roman"/>
          <w:b/>
          <w:bCs/>
          <w:spacing w:val="-1"/>
          <w:sz w:val="26"/>
          <w:szCs w:val="26"/>
        </w:rPr>
        <w:t xml:space="preserve"> </w:t>
      </w:r>
      <w:r w:rsidRPr="00C064D0">
        <w:rPr>
          <w:rFonts w:ascii="Times New Roman" w:eastAsia="Times New Roman" w:hAnsi="Times New Roman" w:cs="Times New Roman"/>
          <w:b/>
          <w:bCs/>
          <w:sz w:val="26"/>
          <w:szCs w:val="26"/>
        </w:rPr>
        <w:t>предмета</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«Иностранный</w:t>
      </w:r>
      <w:r w:rsidRPr="00C064D0">
        <w:rPr>
          <w:rFonts w:ascii="Times New Roman" w:eastAsia="Times New Roman" w:hAnsi="Times New Roman" w:cs="Times New Roman"/>
          <w:b/>
          <w:bCs/>
          <w:spacing w:val="-1"/>
          <w:sz w:val="26"/>
          <w:szCs w:val="26"/>
        </w:rPr>
        <w:t xml:space="preserve"> </w:t>
      </w:r>
      <w:r w:rsidRPr="00C064D0">
        <w:rPr>
          <w:rFonts w:ascii="Times New Roman" w:eastAsia="Times New Roman" w:hAnsi="Times New Roman" w:cs="Times New Roman"/>
          <w:b/>
          <w:bCs/>
          <w:sz w:val="26"/>
          <w:szCs w:val="26"/>
        </w:rPr>
        <w:t>(английский)</w:t>
      </w:r>
      <w:r w:rsidRPr="00C064D0">
        <w:rPr>
          <w:rFonts w:ascii="Times New Roman" w:eastAsia="Times New Roman" w:hAnsi="Times New Roman" w:cs="Times New Roman"/>
          <w:b/>
          <w:bCs/>
          <w:spacing w:val="-1"/>
          <w:sz w:val="26"/>
          <w:szCs w:val="26"/>
        </w:rPr>
        <w:t xml:space="preserve"> </w:t>
      </w:r>
      <w:r w:rsidRPr="00C064D0">
        <w:rPr>
          <w:rFonts w:ascii="Times New Roman" w:eastAsia="Times New Roman" w:hAnsi="Times New Roman" w:cs="Times New Roman"/>
          <w:b/>
          <w:bCs/>
          <w:sz w:val="26"/>
          <w:szCs w:val="26"/>
        </w:rPr>
        <w:t>язык»</w:t>
      </w:r>
      <w:r w:rsidRPr="00C064D0">
        <w:rPr>
          <w:rFonts w:ascii="Times New Roman" w:eastAsia="Times New Roman" w:hAnsi="Times New Roman" w:cs="Times New Roman"/>
          <w:b/>
          <w:bCs/>
          <w:spacing w:val="-1"/>
          <w:sz w:val="26"/>
          <w:szCs w:val="26"/>
        </w:rPr>
        <w:t xml:space="preserve"> </w:t>
      </w:r>
      <w:r w:rsidRPr="00C064D0">
        <w:rPr>
          <w:rFonts w:ascii="Times New Roman" w:eastAsia="Times New Roman" w:hAnsi="Times New Roman" w:cs="Times New Roman"/>
          <w:b/>
          <w:bCs/>
          <w:sz w:val="26"/>
          <w:szCs w:val="26"/>
        </w:rPr>
        <w:t>в</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учебном</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плане</w:t>
      </w:r>
    </w:p>
    <w:p w:rsidR="00C064D0" w:rsidRPr="00C064D0" w:rsidRDefault="00C064D0" w:rsidP="00C064D0">
      <w:pPr>
        <w:widowControl w:val="0"/>
        <w:autoSpaceDE w:val="0"/>
        <w:autoSpaceDN w:val="0"/>
        <w:spacing w:before="45"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Учебный</w:t>
      </w:r>
      <w:r w:rsidRPr="00C064D0">
        <w:rPr>
          <w:rFonts w:ascii="Times New Roman" w:eastAsia="Times New Roman" w:hAnsi="Times New Roman" w:cs="Times New Roman"/>
          <w:spacing w:val="29"/>
          <w:sz w:val="26"/>
          <w:szCs w:val="26"/>
        </w:rPr>
        <w:t xml:space="preserve"> </w:t>
      </w:r>
      <w:r w:rsidRPr="00C064D0">
        <w:rPr>
          <w:rFonts w:ascii="Times New Roman" w:eastAsia="Times New Roman" w:hAnsi="Times New Roman" w:cs="Times New Roman"/>
          <w:sz w:val="26"/>
          <w:szCs w:val="26"/>
        </w:rPr>
        <w:t>предмет</w:t>
      </w:r>
      <w:r w:rsidRPr="00C064D0">
        <w:rPr>
          <w:rFonts w:ascii="Times New Roman" w:eastAsia="Times New Roman" w:hAnsi="Times New Roman" w:cs="Times New Roman"/>
          <w:spacing w:val="28"/>
          <w:sz w:val="26"/>
          <w:szCs w:val="26"/>
        </w:rPr>
        <w:t xml:space="preserve"> </w:t>
      </w:r>
      <w:r w:rsidRPr="00C064D0">
        <w:rPr>
          <w:rFonts w:ascii="Times New Roman" w:eastAsia="Times New Roman" w:hAnsi="Times New Roman" w:cs="Times New Roman"/>
          <w:sz w:val="26"/>
          <w:szCs w:val="26"/>
        </w:rPr>
        <w:t>«Иностранный</w:t>
      </w:r>
      <w:r w:rsidRPr="00C064D0">
        <w:rPr>
          <w:rFonts w:ascii="Times New Roman" w:eastAsia="Times New Roman" w:hAnsi="Times New Roman" w:cs="Times New Roman"/>
          <w:spacing w:val="29"/>
          <w:sz w:val="26"/>
          <w:szCs w:val="26"/>
        </w:rPr>
        <w:t xml:space="preserve"> </w:t>
      </w:r>
      <w:r w:rsidRPr="00C064D0">
        <w:rPr>
          <w:rFonts w:ascii="Times New Roman" w:eastAsia="Times New Roman" w:hAnsi="Times New Roman" w:cs="Times New Roman"/>
          <w:sz w:val="26"/>
          <w:szCs w:val="26"/>
        </w:rPr>
        <w:t>(английский)</w:t>
      </w:r>
      <w:r w:rsidRPr="00C064D0">
        <w:rPr>
          <w:rFonts w:ascii="Times New Roman" w:eastAsia="Times New Roman" w:hAnsi="Times New Roman" w:cs="Times New Roman"/>
          <w:spacing w:val="29"/>
          <w:sz w:val="26"/>
          <w:szCs w:val="26"/>
        </w:rPr>
        <w:t xml:space="preserve"> </w:t>
      </w:r>
      <w:r w:rsidRPr="00C064D0">
        <w:rPr>
          <w:rFonts w:ascii="Times New Roman" w:eastAsia="Times New Roman" w:hAnsi="Times New Roman" w:cs="Times New Roman"/>
          <w:sz w:val="26"/>
          <w:szCs w:val="26"/>
        </w:rPr>
        <w:t>язык»</w:t>
      </w:r>
      <w:r w:rsidRPr="00C064D0">
        <w:rPr>
          <w:rFonts w:ascii="Times New Roman" w:eastAsia="Times New Roman" w:hAnsi="Times New Roman" w:cs="Times New Roman"/>
          <w:spacing w:val="29"/>
          <w:sz w:val="26"/>
          <w:szCs w:val="26"/>
        </w:rPr>
        <w:t xml:space="preserve"> </w:t>
      </w:r>
      <w:r w:rsidRPr="00C064D0">
        <w:rPr>
          <w:rFonts w:ascii="Times New Roman" w:eastAsia="Times New Roman" w:hAnsi="Times New Roman" w:cs="Times New Roman"/>
          <w:sz w:val="26"/>
          <w:szCs w:val="26"/>
        </w:rPr>
        <w:t>входит</w:t>
      </w:r>
      <w:r w:rsidRPr="00C064D0">
        <w:rPr>
          <w:rFonts w:ascii="Times New Roman" w:eastAsia="Times New Roman" w:hAnsi="Times New Roman" w:cs="Times New Roman"/>
          <w:spacing w:val="28"/>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число</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обязательных</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предметов,</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изучаемых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всех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уровнях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среднего образования: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2</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11</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класс.</w:t>
      </w:r>
    </w:p>
    <w:p w:rsidR="00C064D0" w:rsidRPr="00C064D0" w:rsidRDefault="00C064D0" w:rsidP="00C064D0">
      <w:pPr>
        <w:widowControl w:val="0"/>
        <w:autoSpaceDE w:val="0"/>
        <w:autoSpaceDN w:val="0"/>
        <w:spacing w:after="0" w:line="278"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этапе</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начального</w:t>
      </w:r>
      <w:r w:rsidRPr="00C064D0">
        <w:rPr>
          <w:rFonts w:ascii="Times New Roman" w:eastAsia="Times New Roman" w:hAnsi="Times New Roman" w:cs="Times New Roman"/>
          <w:spacing w:val="47"/>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45"/>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47"/>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изучение</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иностранного</w:t>
      </w:r>
      <w:r w:rsidRPr="00C064D0">
        <w:rPr>
          <w:rFonts w:ascii="Times New Roman" w:eastAsia="Times New Roman" w:hAnsi="Times New Roman" w:cs="Times New Roman"/>
          <w:spacing w:val="45"/>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47"/>
          <w:sz w:val="26"/>
          <w:szCs w:val="26"/>
        </w:rPr>
        <w:t xml:space="preserve"> </w:t>
      </w:r>
      <w:r w:rsidRPr="00C064D0">
        <w:rPr>
          <w:rFonts w:ascii="Times New Roman" w:eastAsia="Times New Roman" w:hAnsi="Times New Roman" w:cs="Times New Roman"/>
          <w:sz w:val="26"/>
          <w:szCs w:val="26"/>
        </w:rPr>
        <w:t>выделяется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170</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часов: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2</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класс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68</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часа,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3</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класс</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68</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часа,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4</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класс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34</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часа.</w:t>
      </w:r>
    </w:p>
    <w:p w:rsidR="00C064D0" w:rsidRPr="00C064D0" w:rsidRDefault="00C064D0" w:rsidP="00C064D0">
      <w:pPr>
        <w:widowControl w:val="0"/>
        <w:autoSpaceDE w:val="0"/>
        <w:autoSpaceDN w:val="0"/>
        <w:spacing w:before="7" w:after="0" w:line="240" w:lineRule="auto"/>
        <w:rPr>
          <w:rFonts w:ascii="Times New Roman" w:eastAsia="Times New Roman" w:hAnsi="Times New Roman" w:cs="Times New Roman"/>
          <w:sz w:val="21"/>
          <w:szCs w:val="26"/>
        </w:r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1"/>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8"/>
          <w:szCs w:val="26"/>
        </w:rPr>
      </w:pPr>
    </w:p>
    <w:p w:rsidR="00C064D0" w:rsidRPr="00C064D0" w:rsidRDefault="00C064D0" w:rsidP="00C064D0">
      <w:pPr>
        <w:widowControl w:val="0"/>
        <w:autoSpaceDE w:val="0"/>
        <w:autoSpaceDN w:val="0"/>
        <w:spacing w:before="7" w:after="0" w:line="240" w:lineRule="auto"/>
        <w:rPr>
          <w:rFonts w:ascii="Times New Roman" w:eastAsia="Times New Roman" w:hAnsi="Times New Roman" w:cs="Times New Roman"/>
          <w:sz w:val="39"/>
          <w:szCs w:val="26"/>
        </w:rPr>
      </w:pPr>
    </w:p>
    <w:p w:rsidR="00C064D0" w:rsidRPr="00C064D0" w:rsidRDefault="00C064D0" w:rsidP="00C064D0">
      <w:pPr>
        <w:widowControl w:val="0"/>
        <w:numPr>
          <w:ilvl w:val="0"/>
          <w:numId w:val="12"/>
        </w:numPr>
        <w:tabs>
          <w:tab w:val="left" w:pos="408"/>
        </w:tabs>
        <w:autoSpaceDE w:val="0"/>
        <w:autoSpaceDN w:val="0"/>
        <w:spacing w:after="0" w:line="240" w:lineRule="auto"/>
        <w:ind w:hanging="196"/>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pacing w:val="-2"/>
          <w:sz w:val="26"/>
          <w:szCs w:val="26"/>
        </w:rPr>
        <w:t>КЛАСС</w:t>
      </w:r>
    </w:p>
    <w:p w:rsidR="00C064D0" w:rsidRPr="00C064D0" w:rsidRDefault="00C064D0" w:rsidP="00C064D0">
      <w:pPr>
        <w:widowControl w:val="0"/>
        <w:autoSpaceDE w:val="0"/>
        <w:autoSpaceDN w:val="0"/>
        <w:spacing w:before="89" w:after="0" w:line="276" w:lineRule="auto"/>
        <w:ind w:left="2320" w:right="1417" w:hanging="2175"/>
        <w:rPr>
          <w:rFonts w:ascii="Times New Roman" w:eastAsia="Times New Roman" w:hAnsi="Times New Roman" w:cs="Times New Roman"/>
          <w:b/>
          <w:sz w:val="26"/>
        </w:rPr>
      </w:pPr>
      <w:r w:rsidRPr="00C064D0">
        <w:rPr>
          <w:rFonts w:ascii="Times New Roman" w:eastAsia="Times New Roman" w:hAnsi="Times New Roman" w:cs="Times New Roman"/>
        </w:rPr>
        <w:br w:type="column"/>
      </w:r>
      <w:r w:rsidRPr="00C064D0">
        <w:rPr>
          <w:rFonts w:ascii="Times New Roman" w:eastAsia="Times New Roman" w:hAnsi="Times New Roman" w:cs="Times New Roman"/>
          <w:b/>
          <w:sz w:val="26"/>
        </w:rPr>
        <w:lastRenderedPageBreak/>
        <w:t>СОДЕРЖАНИЕ УЧЕБНОГО ПРЕДМЕТА «ИНОСТРАННЫЙ</w:t>
      </w:r>
      <w:r w:rsidRPr="00C064D0">
        <w:rPr>
          <w:rFonts w:ascii="Times New Roman" w:eastAsia="Times New Roman" w:hAnsi="Times New Roman" w:cs="Times New Roman"/>
          <w:b/>
          <w:spacing w:val="-62"/>
          <w:sz w:val="26"/>
        </w:rPr>
        <w:t xml:space="preserve"> </w:t>
      </w:r>
      <w:r w:rsidRPr="00C064D0">
        <w:rPr>
          <w:rFonts w:ascii="Times New Roman" w:eastAsia="Times New Roman" w:hAnsi="Times New Roman" w:cs="Times New Roman"/>
          <w:b/>
          <w:sz w:val="26"/>
        </w:rPr>
        <w:t>(АНГЛИЙСКИЙ) ЯЗЫК»</w:t>
      </w:r>
    </w:p>
    <w:p w:rsidR="00C064D0" w:rsidRPr="00C064D0" w:rsidRDefault="00C064D0" w:rsidP="00C064D0">
      <w:pPr>
        <w:widowControl w:val="0"/>
        <w:autoSpaceDE w:val="0"/>
        <w:autoSpaceDN w:val="0"/>
        <w:spacing w:after="0" w:line="276" w:lineRule="auto"/>
        <w:rPr>
          <w:rFonts w:ascii="Times New Roman" w:eastAsia="Times New Roman" w:hAnsi="Times New Roman" w:cs="Times New Roman"/>
          <w:sz w:val="26"/>
        </w:rPr>
        <w:sectPr w:rsidR="00C064D0" w:rsidRPr="00C064D0">
          <w:type w:val="continuous"/>
          <w:pgSz w:w="11910" w:h="16840"/>
          <w:pgMar w:top="900" w:right="600" w:bottom="280" w:left="920" w:header="720" w:footer="720" w:gutter="0"/>
          <w:cols w:num="2" w:space="720" w:equalWidth="0">
            <w:col w:w="1350" w:space="40"/>
            <w:col w:w="9000"/>
          </w:cols>
        </w:sectPr>
      </w:pPr>
    </w:p>
    <w:p w:rsidR="00C064D0" w:rsidRPr="00C064D0" w:rsidRDefault="00C064D0" w:rsidP="00C064D0">
      <w:pPr>
        <w:widowControl w:val="0"/>
        <w:autoSpaceDE w:val="0"/>
        <w:autoSpaceDN w:val="0"/>
        <w:spacing w:before="44"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lastRenderedPageBreak/>
        <w:t>Тематическое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содержание</w:t>
      </w:r>
      <w:r w:rsidRPr="00C064D0">
        <w:rPr>
          <w:rFonts w:ascii="Times New Roman" w:eastAsia="Times New Roman" w:hAnsi="Times New Roman" w:cs="Times New Roman"/>
          <w:b/>
          <w:bCs/>
          <w:spacing w:val="-4"/>
          <w:sz w:val="26"/>
          <w:szCs w:val="26"/>
        </w:rPr>
        <w:t xml:space="preserve"> </w:t>
      </w:r>
      <w:r w:rsidRPr="00C064D0">
        <w:rPr>
          <w:rFonts w:ascii="Times New Roman" w:eastAsia="Times New Roman" w:hAnsi="Times New Roman" w:cs="Times New Roman"/>
          <w:b/>
          <w:bCs/>
          <w:sz w:val="26"/>
          <w:szCs w:val="26"/>
        </w:rPr>
        <w:t>речи</w:t>
      </w:r>
    </w:p>
    <w:p w:rsidR="00C064D0" w:rsidRPr="00C064D0" w:rsidRDefault="00C064D0" w:rsidP="00C064D0">
      <w:pPr>
        <w:widowControl w:val="0"/>
        <w:autoSpaceDE w:val="0"/>
        <w:autoSpaceDN w:val="0"/>
        <w:spacing w:before="45" w:after="0" w:line="276"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i/>
          <w:sz w:val="26"/>
          <w:szCs w:val="26"/>
        </w:rPr>
        <w:t>Мир моего «я»</w:t>
      </w:r>
      <w:r w:rsidRPr="00C064D0">
        <w:rPr>
          <w:rFonts w:ascii="Times New Roman" w:eastAsia="Times New Roman" w:hAnsi="Times New Roman" w:cs="Times New Roman"/>
          <w:sz w:val="26"/>
          <w:szCs w:val="26"/>
        </w:rPr>
        <w:t>. Приветствие. Знакомство. Моя семья. Мой день рождения. Моя любимая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еда.</w:t>
      </w:r>
    </w:p>
    <w:p w:rsidR="00C064D0" w:rsidRPr="00C064D0" w:rsidRDefault="00C064D0" w:rsidP="00C064D0">
      <w:pPr>
        <w:widowControl w:val="0"/>
        <w:autoSpaceDE w:val="0"/>
        <w:autoSpaceDN w:val="0"/>
        <w:spacing w:before="1"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i/>
          <w:sz w:val="26"/>
        </w:rPr>
        <w:t>Мир</w:t>
      </w:r>
      <w:r w:rsidRPr="00C064D0">
        <w:rPr>
          <w:rFonts w:ascii="Times New Roman" w:eastAsia="Times New Roman" w:hAnsi="Times New Roman" w:cs="Times New Roman"/>
          <w:i/>
          <w:spacing w:val="1"/>
          <w:sz w:val="26"/>
        </w:rPr>
        <w:t xml:space="preserve"> </w:t>
      </w:r>
      <w:r w:rsidRPr="00C064D0">
        <w:rPr>
          <w:rFonts w:ascii="Times New Roman" w:eastAsia="Times New Roman" w:hAnsi="Times New Roman" w:cs="Times New Roman"/>
          <w:i/>
          <w:sz w:val="26"/>
        </w:rPr>
        <w:t>моих</w:t>
      </w:r>
      <w:r w:rsidRPr="00C064D0">
        <w:rPr>
          <w:rFonts w:ascii="Times New Roman" w:eastAsia="Times New Roman" w:hAnsi="Times New Roman" w:cs="Times New Roman"/>
          <w:i/>
          <w:spacing w:val="1"/>
          <w:sz w:val="26"/>
        </w:rPr>
        <w:t xml:space="preserve"> </w:t>
      </w:r>
      <w:r w:rsidRPr="00C064D0">
        <w:rPr>
          <w:rFonts w:ascii="Times New Roman" w:eastAsia="Times New Roman" w:hAnsi="Times New Roman" w:cs="Times New Roman"/>
          <w:i/>
          <w:sz w:val="26"/>
        </w:rPr>
        <w:t>увлечений</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Любимый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цвет,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игрушка.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Любимые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занятия.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питомец.</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Выходной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день.</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rPr>
      </w:pPr>
      <w:r w:rsidRPr="00C064D0">
        <w:rPr>
          <w:rFonts w:ascii="Times New Roman" w:eastAsia="Times New Roman" w:hAnsi="Times New Roman" w:cs="Times New Roman"/>
          <w:i/>
          <w:sz w:val="26"/>
        </w:rPr>
        <w:t>Мир</w:t>
      </w:r>
      <w:r w:rsidRPr="00C064D0">
        <w:rPr>
          <w:rFonts w:ascii="Times New Roman" w:eastAsia="Times New Roman" w:hAnsi="Times New Roman" w:cs="Times New Roman"/>
          <w:i/>
          <w:spacing w:val="-3"/>
          <w:sz w:val="26"/>
        </w:rPr>
        <w:t xml:space="preserve"> </w:t>
      </w:r>
      <w:r w:rsidRPr="00C064D0">
        <w:rPr>
          <w:rFonts w:ascii="Times New Roman" w:eastAsia="Times New Roman" w:hAnsi="Times New Roman" w:cs="Times New Roman"/>
          <w:i/>
          <w:sz w:val="26"/>
        </w:rPr>
        <w:t>вокруг</w:t>
      </w:r>
      <w:r w:rsidRPr="00C064D0">
        <w:rPr>
          <w:rFonts w:ascii="Times New Roman" w:eastAsia="Times New Roman" w:hAnsi="Times New Roman" w:cs="Times New Roman"/>
          <w:i/>
          <w:spacing w:val="-3"/>
          <w:sz w:val="26"/>
        </w:rPr>
        <w:t xml:space="preserve"> </w:t>
      </w:r>
      <w:r w:rsidRPr="00C064D0">
        <w:rPr>
          <w:rFonts w:ascii="Times New Roman" w:eastAsia="Times New Roman" w:hAnsi="Times New Roman" w:cs="Times New Roman"/>
          <w:i/>
          <w:sz w:val="26"/>
        </w:rPr>
        <w:t>меня</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Моя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школа.</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Мои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друзья. Моя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малая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родина</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(город,</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село).</w:t>
      </w:r>
    </w:p>
    <w:p w:rsidR="00C064D0" w:rsidRPr="00C064D0" w:rsidRDefault="00C064D0" w:rsidP="00C064D0">
      <w:pPr>
        <w:widowControl w:val="0"/>
        <w:autoSpaceDE w:val="0"/>
        <w:autoSpaceDN w:val="0"/>
        <w:spacing w:before="45"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i/>
          <w:sz w:val="26"/>
          <w:szCs w:val="26"/>
        </w:rPr>
        <w:t>Родная страна и страны изучаемого языка</w:t>
      </w:r>
      <w:r w:rsidRPr="00C064D0">
        <w:rPr>
          <w:rFonts w:ascii="Times New Roman" w:eastAsia="Times New Roman" w:hAnsi="Times New Roman" w:cs="Times New Roman"/>
          <w:sz w:val="26"/>
          <w:szCs w:val="26"/>
        </w:rPr>
        <w:t>. Названия родной страны и страны/стран</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столиц.</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Произведения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детского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фольклора.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Литературные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персонажи детских книг. Праздники родной страны и страны/стран изучаемого языка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(Новый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год,</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Рождество).</w:t>
      </w:r>
    </w:p>
    <w:p w:rsidR="00C064D0" w:rsidRPr="00C064D0" w:rsidRDefault="00C064D0" w:rsidP="00C064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lastRenderedPageBreak/>
        <w:t>Коммуникативные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after="0" w:line="240" w:lineRule="auto"/>
        <w:jc w:val="both"/>
        <w:rPr>
          <w:rFonts w:ascii="Times New Roman" w:eastAsia="Times New Roman" w:hAnsi="Times New Roman" w:cs="Times New Roman"/>
        </w:rPr>
        <w:sectPr w:rsidR="00C064D0" w:rsidRPr="00C064D0">
          <w:type w:val="continuous"/>
          <w:pgSz w:w="11910" w:h="16840"/>
          <w:pgMar w:top="900" w:right="600" w:bottom="280" w:left="920" w:header="720" w:footer="720" w:gutter="0"/>
          <w:cols w:space="720"/>
        </w:sectPr>
      </w:pPr>
    </w:p>
    <w:p w:rsidR="00C064D0" w:rsidRPr="00C064D0" w:rsidRDefault="00C064D0" w:rsidP="00C064D0">
      <w:pPr>
        <w:widowControl w:val="0"/>
        <w:autoSpaceDE w:val="0"/>
        <w:autoSpaceDN w:val="0"/>
        <w:spacing w:before="73"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lastRenderedPageBreak/>
        <w:t>Говорение</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rPr>
      </w:pP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 xml:space="preserve">умения </w:t>
      </w:r>
      <w:r w:rsidRPr="00C064D0">
        <w:rPr>
          <w:rFonts w:ascii="Times New Roman" w:eastAsia="Times New Roman" w:hAnsi="Times New Roman" w:cs="Times New Roman"/>
          <w:b/>
          <w:i/>
          <w:sz w:val="26"/>
        </w:rPr>
        <w:t>диалогической</w:t>
      </w:r>
      <w:r w:rsidRPr="00C064D0">
        <w:rPr>
          <w:rFonts w:ascii="Times New Roman" w:eastAsia="Times New Roman" w:hAnsi="Times New Roman" w:cs="Times New Roman"/>
          <w:b/>
          <w:i/>
          <w:spacing w:val="-3"/>
          <w:sz w:val="26"/>
        </w:rPr>
        <w:t xml:space="preserve"> </w:t>
      </w:r>
      <w:r w:rsidRPr="00C064D0">
        <w:rPr>
          <w:rFonts w:ascii="Times New Roman" w:eastAsia="Times New Roman" w:hAnsi="Times New Roman" w:cs="Times New Roman"/>
          <w:b/>
          <w:i/>
          <w:sz w:val="26"/>
        </w:rPr>
        <w:t>речи</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before="45"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Ведение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ситуации,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норм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речевого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этикета,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принятых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стране/странах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before="1"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диалога этикетного характера: приветствие, начало и завершение разговора, знакомство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собеседником; поздравление с праздником; выражение благодарности за поздравление;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извинение;</w:t>
      </w:r>
    </w:p>
    <w:p w:rsidR="00C064D0" w:rsidRPr="00C064D0" w:rsidRDefault="00C064D0" w:rsidP="00C064D0">
      <w:pPr>
        <w:widowControl w:val="0"/>
        <w:autoSpaceDE w:val="0"/>
        <w:autoSpaceDN w:val="0"/>
        <w:spacing w:after="0" w:line="278"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диалога-расспроса: запрашивание интересующей информации; сообщение фактической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ответы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собеседника.</w:t>
      </w:r>
    </w:p>
    <w:p w:rsidR="00C064D0" w:rsidRPr="00C064D0" w:rsidRDefault="00C064D0" w:rsidP="00C064D0">
      <w:pPr>
        <w:widowControl w:val="0"/>
        <w:autoSpaceDE w:val="0"/>
        <w:autoSpaceDN w:val="0"/>
        <w:spacing w:after="0" w:line="294" w:lineRule="exact"/>
        <w:ind w:left="212"/>
        <w:jc w:val="both"/>
        <w:rPr>
          <w:rFonts w:ascii="Times New Roman" w:eastAsia="Times New Roman" w:hAnsi="Times New Roman" w:cs="Times New Roman"/>
          <w:sz w:val="26"/>
        </w:rPr>
      </w:pP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умения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b/>
          <w:i/>
          <w:sz w:val="26"/>
        </w:rPr>
        <w:t>монологической</w:t>
      </w:r>
      <w:r w:rsidRPr="00C064D0">
        <w:rPr>
          <w:rFonts w:ascii="Times New Roman" w:eastAsia="Times New Roman" w:hAnsi="Times New Roman" w:cs="Times New Roman"/>
          <w:b/>
          <w:i/>
          <w:spacing w:val="-1"/>
          <w:sz w:val="26"/>
        </w:rPr>
        <w:t xml:space="preserve"> </w:t>
      </w:r>
      <w:r w:rsidRPr="00C064D0">
        <w:rPr>
          <w:rFonts w:ascii="Times New Roman" w:eastAsia="Times New Roman" w:hAnsi="Times New Roman" w:cs="Times New Roman"/>
          <w:b/>
          <w:i/>
          <w:sz w:val="26"/>
        </w:rPr>
        <w:t>речи</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before="42"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Создание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устных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монологических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высказываний: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описание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человека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литературного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персонажа;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рассказ 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себе,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члене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семьи,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друге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w:t>
      </w:r>
    </w:p>
    <w:p w:rsidR="00C064D0" w:rsidRPr="00C064D0" w:rsidRDefault="00C064D0" w:rsidP="00C064D0">
      <w:pPr>
        <w:widowControl w:val="0"/>
        <w:autoSpaceDE w:val="0"/>
        <w:autoSpaceDN w:val="0"/>
        <w:spacing w:before="1"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Аудирование</w:t>
      </w:r>
    </w:p>
    <w:p w:rsidR="00C064D0" w:rsidRPr="00C064D0" w:rsidRDefault="00C064D0" w:rsidP="00C064D0">
      <w:pPr>
        <w:widowControl w:val="0"/>
        <w:autoSpaceDE w:val="0"/>
        <w:autoSpaceDN w:val="0"/>
        <w:spacing w:before="45"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учителя</w:t>
      </w:r>
      <w:r w:rsidRPr="00C064D0">
        <w:rPr>
          <w:rFonts w:ascii="Times New Roman" w:eastAsia="Times New Roman" w:hAnsi="Times New Roman" w:cs="Times New Roman"/>
          <w:spacing w:val="3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одноклассников</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вербальная/невербальная</w:t>
      </w:r>
      <w:r w:rsidRPr="00C064D0">
        <w:rPr>
          <w:rFonts w:ascii="Times New Roman" w:eastAsia="Times New Roman" w:hAnsi="Times New Roman" w:cs="Times New Roman"/>
          <w:spacing w:val="32"/>
          <w:sz w:val="26"/>
          <w:szCs w:val="26"/>
        </w:rPr>
        <w:t xml:space="preserve"> </w:t>
      </w:r>
      <w:r w:rsidRPr="00C064D0">
        <w:rPr>
          <w:rFonts w:ascii="Times New Roman" w:eastAsia="Times New Roman" w:hAnsi="Times New Roman" w:cs="Times New Roman"/>
          <w:sz w:val="26"/>
          <w:szCs w:val="26"/>
        </w:rPr>
        <w:t>реакция</w:t>
      </w:r>
      <w:r w:rsidRPr="00C064D0">
        <w:rPr>
          <w:rFonts w:ascii="Times New Roman" w:eastAsia="Times New Roman" w:hAnsi="Times New Roman" w:cs="Times New Roman"/>
          <w:spacing w:val="-63"/>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услышанное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непосредственном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общении).</w:t>
      </w:r>
    </w:p>
    <w:p w:rsidR="00C064D0" w:rsidRPr="00C064D0" w:rsidRDefault="00C064D0" w:rsidP="00C064D0">
      <w:pPr>
        <w:widowControl w:val="0"/>
        <w:autoSpaceDE w:val="0"/>
        <w:autoSpaceDN w:val="0"/>
        <w:spacing w:before="1"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Восприятие и понимание на слух учебных текстов, построенных на изученном языковом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материале,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соответствии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поставленной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коммуникативной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задачей: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опосредованном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общении).</w:t>
      </w:r>
    </w:p>
    <w:p w:rsidR="00C064D0" w:rsidRPr="00C064D0" w:rsidRDefault="00C064D0" w:rsidP="00C064D0">
      <w:pPr>
        <w:widowControl w:val="0"/>
        <w:autoSpaceDE w:val="0"/>
        <w:autoSpaceDN w:val="0"/>
        <w:spacing w:before="45"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Аудирование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определение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основной темы и главных фактов/событий в воспринимаемом на слух тексте с опорой 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76"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Аудирование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выделение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воспринимаемого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фактического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(например, имя, возраст, любимое занятие, цвет и т. д.) с опорой на иллюстрации и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Тексты для аудирования: диалог, высказывания собеседников в ситуациях повседневного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сказка.</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Смысловое</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чтение</w:t>
      </w:r>
    </w:p>
    <w:p w:rsidR="00C064D0" w:rsidRPr="00C064D0" w:rsidRDefault="00C064D0" w:rsidP="00C064D0">
      <w:pPr>
        <w:widowControl w:val="0"/>
        <w:autoSpaceDE w:val="0"/>
        <w:autoSpaceDN w:val="0"/>
        <w:spacing w:before="45" w:after="0" w:line="278" w:lineRule="auto"/>
        <w:ind w:left="212" w:right="11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вслух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построенных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материале,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правил чтения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соответствующей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интонацией;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прочитанного.</w:t>
      </w:r>
    </w:p>
    <w:p w:rsidR="00C064D0" w:rsidRPr="00C064D0" w:rsidRDefault="00C064D0" w:rsidP="00C064D0">
      <w:pPr>
        <w:widowControl w:val="0"/>
        <w:autoSpaceDE w:val="0"/>
        <w:autoSpaceDN w:val="0"/>
        <w:spacing w:after="0" w:line="294"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Тексты</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чтения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вслух: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диалог,</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сказка.</w:t>
      </w:r>
    </w:p>
    <w:p w:rsidR="00C064D0" w:rsidRPr="00C064D0" w:rsidRDefault="00C064D0" w:rsidP="00C064D0">
      <w:pPr>
        <w:widowControl w:val="0"/>
        <w:autoSpaceDE w:val="0"/>
        <w:autoSpaceDN w:val="0"/>
        <w:spacing w:before="44"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про себя учебных текстов, построенных на изученном языковом материале,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различной глубиной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проникновения в их содержание в зависимости от поставленной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коммуникативной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информации.</w:t>
      </w:r>
    </w:p>
    <w:p w:rsidR="00C064D0" w:rsidRPr="00C064D0" w:rsidRDefault="00C064D0" w:rsidP="00C064D0">
      <w:pPr>
        <w:widowControl w:val="0"/>
        <w:autoSpaceDE w:val="0"/>
        <w:autoSpaceDN w:val="0"/>
        <w:spacing w:after="0" w:line="276" w:lineRule="auto"/>
        <w:ind w:left="212" w:right="113"/>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с пониманием основного содержания текста предполагает определение основной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темы и главных фактов/событий в прочитанном тексте с опорой на иллюстрации и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before="1"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нахождение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прочитанном тексте и понимание запрашиваемой информации фактического характера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76" w:lineRule="auto"/>
        <w:jc w:val="both"/>
        <w:rPr>
          <w:rFonts w:ascii="Times New Roman" w:eastAsia="Times New Roman" w:hAnsi="Times New Roman" w:cs="Times New Roman"/>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3"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Тексты</w:t>
      </w:r>
      <w:r w:rsidRPr="00C064D0">
        <w:rPr>
          <w:rFonts w:ascii="Times New Roman" w:eastAsia="Times New Roman" w:hAnsi="Times New Roman" w:cs="Times New Roman"/>
          <w:spacing w:val="52"/>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52"/>
          <w:sz w:val="26"/>
          <w:szCs w:val="26"/>
        </w:rPr>
        <w:t xml:space="preserve"> </w:t>
      </w:r>
      <w:r w:rsidRPr="00C064D0">
        <w:rPr>
          <w:rFonts w:ascii="Times New Roman" w:eastAsia="Times New Roman" w:hAnsi="Times New Roman" w:cs="Times New Roman"/>
          <w:sz w:val="26"/>
          <w:szCs w:val="26"/>
        </w:rPr>
        <w:t>чтения</w:t>
      </w:r>
      <w:r w:rsidRPr="00C064D0">
        <w:rPr>
          <w:rFonts w:ascii="Times New Roman" w:eastAsia="Times New Roman" w:hAnsi="Times New Roman" w:cs="Times New Roman"/>
          <w:spacing w:val="52"/>
          <w:sz w:val="26"/>
          <w:szCs w:val="26"/>
        </w:rPr>
        <w:t xml:space="preserve"> </w:t>
      </w:r>
      <w:r w:rsidRPr="00C064D0">
        <w:rPr>
          <w:rFonts w:ascii="Times New Roman" w:eastAsia="Times New Roman" w:hAnsi="Times New Roman" w:cs="Times New Roman"/>
          <w:sz w:val="26"/>
          <w:szCs w:val="26"/>
        </w:rPr>
        <w:t>про</w:t>
      </w:r>
      <w:r w:rsidRPr="00C064D0">
        <w:rPr>
          <w:rFonts w:ascii="Times New Roman" w:eastAsia="Times New Roman" w:hAnsi="Times New Roman" w:cs="Times New Roman"/>
          <w:spacing w:val="52"/>
          <w:sz w:val="26"/>
          <w:szCs w:val="26"/>
        </w:rPr>
        <w:t xml:space="preserve"> </w:t>
      </w:r>
      <w:r w:rsidRPr="00C064D0">
        <w:rPr>
          <w:rFonts w:ascii="Times New Roman" w:eastAsia="Times New Roman" w:hAnsi="Times New Roman" w:cs="Times New Roman"/>
          <w:sz w:val="26"/>
          <w:szCs w:val="26"/>
        </w:rPr>
        <w:t>себя:</w:t>
      </w:r>
      <w:r w:rsidRPr="00C064D0">
        <w:rPr>
          <w:rFonts w:ascii="Times New Roman" w:eastAsia="Times New Roman" w:hAnsi="Times New Roman" w:cs="Times New Roman"/>
          <w:spacing w:val="52"/>
          <w:sz w:val="26"/>
          <w:szCs w:val="26"/>
        </w:rPr>
        <w:t xml:space="preserve"> </w:t>
      </w:r>
      <w:r w:rsidRPr="00C064D0">
        <w:rPr>
          <w:rFonts w:ascii="Times New Roman" w:eastAsia="Times New Roman" w:hAnsi="Times New Roman" w:cs="Times New Roman"/>
          <w:sz w:val="26"/>
          <w:szCs w:val="26"/>
        </w:rPr>
        <w:t>диалог,</w:t>
      </w:r>
      <w:r w:rsidRPr="00C064D0">
        <w:rPr>
          <w:rFonts w:ascii="Times New Roman" w:eastAsia="Times New Roman" w:hAnsi="Times New Roman" w:cs="Times New Roman"/>
          <w:spacing w:val="50"/>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сказка,</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электронное</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сообщение</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личного</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характера.</w:t>
      </w:r>
    </w:p>
    <w:p w:rsidR="00C064D0" w:rsidRPr="00C064D0" w:rsidRDefault="00C064D0" w:rsidP="00C064D0">
      <w:pPr>
        <w:widowControl w:val="0"/>
        <w:autoSpaceDE w:val="0"/>
        <w:autoSpaceDN w:val="0"/>
        <w:spacing w:after="0" w:line="298"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Письмо</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Овладение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техникой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письма</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(полупечатное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написание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букв,</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буквосочетаний,</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слов).</w:t>
      </w:r>
    </w:p>
    <w:p w:rsidR="00C064D0" w:rsidRPr="00C064D0" w:rsidRDefault="00C064D0" w:rsidP="00C064D0">
      <w:pPr>
        <w:widowControl w:val="0"/>
        <w:autoSpaceDE w:val="0"/>
        <w:autoSpaceDN w:val="0"/>
        <w:spacing w:before="47"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Воспроизведение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речевых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образцов,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списывание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выписывание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словосочетаний,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вставка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пропущенных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букв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дописывание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предложений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 соответствии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решаемой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учебной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задачей.</w:t>
      </w:r>
    </w:p>
    <w:p w:rsidR="00C064D0" w:rsidRPr="00C064D0" w:rsidRDefault="00C064D0" w:rsidP="00C064D0">
      <w:pPr>
        <w:widowControl w:val="0"/>
        <w:autoSpaceDE w:val="0"/>
        <w:autoSpaceDN w:val="0"/>
        <w:spacing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Заполнение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простых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формуляров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указанием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личной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(имя,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фамилия,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возраст,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проживания)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соответствии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нормами,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принятыми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стране/странах</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Написание с опорой на образец коротких поздравлений с праздниками (с днём рождения,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Новым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годом).</w:t>
      </w:r>
    </w:p>
    <w:p w:rsidR="00C064D0" w:rsidRPr="00C064D0" w:rsidRDefault="00C064D0" w:rsidP="00C064D0">
      <w:pPr>
        <w:widowControl w:val="0"/>
        <w:autoSpaceDE w:val="0"/>
        <w:autoSpaceDN w:val="0"/>
        <w:spacing w:before="10" w:after="0" w:line="240" w:lineRule="auto"/>
        <w:rPr>
          <w:rFonts w:ascii="Times New Roman" w:eastAsia="Times New Roman" w:hAnsi="Times New Roman" w:cs="Times New Roman"/>
          <w:sz w:val="29"/>
          <w:szCs w:val="26"/>
        </w:rPr>
      </w:pPr>
    </w:p>
    <w:p w:rsidR="00C064D0" w:rsidRPr="00C064D0" w:rsidRDefault="00C064D0" w:rsidP="00C064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Языковые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навыки</w:t>
      </w:r>
    </w:p>
    <w:p w:rsidR="00C064D0" w:rsidRPr="00C064D0" w:rsidRDefault="00C064D0" w:rsidP="00C064D0">
      <w:pPr>
        <w:widowControl w:val="0"/>
        <w:autoSpaceDE w:val="0"/>
        <w:autoSpaceDN w:val="0"/>
        <w:spacing w:before="44"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Фонетическая</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Буквы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английского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алфавита.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Корректное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называние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букв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английского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алфавита.</w:t>
      </w:r>
    </w:p>
    <w:p w:rsidR="00C064D0" w:rsidRPr="00C064D0" w:rsidRDefault="00C064D0" w:rsidP="00C064D0">
      <w:pPr>
        <w:widowControl w:val="0"/>
        <w:autoSpaceDE w:val="0"/>
        <w:autoSpaceDN w:val="0"/>
        <w:spacing w:before="47"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Нормы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произношения: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долгота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краткость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гласных,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отсутствие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оглушения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звонких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согласных в конце слога или слова, отсутствие смягчения согласных перед гласными.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Связующее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“r” (there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is/there).</w:t>
      </w:r>
    </w:p>
    <w:p w:rsidR="00C064D0" w:rsidRPr="00C064D0" w:rsidRDefault="00C064D0" w:rsidP="00C064D0">
      <w:pPr>
        <w:widowControl w:val="0"/>
        <w:autoSpaceDE w:val="0"/>
        <w:autoSpaceDN w:val="0"/>
        <w:spacing w:before="1"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Различение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адекватное,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ошибок,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ведущих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сбою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произнесение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ударения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i/>
          <w:sz w:val="26"/>
          <w:szCs w:val="26"/>
        </w:rPr>
        <w:t>фраз/предложений</w:t>
      </w:r>
      <w:r w:rsidRPr="00C064D0">
        <w:rPr>
          <w:rFonts w:ascii="Times New Roman" w:eastAsia="Times New Roman" w:hAnsi="Times New Roman" w:cs="Times New Roman"/>
          <w:i/>
          <w:spacing w:val="1"/>
          <w:sz w:val="26"/>
          <w:szCs w:val="26"/>
        </w:rPr>
        <w:t xml:space="preserve"> </w:t>
      </w:r>
      <w:r w:rsidRPr="00C064D0">
        <w:rPr>
          <w:rFonts w:ascii="Times New Roman" w:eastAsia="Times New Roman" w:hAnsi="Times New Roman" w:cs="Times New Roman"/>
          <w:sz w:val="26"/>
          <w:szCs w:val="26"/>
        </w:rPr>
        <w:t>(повествовательного,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побудительного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вопросительного: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66"/>
          <w:sz w:val="26"/>
          <w:szCs w:val="26"/>
        </w:rPr>
        <w:t xml:space="preserve"> </w:t>
      </w:r>
      <w:r w:rsidRPr="00C064D0">
        <w:rPr>
          <w:rFonts w:ascii="Times New Roman" w:eastAsia="Times New Roman" w:hAnsi="Times New Roman" w:cs="Times New Roman"/>
          <w:sz w:val="26"/>
          <w:szCs w:val="26"/>
        </w:rPr>
        <w:t>специальный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ритмико-интонационных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особенностей.</w:t>
      </w:r>
    </w:p>
    <w:p w:rsidR="00C064D0" w:rsidRPr="00C064D0" w:rsidRDefault="00C064D0" w:rsidP="00C064D0">
      <w:pPr>
        <w:widowControl w:val="0"/>
        <w:autoSpaceDE w:val="0"/>
        <w:autoSpaceDN w:val="0"/>
        <w:spacing w:before="44"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Правила чтения гласных в открытом и закрытом слоге в односложных словах; согласных;</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основных звукобуквенных сочетаний. Вычленение из слова некоторых звукобуквенных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сочетаний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анализе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p>
    <w:p w:rsidR="00C064D0" w:rsidRPr="00C064D0" w:rsidRDefault="00C064D0" w:rsidP="00C064D0">
      <w:pPr>
        <w:widowControl w:val="0"/>
        <w:autoSpaceDE w:val="0"/>
        <w:autoSpaceDN w:val="0"/>
        <w:spacing w:before="1"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новых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согласно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основным</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правилам</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чтения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английского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before="44"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Знаки английской транскрипции; отличие их от букв английского алфавита. Фонетически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корректное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озвучивание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знаков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транскрипции.</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Графика,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орфография</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и</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пунктуация</w:t>
      </w:r>
    </w:p>
    <w:p w:rsidR="00C064D0" w:rsidRPr="00C064D0" w:rsidRDefault="00C064D0" w:rsidP="00C064D0">
      <w:pPr>
        <w:widowControl w:val="0"/>
        <w:autoSpaceDE w:val="0"/>
        <w:autoSpaceDN w:val="0"/>
        <w:spacing w:before="47"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Графически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корректное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(полупечатное)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написание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букв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английского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алфавита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буквосочетаниях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Правильное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написание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слов.</w:t>
      </w:r>
    </w:p>
    <w:p w:rsidR="00C064D0" w:rsidRPr="00C064D0" w:rsidRDefault="00C064D0" w:rsidP="00C064D0">
      <w:pPr>
        <w:widowControl w:val="0"/>
        <w:autoSpaceDE w:val="0"/>
        <w:autoSpaceDN w:val="0"/>
        <w:spacing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Правильная расстановка знаков препинания: точки, вопросительного и восклицательного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знаков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конце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правильное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апострофа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сокращённых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формах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глагола-связки,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вспомогательного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модального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глаголов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(например, I’m, isn’t; don’t, doesn’t; can’t), существительных в притяжательном падеже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(Ann’s).</w:t>
      </w:r>
    </w:p>
    <w:p w:rsidR="00C064D0" w:rsidRPr="00C064D0" w:rsidRDefault="00C064D0" w:rsidP="00C064D0">
      <w:pPr>
        <w:widowControl w:val="0"/>
        <w:autoSpaceDE w:val="0"/>
        <w:autoSpaceDN w:val="0"/>
        <w:spacing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Лексическая</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5"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 и употребление в устной и письменной речи не менее 200 лексических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единиц (слов, словосочетаний, речевых клише), обслуживающих ситуации общения 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рамках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тематического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2</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класса.</w:t>
      </w:r>
    </w:p>
    <w:p w:rsidR="00C064D0" w:rsidRPr="00C064D0" w:rsidRDefault="00C064D0" w:rsidP="00C064D0">
      <w:pPr>
        <w:widowControl w:val="0"/>
        <w:autoSpaceDE w:val="0"/>
        <w:autoSpaceDN w:val="0"/>
        <w:spacing w:after="0" w:line="276" w:lineRule="auto"/>
        <w:jc w:val="both"/>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73" w:after="0" w:line="276" w:lineRule="auto"/>
        <w:ind w:left="212" w:right="11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Распознавание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устной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интернациональных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(doctor,</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film)</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помощью</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Грамматическая</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4" w:after="0" w:line="276" w:lineRule="auto"/>
        <w:ind w:left="212" w:right="113"/>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 в письменном и звучащем тексте и употребление в устной и 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морфологических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синтаксических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конструкций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английского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before="1" w:after="0" w:line="276" w:lineRule="auto"/>
        <w:ind w:left="212" w:right="10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Коммуникативные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типы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повествовательные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(утвердительные,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отрицательные),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вопросительные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специальный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побудительные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утвердительной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форме).</w:t>
      </w:r>
    </w:p>
    <w:p w:rsidR="00C064D0" w:rsidRPr="00C064D0" w:rsidRDefault="00C064D0" w:rsidP="00C064D0">
      <w:pPr>
        <w:widowControl w:val="0"/>
        <w:autoSpaceDE w:val="0"/>
        <w:autoSpaceDN w:val="0"/>
        <w:spacing w:after="0" w:line="276" w:lineRule="auto"/>
        <w:ind w:left="212" w:right="2888"/>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Нераспространённые и распространённые простые предложения.</w:t>
      </w:r>
      <w:r w:rsidRPr="00C064D0">
        <w:rPr>
          <w:rFonts w:ascii="Times New Roman" w:eastAsia="Times New Roman" w:hAnsi="Times New Roman" w:cs="Times New Roman"/>
          <w:spacing w:val="-63"/>
          <w:sz w:val="26"/>
          <w:szCs w:val="26"/>
        </w:rPr>
        <w:t xml:space="preserve"> </w:t>
      </w:r>
      <w:r w:rsidRPr="00C064D0">
        <w:rPr>
          <w:rFonts w:ascii="Times New Roman" w:eastAsia="Times New Roman" w:hAnsi="Times New Roman" w:cs="Times New Roman"/>
          <w:sz w:val="26"/>
          <w:szCs w:val="26"/>
        </w:rPr>
        <w:t>Предложения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 начальным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It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(It’s</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a</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red</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ball.).</w:t>
      </w:r>
    </w:p>
    <w:p w:rsidR="00C064D0" w:rsidRPr="00C064D0" w:rsidRDefault="00C064D0" w:rsidP="00C064D0">
      <w:pPr>
        <w:widowControl w:val="0"/>
        <w:autoSpaceDE w:val="0"/>
        <w:autoSpaceDN w:val="0"/>
        <w:spacing w:after="0" w:line="298" w:lineRule="exact"/>
        <w:ind w:left="212"/>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Предложения</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rPr>
        <w:t>начальным</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There +</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to</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 xml:space="preserve">be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Present</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Simple</w:t>
      </w:r>
    </w:p>
    <w:p w:rsidR="00C064D0" w:rsidRPr="00C064D0" w:rsidRDefault="00C064D0" w:rsidP="00C064D0">
      <w:pPr>
        <w:widowControl w:val="0"/>
        <w:autoSpaceDE w:val="0"/>
        <w:autoSpaceDN w:val="0"/>
        <w:spacing w:before="47" w:after="0" w:line="240" w:lineRule="auto"/>
        <w:ind w:left="212"/>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lang w:val="en-US"/>
        </w:rPr>
        <w:t>Tense</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(There</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is</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a</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cat</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in</w:t>
      </w:r>
      <w:r w:rsidRPr="00C064D0">
        <w:rPr>
          <w:rFonts w:ascii="Times New Roman" w:eastAsia="Times New Roman" w:hAnsi="Times New Roman" w:cs="Times New Roman"/>
          <w:spacing w:val="24"/>
          <w:sz w:val="26"/>
          <w:szCs w:val="26"/>
          <w:lang w:val="en-US"/>
        </w:rPr>
        <w:t xml:space="preserve"> </w:t>
      </w:r>
      <w:r w:rsidRPr="00C064D0">
        <w:rPr>
          <w:rFonts w:ascii="Times New Roman" w:eastAsia="Times New Roman" w:hAnsi="Times New Roman" w:cs="Times New Roman"/>
          <w:sz w:val="26"/>
          <w:szCs w:val="26"/>
          <w:lang w:val="en-US"/>
        </w:rPr>
        <w:t>the</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room.</w:t>
      </w:r>
      <w:r w:rsidRPr="00C064D0">
        <w:rPr>
          <w:rFonts w:ascii="Times New Roman" w:eastAsia="Times New Roman" w:hAnsi="Times New Roman" w:cs="Times New Roman"/>
          <w:spacing w:val="24"/>
          <w:sz w:val="26"/>
          <w:szCs w:val="26"/>
          <w:lang w:val="en-US"/>
        </w:rPr>
        <w:t xml:space="preserve"> </w:t>
      </w:r>
      <w:r w:rsidRPr="00C064D0">
        <w:rPr>
          <w:rFonts w:ascii="Times New Roman" w:eastAsia="Times New Roman" w:hAnsi="Times New Roman" w:cs="Times New Roman"/>
          <w:sz w:val="26"/>
          <w:szCs w:val="26"/>
          <w:lang w:val="en-US"/>
        </w:rPr>
        <w:t>Is</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there</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a</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cat</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in</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the</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room?</w:t>
      </w:r>
      <w:r w:rsidRPr="00C064D0">
        <w:rPr>
          <w:rFonts w:ascii="Times New Roman" w:eastAsia="Times New Roman" w:hAnsi="Times New Roman" w:cs="Times New Roman"/>
          <w:spacing w:val="32"/>
          <w:sz w:val="26"/>
          <w:szCs w:val="26"/>
          <w:lang w:val="en-US"/>
        </w:rPr>
        <w:t xml:space="preserve"> </w:t>
      </w:r>
      <w:r w:rsidRPr="00C064D0">
        <w:rPr>
          <w:rFonts w:ascii="Times New Roman" w:eastAsia="Times New Roman" w:hAnsi="Times New Roman" w:cs="Times New Roman"/>
          <w:sz w:val="26"/>
          <w:szCs w:val="26"/>
          <w:lang w:val="en-US"/>
        </w:rPr>
        <w:t>—Yes,</w:t>
      </w:r>
      <w:r w:rsidRPr="00C064D0">
        <w:rPr>
          <w:rFonts w:ascii="Times New Roman" w:eastAsia="Times New Roman" w:hAnsi="Times New Roman" w:cs="Times New Roman"/>
          <w:spacing w:val="24"/>
          <w:sz w:val="26"/>
          <w:szCs w:val="26"/>
          <w:lang w:val="en-US"/>
        </w:rPr>
        <w:t xml:space="preserve"> </w:t>
      </w:r>
      <w:r w:rsidRPr="00C064D0">
        <w:rPr>
          <w:rFonts w:ascii="Times New Roman" w:eastAsia="Times New Roman" w:hAnsi="Times New Roman" w:cs="Times New Roman"/>
          <w:sz w:val="26"/>
          <w:szCs w:val="26"/>
          <w:lang w:val="en-US"/>
        </w:rPr>
        <w:t>there</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is./No,</w:t>
      </w:r>
      <w:r w:rsidRPr="00C064D0">
        <w:rPr>
          <w:rFonts w:ascii="Times New Roman" w:eastAsia="Times New Roman" w:hAnsi="Times New Roman" w:cs="Times New Roman"/>
          <w:spacing w:val="25"/>
          <w:sz w:val="26"/>
          <w:szCs w:val="26"/>
          <w:lang w:val="en-US"/>
        </w:rPr>
        <w:t xml:space="preserve"> </w:t>
      </w:r>
      <w:r w:rsidRPr="00C064D0">
        <w:rPr>
          <w:rFonts w:ascii="Times New Roman" w:eastAsia="Times New Roman" w:hAnsi="Times New Roman" w:cs="Times New Roman"/>
          <w:sz w:val="26"/>
          <w:szCs w:val="26"/>
          <w:lang w:val="en-US"/>
        </w:rPr>
        <w:t>there</w:t>
      </w:r>
      <w:r w:rsidRPr="00C064D0">
        <w:rPr>
          <w:rFonts w:ascii="Times New Roman" w:eastAsia="Times New Roman" w:hAnsi="Times New Roman" w:cs="Times New Roman"/>
          <w:spacing w:val="26"/>
          <w:sz w:val="26"/>
          <w:szCs w:val="26"/>
          <w:lang w:val="en-US"/>
        </w:rPr>
        <w:t xml:space="preserve"> </w:t>
      </w:r>
      <w:r w:rsidRPr="00C064D0">
        <w:rPr>
          <w:rFonts w:ascii="Times New Roman" w:eastAsia="Times New Roman" w:hAnsi="Times New Roman" w:cs="Times New Roman"/>
          <w:sz w:val="26"/>
          <w:szCs w:val="26"/>
          <w:lang w:val="en-US"/>
        </w:rPr>
        <w:t>isn’t.</w:t>
      </w:r>
    </w:p>
    <w:p w:rsidR="00C064D0" w:rsidRPr="00C064D0" w:rsidRDefault="00C064D0" w:rsidP="00C064D0">
      <w:pPr>
        <w:widowControl w:val="0"/>
        <w:autoSpaceDE w:val="0"/>
        <w:autoSpaceDN w:val="0"/>
        <w:spacing w:before="45" w:after="0" w:line="276" w:lineRule="auto"/>
        <w:ind w:left="212" w:right="448"/>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lang w:val="en-US"/>
        </w:rPr>
        <w:t>There are four pens on the table.Are there four pens on the table? — Yes, there are./No, there</w:t>
      </w:r>
      <w:r w:rsidRPr="00C064D0">
        <w:rPr>
          <w:rFonts w:ascii="Times New Roman" w:eastAsia="Times New Roman" w:hAnsi="Times New Roman" w:cs="Times New Roman"/>
          <w:spacing w:val="-62"/>
          <w:sz w:val="26"/>
          <w:szCs w:val="26"/>
          <w:lang w:val="en-US"/>
        </w:rPr>
        <w:t xml:space="preserve"> </w:t>
      </w:r>
      <w:r w:rsidRPr="00C064D0">
        <w:rPr>
          <w:rFonts w:ascii="Times New Roman" w:eastAsia="Times New Roman" w:hAnsi="Times New Roman" w:cs="Times New Roman"/>
          <w:sz w:val="26"/>
          <w:szCs w:val="26"/>
          <w:lang w:val="en-US"/>
        </w:rPr>
        <w:t>aren’t.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How</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many pens are there on the table?</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There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are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fourpens.).</w:t>
      </w:r>
    </w:p>
    <w:p w:rsidR="00C064D0" w:rsidRPr="00C064D0" w:rsidRDefault="00C064D0" w:rsidP="00C064D0">
      <w:pPr>
        <w:widowControl w:val="0"/>
        <w:autoSpaceDE w:val="0"/>
        <w:autoSpaceDN w:val="0"/>
        <w:spacing w:after="0" w:line="276" w:lineRule="auto"/>
        <w:ind w:left="212" w:right="107"/>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Предложения</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простым</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глагольным</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сказуемым</w:t>
      </w:r>
      <w:r w:rsidRPr="00C064D0">
        <w:rPr>
          <w:rFonts w:ascii="Times New Roman" w:eastAsia="Times New Roman" w:hAnsi="Times New Roman" w:cs="Times New Roman"/>
          <w:sz w:val="26"/>
          <w:szCs w:val="26"/>
          <w:lang w:val="en-US"/>
        </w:rPr>
        <w:t xml:space="preserve"> (They live in the country.), </w:t>
      </w:r>
      <w:r w:rsidRPr="00C064D0">
        <w:rPr>
          <w:rFonts w:ascii="Times New Roman" w:eastAsia="Times New Roman" w:hAnsi="Times New Roman" w:cs="Times New Roman"/>
          <w:sz w:val="26"/>
          <w:szCs w:val="26"/>
        </w:rPr>
        <w:t>составным</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rPr>
        <w:t>именным</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сказуемым</w:t>
      </w:r>
      <w:r w:rsidRPr="00C064D0">
        <w:rPr>
          <w:rFonts w:ascii="Times New Roman" w:eastAsia="Times New Roman" w:hAnsi="Times New Roman" w:cs="Times New Roman"/>
          <w:sz w:val="26"/>
          <w:szCs w:val="26"/>
          <w:lang w:val="en-US"/>
        </w:rPr>
        <w:t xml:space="preserve"> (The box is small.)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составным</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глагольным</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сказуемым</w:t>
      </w:r>
      <w:r w:rsidRPr="00C064D0">
        <w:rPr>
          <w:rFonts w:ascii="Times New Roman" w:eastAsia="Times New Roman" w:hAnsi="Times New Roman" w:cs="Times New Roman"/>
          <w:sz w:val="26"/>
          <w:szCs w:val="26"/>
          <w:lang w:val="en-US"/>
        </w:rPr>
        <w:t xml:space="preserve"> (I like to play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with</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my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cat.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She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can</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play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the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piano.).</w:t>
      </w:r>
    </w:p>
    <w:p w:rsidR="00C064D0" w:rsidRPr="00C064D0" w:rsidRDefault="00C064D0" w:rsidP="00C064D0">
      <w:pPr>
        <w:widowControl w:val="0"/>
        <w:autoSpaceDE w:val="0"/>
        <w:autoSpaceDN w:val="0"/>
        <w:spacing w:after="0" w:line="278" w:lineRule="auto"/>
        <w:ind w:left="212" w:right="109"/>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Предложения</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глаголом</w:t>
      </w:r>
      <w:r w:rsidRPr="00C064D0">
        <w:rPr>
          <w:rFonts w:ascii="Times New Roman" w:eastAsia="Times New Roman" w:hAnsi="Times New Roman" w:cs="Times New Roman"/>
          <w:sz w:val="26"/>
          <w:szCs w:val="26"/>
          <w:lang w:val="en-US"/>
        </w:rPr>
        <w:t>-</w:t>
      </w:r>
      <w:r w:rsidRPr="00C064D0">
        <w:rPr>
          <w:rFonts w:ascii="Times New Roman" w:eastAsia="Times New Roman" w:hAnsi="Times New Roman" w:cs="Times New Roman"/>
          <w:sz w:val="26"/>
          <w:szCs w:val="26"/>
        </w:rPr>
        <w:t>связкой</w:t>
      </w:r>
      <w:r w:rsidRPr="00C064D0">
        <w:rPr>
          <w:rFonts w:ascii="Times New Roman" w:eastAsia="Times New Roman" w:hAnsi="Times New Roman" w:cs="Times New Roman"/>
          <w:sz w:val="26"/>
          <w:szCs w:val="26"/>
          <w:lang w:val="en-US"/>
        </w:rPr>
        <w:t xml:space="preserve"> to be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z w:val="26"/>
          <w:szCs w:val="26"/>
          <w:lang w:val="en-US"/>
        </w:rPr>
        <w:t xml:space="preserve"> Present Simple Tense (My father is a doctor. Is it a</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red</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ball? —</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Yes,</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it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is./No,</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it isn’t.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w:t>
      </w:r>
    </w:p>
    <w:p w:rsidR="00C064D0" w:rsidRPr="00C064D0" w:rsidRDefault="00C064D0" w:rsidP="00C064D0">
      <w:pPr>
        <w:widowControl w:val="0"/>
        <w:autoSpaceDE w:val="0"/>
        <w:autoSpaceDN w:val="0"/>
        <w:spacing w:after="0" w:line="276" w:lineRule="auto"/>
        <w:ind w:left="212" w:right="541"/>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Предложения с краткими глагольными формами (She can’t swim. I don’t like porridge.).</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Побудительные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предложения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утвердительной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форме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(Come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in, please.).</w:t>
      </w:r>
    </w:p>
    <w:p w:rsidR="00C064D0" w:rsidRPr="00C064D0" w:rsidRDefault="00C064D0" w:rsidP="00C064D0">
      <w:pPr>
        <w:widowControl w:val="0"/>
        <w:autoSpaceDE w:val="0"/>
        <w:autoSpaceDN w:val="0"/>
        <w:spacing w:after="0" w:line="278" w:lineRule="auto"/>
        <w:ind w:left="212" w:right="110"/>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Глаголы в Present Simple Tense в повествовательных (утвердительных и отрицательных) 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вопросительных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специальный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предложениях.</w:t>
      </w:r>
    </w:p>
    <w:p w:rsidR="00C064D0" w:rsidRPr="00C064D0" w:rsidRDefault="00C064D0" w:rsidP="00C064D0">
      <w:pPr>
        <w:widowControl w:val="0"/>
        <w:autoSpaceDE w:val="0"/>
        <w:autoSpaceDN w:val="0"/>
        <w:spacing w:after="0" w:line="276" w:lineRule="auto"/>
        <w:ind w:left="212"/>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Глагольная</w:t>
      </w:r>
      <w:r w:rsidRPr="00C064D0">
        <w:rPr>
          <w:rFonts w:ascii="Times New Roman" w:eastAsia="Times New Roman" w:hAnsi="Times New Roman" w:cs="Times New Roman"/>
          <w:spacing w:val="6"/>
          <w:sz w:val="26"/>
          <w:szCs w:val="26"/>
          <w:lang w:val="en-US"/>
        </w:rPr>
        <w:t xml:space="preserve"> </w:t>
      </w:r>
      <w:r w:rsidRPr="00C064D0">
        <w:rPr>
          <w:rFonts w:ascii="Times New Roman" w:eastAsia="Times New Roman" w:hAnsi="Times New Roman" w:cs="Times New Roman"/>
          <w:sz w:val="26"/>
          <w:szCs w:val="26"/>
        </w:rPr>
        <w:t>конструкция</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have</w:t>
      </w:r>
      <w:r w:rsidRPr="00C064D0">
        <w:rPr>
          <w:rFonts w:ascii="Times New Roman" w:eastAsia="Times New Roman" w:hAnsi="Times New Roman" w:cs="Times New Roman"/>
          <w:spacing w:val="4"/>
          <w:sz w:val="26"/>
          <w:szCs w:val="26"/>
          <w:lang w:val="en-US"/>
        </w:rPr>
        <w:t xml:space="preserve"> </w:t>
      </w:r>
      <w:r w:rsidRPr="00C064D0">
        <w:rPr>
          <w:rFonts w:ascii="Times New Roman" w:eastAsia="Times New Roman" w:hAnsi="Times New Roman" w:cs="Times New Roman"/>
          <w:sz w:val="26"/>
          <w:szCs w:val="26"/>
          <w:lang w:val="en-US"/>
        </w:rPr>
        <w:t>got</w:t>
      </w:r>
      <w:r w:rsidRPr="00C064D0">
        <w:rPr>
          <w:rFonts w:ascii="Times New Roman" w:eastAsia="Times New Roman" w:hAnsi="Times New Roman" w:cs="Times New Roman"/>
          <w:spacing w:val="6"/>
          <w:sz w:val="26"/>
          <w:szCs w:val="26"/>
          <w:lang w:val="en-US"/>
        </w:rPr>
        <w:t xml:space="preserve"> </w:t>
      </w:r>
      <w:r w:rsidRPr="00C064D0">
        <w:rPr>
          <w:rFonts w:ascii="Times New Roman" w:eastAsia="Times New Roman" w:hAnsi="Times New Roman" w:cs="Times New Roman"/>
          <w:sz w:val="26"/>
          <w:szCs w:val="26"/>
          <w:lang w:val="en-US"/>
        </w:rPr>
        <w:t>(I’ve</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got</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a</w:t>
      </w:r>
      <w:r w:rsidRPr="00C064D0">
        <w:rPr>
          <w:rFonts w:ascii="Times New Roman" w:eastAsia="Times New Roman" w:hAnsi="Times New Roman" w:cs="Times New Roman"/>
          <w:spacing w:val="4"/>
          <w:sz w:val="26"/>
          <w:szCs w:val="26"/>
          <w:lang w:val="en-US"/>
        </w:rPr>
        <w:t xml:space="preserve"> </w:t>
      </w:r>
      <w:r w:rsidRPr="00C064D0">
        <w:rPr>
          <w:rFonts w:ascii="Times New Roman" w:eastAsia="Times New Roman" w:hAnsi="Times New Roman" w:cs="Times New Roman"/>
          <w:sz w:val="26"/>
          <w:szCs w:val="26"/>
          <w:lang w:val="en-US"/>
        </w:rPr>
        <w:t>cat.</w:t>
      </w:r>
      <w:r w:rsidRPr="00C064D0">
        <w:rPr>
          <w:rFonts w:ascii="Times New Roman" w:eastAsia="Times New Roman" w:hAnsi="Times New Roman" w:cs="Times New Roman"/>
          <w:spacing w:val="4"/>
          <w:sz w:val="26"/>
          <w:szCs w:val="26"/>
          <w:lang w:val="en-US"/>
        </w:rPr>
        <w:t xml:space="preserve"> </w:t>
      </w:r>
      <w:r w:rsidRPr="00C064D0">
        <w:rPr>
          <w:rFonts w:ascii="Times New Roman" w:eastAsia="Times New Roman" w:hAnsi="Times New Roman" w:cs="Times New Roman"/>
          <w:sz w:val="26"/>
          <w:szCs w:val="26"/>
          <w:lang w:val="en-US"/>
        </w:rPr>
        <w:t>He’s/She’s</w:t>
      </w:r>
      <w:r w:rsidRPr="00C064D0">
        <w:rPr>
          <w:rFonts w:ascii="Times New Roman" w:eastAsia="Times New Roman" w:hAnsi="Times New Roman" w:cs="Times New Roman"/>
          <w:spacing w:val="6"/>
          <w:sz w:val="26"/>
          <w:szCs w:val="26"/>
          <w:lang w:val="en-US"/>
        </w:rPr>
        <w:t xml:space="preserve"> </w:t>
      </w:r>
      <w:r w:rsidRPr="00C064D0">
        <w:rPr>
          <w:rFonts w:ascii="Times New Roman" w:eastAsia="Times New Roman" w:hAnsi="Times New Roman" w:cs="Times New Roman"/>
          <w:sz w:val="26"/>
          <w:szCs w:val="26"/>
          <w:lang w:val="en-US"/>
        </w:rPr>
        <w:t>got</w:t>
      </w:r>
      <w:r w:rsidRPr="00C064D0">
        <w:rPr>
          <w:rFonts w:ascii="Times New Roman" w:eastAsia="Times New Roman" w:hAnsi="Times New Roman" w:cs="Times New Roman"/>
          <w:spacing w:val="6"/>
          <w:sz w:val="26"/>
          <w:szCs w:val="26"/>
          <w:lang w:val="en-US"/>
        </w:rPr>
        <w:t xml:space="preserve"> </w:t>
      </w:r>
      <w:r w:rsidRPr="00C064D0">
        <w:rPr>
          <w:rFonts w:ascii="Times New Roman" w:eastAsia="Times New Roman" w:hAnsi="Times New Roman" w:cs="Times New Roman"/>
          <w:sz w:val="26"/>
          <w:szCs w:val="26"/>
          <w:lang w:val="en-US"/>
        </w:rPr>
        <w:t>a</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cat.</w:t>
      </w:r>
      <w:r w:rsidRPr="00C064D0">
        <w:rPr>
          <w:rFonts w:ascii="Times New Roman" w:eastAsia="Times New Roman" w:hAnsi="Times New Roman" w:cs="Times New Roman"/>
          <w:spacing w:val="4"/>
          <w:sz w:val="26"/>
          <w:szCs w:val="26"/>
          <w:lang w:val="en-US"/>
        </w:rPr>
        <w:t xml:space="preserve"> </w:t>
      </w:r>
      <w:r w:rsidRPr="00C064D0">
        <w:rPr>
          <w:rFonts w:ascii="Times New Roman" w:eastAsia="Times New Roman" w:hAnsi="Times New Roman" w:cs="Times New Roman"/>
          <w:sz w:val="26"/>
          <w:szCs w:val="26"/>
          <w:lang w:val="en-US"/>
        </w:rPr>
        <w:t>Have</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you</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got</w:t>
      </w:r>
      <w:r w:rsidRPr="00C064D0">
        <w:rPr>
          <w:rFonts w:ascii="Times New Roman" w:eastAsia="Times New Roman" w:hAnsi="Times New Roman" w:cs="Times New Roman"/>
          <w:spacing w:val="4"/>
          <w:sz w:val="26"/>
          <w:szCs w:val="26"/>
          <w:lang w:val="en-US"/>
        </w:rPr>
        <w:t xml:space="preserve"> </w:t>
      </w:r>
      <w:r w:rsidRPr="00C064D0">
        <w:rPr>
          <w:rFonts w:ascii="Times New Roman" w:eastAsia="Times New Roman" w:hAnsi="Times New Roman" w:cs="Times New Roman"/>
          <w:sz w:val="26"/>
          <w:szCs w:val="26"/>
          <w:lang w:val="en-US"/>
        </w:rPr>
        <w:t>a</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cat?</w:t>
      </w:r>
      <w:r w:rsidRPr="00C064D0">
        <w:rPr>
          <w:rFonts w:ascii="Times New Roman" w:eastAsia="Times New Roman" w:hAnsi="Times New Roman" w:cs="Times New Roman"/>
          <w:spacing w:val="12"/>
          <w:sz w:val="26"/>
          <w:szCs w:val="26"/>
          <w:lang w:val="en-US"/>
        </w:rPr>
        <w:t xml:space="preserve"> </w:t>
      </w:r>
      <w:r w:rsidRPr="00C064D0">
        <w:rPr>
          <w:rFonts w:ascii="Times New Roman" w:eastAsia="Times New Roman" w:hAnsi="Times New Roman" w:cs="Times New Roman"/>
          <w:sz w:val="26"/>
          <w:szCs w:val="26"/>
          <w:lang w:val="en-US"/>
        </w:rPr>
        <w:t>—</w:t>
      </w:r>
      <w:r w:rsidRPr="00C064D0">
        <w:rPr>
          <w:rFonts w:ascii="Times New Roman" w:eastAsia="Times New Roman" w:hAnsi="Times New Roman" w:cs="Times New Roman"/>
          <w:spacing w:val="-62"/>
          <w:sz w:val="26"/>
          <w:szCs w:val="26"/>
          <w:lang w:val="en-US"/>
        </w:rPr>
        <w:t xml:space="preserve"> </w:t>
      </w:r>
      <w:r w:rsidRPr="00C064D0">
        <w:rPr>
          <w:rFonts w:ascii="Times New Roman" w:eastAsia="Times New Roman" w:hAnsi="Times New Roman" w:cs="Times New Roman"/>
          <w:sz w:val="26"/>
          <w:szCs w:val="26"/>
          <w:lang w:val="en-US"/>
        </w:rPr>
        <w:t>Yes,</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I</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have./No, I</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haven’t.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What have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you got?).</w:t>
      </w:r>
    </w:p>
    <w:p w:rsidR="00C064D0" w:rsidRPr="00C064D0" w:rsidRDefault="00C064D0" w:rsidP="00C064D0">
      <w:pPr>
        <w:widowControl w:val="0"/>
        <w:autoSpaceDE w:val="0"/>
        <w:autoSpaceDN w:val="0"/>
        <w:spacing w:after="0" w:line="278"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Модальный</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глагол</w:t>
      </w:r>
      <w:r w:rsidRPr="00C064D0">
        <w:rPr>
          <w:rFonts w:ascii="Times New Roman" w:eastAsia="Times New Roman" w:hAnsi="Times New Roman" w:cs="Times New Roman"/>
          <w:spacing w:val="16"/>
          <w:sz w:val="26"/>
          <w:szCs w:val="26"/>
        </w:rPr>
        <w:t xml:space="preserve"> </w:t>
      </w:r>
      <w:r w:rsidRPr="00C064D0">
        <w:rPr>
          <w:rFonts w:ascii="Times New Roman" w:eastAsia="Times New Roman" w:hAnsi="Times New Roman" w:cs="Times New Roman"/>
          <w:sz w:val="26"/>
          <w:szCs w:val="26"/>
        </w:rPr>
        <w:t>can:</w:t>
      </w:r>
      <w:r w:rsidRPr="00C064D0">
        <w:rPr>
          <w:rFonts w:ascii="Times New Roman" w:eastAsia="Times New Roman" w:hAnsi="Times New Roman" w:cs="Times New Roman"/>
          <w:spacing w:val="16"/>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8"/>
          <w:sz w:val="26"/>
          <w:szCs w:val="26"/>
        </w:rPr>
        <w:t xml:space="preserve"> </w:t>
      </w:r>
      <w:r w:rsidRPr="00C064D0">
        <w:rPr>
          <w:rFonts w:ascii="Times New Roman" w:eastAsia="Times New Roman" w:hAnsi="Times New Roman" w:cs="Times New Roman"/>
          <w:sz w:val="26"/>
          <w:szCs w:val="26"/>
        </w:rPr>
        <w:t>выражения</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умения</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(I</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can</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play</w:t>
      </w:r>
      <w:r w:rsidRPr="00C064D0">
        <w:rPr>
          <w:rFonts w:ascii="Times New Roman" w:eastAsia="Times New Roman" w:hAnsi="Times New Roman" w:cs="Times New Roman"/>
          <w:spacing w:val="16"/>
          <w:sz w:val="26"/>
          <w:szCs w:val="26"/>
        </w:rPr>
        <w:t xml:space="preserve"> </w:t>
      </w:r>
      <w:r w:rsidRPr="00C064D0">
        <w:rPr>
          <w:rFonts w:ascii="Times New Roman" w:eastAsia="Times New Roman" w:hAnsi="Times New Roman" w:cs="Times New Roman"/>
          <w:sz w:val="26"/>
          <w:szCs w:val="26"/>
        </w:rPr>
        <w:t>tennis.)</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отсутствия</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умения</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(I</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can’t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play</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chess.); для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получения разрешения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(Can I</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go</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out?).</w:t>
      </w:r>
    </w:p>
    <w:p w:rsidR="00C064D0" w:rsidRPr="00C064D0" w:rsidRDefault="00C064D0" w:rsidP="00C064D0">
      <w:pPr>
        <w:widowControl w:val="0"/>
        <w:autoSpaceDE w:val="0"/>
        <w:autoSpaceDN w:val="0"/>
        <w:spacing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Определённый,</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неопределённый</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нулевой</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артикли</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c</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именами</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существительными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(наиболее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распространённые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случаи).</w:t>
      </w:r>
    </w:p>
    <w:p w:rsidR="00C064D0" w:rsidRPr="00C064D0" w:rsidRDefault="00C064D0" w:rsidP="00C064D0">
      <w:pPr>
        <w:widowControl w:val="0"/>
        <w:autoSpaceDE w:val="0"/>
        <w:autoSpaceDN w:val="0"/>
        <w:spacing w:after="0" w:line="278"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Существительные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множественном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числе, образованные по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правилу 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исключения (a</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book</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books;</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a</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man</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 men).</w:t>
      </w:r>
    </w:p>
    <w:p w:rsidR="00C064D0" w:rsidRPr="00C064D0" w:rsidRDefault="00C064D0" w:rsidP="00C064D0">
      <w:pPr>
        <w:widowControl w:val="0"/>
        <w:autoSpaceDE w:val="0"/>
        <w:autoSpaceDN w:val="0"/>
        <w:spacing w:after="0" w:line="294" w:lineRule="exact"/>
        <w:ind w:left="212"/>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Личные</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rPr>
        <w:t>местоимения</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(I,</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you,</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he/she/it, we,</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they).</w:t>
      </w:r>
    </w:p>
    <w:p w:rsidR="00C064D0" w:rsidRPr="00C064D0" w:rsidRDefault="00C064D0" w:rsidP="00C064D0">
      <w:pPr>
        <w:widowControl w:val="0"/>
        <w:autoSpaceDE w:val="0"/>
        <w:autoSpaceDN w:val="0"/>
        <w:spacing w:before="25" w:after="0" w:line="276" w:lineRule="auto"/>
        <w:ind w:left="212" w:right="3264"/>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Притяжательные</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местоимения</w:t>
      </w:r>
      <w:r w:rsidRPr="00C064D0">
        <w:rPr>
          <w:rFonts w:ascii="Times New Roman" w:eastAsia="Times New Roman" w:hAnsi="Times New Roman" w:cs="Times New Roman"/>
          <w:sz w:val="26"/>
          <w:szCs w:val="26"/>
          <w:lang w:val="en-US"/>
        </w:rPr>
        <w:t xml:space="preserve"> (my, your, his/her/its, our, their).</w:t>
      </w:r>
      <w:r w:rsidRPr="00C064D0">
        <w:rPr>
          <w:rFonts w:ascii="Times New Roman" w:eastAsia="Times New Roman" w:hAnsi="Times New Roman" w:cs="Times New Roman"/>
          <w:spacing w:val="-62"/>
          <w:sz w:val="26"/>
          <w:szCs w:val="26"/>
          <w:lang w:val="en-US"/>
        </w:rPr>
        <w:t xml:space="preserve"> </w:t>
      </w:r>
      <w:r w:rsidRPr="00C064D0">
        <w:rPr>
          <w:rFonts w:ascii="Times New Roman" w:eastAsia="Times New Roman" w:hAnsi="Times New Roman" w:cs="Times New Roman"/>
          <w:sz w:val="26"/>
          <w:szCs w:val="26"/>
        </w:rPr>
        <w:t>Указательные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местоимения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(this</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these).</w:t>
      </w:r>
    </w:p>
    <w:p w:rsidR="00C064D0" w:rsidRPr="00C064D0" w:rsidRDefault="00C064D0" w:rsidP="00C064D0">
      <w:pPr>
        <w:widowControl w:val="0"/>
        <w:autoSpaceDE w:val="0"/>
        <w:autoSpaceDN w:val="0"/>
        <w:spacing w:before="2"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Количественные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числительные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(1–12).</w:t>
      </w:r>
    </w:p>
    <w:p w:rsidR="00C064D0" w:rsidRPr="00C064D0" w:rsidRDefault="00C064D0" w:rsidP="00C064D0">
      <w:pPr>
        <w:widowControl w:val="0"/>
        <w:autoSpaceDE w:val="0"/>
        <w:autoSpaceDN w:val="0"/>
        <w:spacing w:before="44" w:after="0" w:line="276" w:lineRule="auto"/>
        <w:ind w:left="212" w:right="3666"/>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Вопросительные</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z w:val="26"/>
          <w:szCs w:val="26"/>
          <w:lang w:val="en-US"/>
        </w:rPr>
        <w:t xml:space="preserve"> (who, what, how, where, how many).</w:t>
      </w:r>
      <w:r w:rsidRPr="00C064D0">
        <w:rPr>
          <w:rFonts w:ascii="Times New Roman" w:eastAsia="Times New Roman" w:hAnsi="Times New Roman" w:cs="Times New Roman"/>
          <w:spacing w:val="-62"/>
          <w:sz w:val="26"/>
          <w:szCs w:val="26"/>
          <w:lang w:val="en-US"/>
        </w:rPr>
        <w:t xml:space="preserve"> </w:t>
      </w:r>
      <w:r w:rsidRPr="00C064D0">
        <w:rPr>
          <w:rFonts w:ascii="Times New Roman" w:eastAsia="Times New Roman" w:hAnsi="Times New Roman" w:cs="Times New Roman"/>
          <w:sz w:val="26"/>
          <w:szCs w:val="26"/>
        </w:rPr>
        <w:t>Предлоги</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rPr>
        <w:t>места</w:t>
      </w:r>
      <w:r w:rsidRPr="00C064D0">
        <w:rPr>
          <w:rFonts w:ascii="Times New Roman" w:eastAsia="Times New Roman" w:hAnsi="Times New Roman" w:cs="Times New Roman"/>
          <w:sz w:val="26"/>
          <w:szCs w:val="26"/>
          <w:lang w:val="en-US"/>
        </w:rPr>
        <w:t xml:space="preserve"> (in,</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on,</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near,</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under).</w:t>
      </w:r>
    </w:p>
    <w:p w:rsidR="00C064D0" w:rsidRPr="00C064D0" w:rsidRDefault="00C064D0" w:rsidP="00C064D0">
      <w:pPr>
        <w:widowControl w:val="0"/>
        <w:autoSpaceDE w:val="0"/>
        <w:autoSpaceDN w:val="0"/>
        <w:spacing w:after="0" w:line="298" w:lineRule="exact"/>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Союзы</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and</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but</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(c</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однородными членами).</w:t>
      </w:r>
    </w:p>
    <w:p w:rsidR="00C064D0" w:rsidRPr="00C064D0" w:rsidRDefault="00C064D0" w:rsidP="00C064D0">
      <w:pPr>
        <w:widowControl w:val="0"/>
        <w:autoSpaceDE w:val="0"/>
        <w:autoSpaceDN w:val="0"/>
        <w:spacing w:before="47"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Социокультурные</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44" w:after="0" w:line="276" w:lineRule="auto"/>
        <w:ind w:left="212" w:right="1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Знание и использование некоторых социокультурных элементов речевого поведенческого</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этикета,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принятого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стране/странах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изучаемого языка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некоторых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ситуациях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общения:</w:t>
      </w:r>
    </w:p>
    <w:p w:rsidR="00C064D0" w:rsidRPr="00C064D0" w:rsidRDefault="00C064D0" w:rsidP="00C064D0">
      <w:pPr>
        <w:widowControl w:val="0"/>
        <w:autoSpaceDE w:val="0"/>
        <w:autoSpaceDN w:val="0"/>
        <w:spacing w:after="0" w:line="276" w:lineRule="auto"/>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73"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приветствие,</w:t>
      </w:r>
      <w:r w:rsidRPr="00C064D0">
        <w:rPr>
          <w:rFonts w:ascii="Times New Roman" w:eastAsia="Times New Roman" w:hAnsi="Times New Roman" w:cs="Times New Roman"/>
          <w:spacing w:val="10"/>
          <w:sz w:val="26"/>
          <w:szCs w:val="26"/>
        </w:rPr>
        <w:t xml:space="preserve"> </w:t>
      </w:r>
      <w:r w:rsidRPr="00C064D0">
        <w:rPr>
          <w:rFonts w:ascii="Times New Roman" w:eastAsia="Times New Roman" w:hAnsi="Times New Roman" w:cs="Times New Roman"/>
          <w:sz w:val="26"/>
          <w:szCs w:val="26"/>
        </w:rPr>
        <w:t>прощание,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знакомство,</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выражение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благодарности,</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извинение,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поздравление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днём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рождения,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Новым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годом,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Рождеством).</w:t>
      </w:r>
    </w:p>
    <w:p w:rsidR="00C064D0" w:rsidRPr="00C064D0" w:rsidRDefault="00C064D0" w:rsidP="00C064D0">
      <w:pPr>
        <w:widowControl w:val="0"/>
        <w:autoSpaceDE w:val="0"/>
        <w:autoSpaceDN w:val="0"/>
        <w:spacing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Знание</w:t>
      </w:r>
      <w:r w:rsidRPr="00C064D0">
        <w:rPr>
          <w:rFonts w:ascii="Times New Roman" w:eastAsia="Times New Roman" w:hAnsi="Times New Roman" w:cs="Times New Roman"/>
          <w:spacing w:val="6"/>
          <w:sz w:val="26"/>
          <w:szCs w:val="26"/>
        </w:rPr>
        <w:t xml:space="preserve"> </w:t>
      </w:r>
      <w:r w:rsidRPr="00C064D0">
        <w:rPr>
          <w:rFonts w:ascii="Times New Roman" w:eastAsia="Times New Roman" w:hAnsi="Times New Roman" w:cs="Times New Roman"/>
          <w:sz w:val="26"/>
          <w:szCs w:val="26"/>
        </w:rPr>
        <w:t>небольших</w:t>
      </w:r>
      <w:r w:rsidRPr="00C064D0">
        <w:rPr>
          <w:rFonts w:ascii="Times New Roman" w:eastAsia="Times New Roman" w:hAnsi="Times New Roman" w:cs="Times New Roman"/>
          <w:spacing w:val="8"/>
          <w:sz w:val="26"/>
          <w:szCs w:val="26"/>
        </w:rPr>
        <w:t xml:space="preserve"> </w:t>
      </w:r>
      <w:r w:rsidRPr="00C064D0">
        <w:rPr>
          <w:rFonts w:ascii="Times New Roman" w:eastAsia="Times New Roman" w:hAnsi="Times New Roman" w:cs="Times New Roman"/>
          <w:sz w:val="26"/>
          <w:szCs w:val="26"/>
        </w:rPr>
        <w:t>произведений</w:t>
      </w:r>
      <w:r w:rsidRPr="00C064D0">
        <w:rPr>
          <w:rFonts w:ascii="Times New Roman" w:eastAsia="Times New Roman" w:hAnsi="Times New Roman" w:cs="Times New Roman"/>
          <w:spacing w:val="6"/>
          <w:sz w:val="26"/>
          <w:szCs w:val="26"/>
        </w:rPr>
        <w:t xml:space="preserve"> </w:t>
      </w:r>
      <w:r w:rsidRPr="00C064D0">
        <w:rPr>
          <w:rFonts w:ascii="Times New Roman" w:eastAsia="Times New Roman" w:hAnsi="Times New Roman" w:cs="Times New Roman"/>
          <w:sz w:val="26"/>
          <w:szCs w:val="26"/>
        </w:rPr>
        <w:t>детского</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фольклора</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страны/стран</w:t>
      </w:r>
      <w:r w:rsidRPr="00C064D0">
        <w:rPr>
          <w:rFonts w:ascii="Times New Roman" w:eastAsia="Times New Roman" w:hAnsi="Times New Roman" w:cs="Times New Roman"/>
          <w:spacing w:val="6"/>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(рифмовки,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стихи,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песенки);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персонажей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детских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книг.</w:t>
      </w:r>
    </w:p>
    <w:p w:rsidR="00C064D0" w:rsidRPr="00C064D0" w:rsidRDefault="00C064D0" w:rsidP="00C064D0">
      <w:pPr>
        <w:widowControl w:val="0"/>
        <w:autoSpaceDE w:val="0"/>
        <w:autoSpaceDN w:val="0"/>
        <w:spacing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названий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родной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страны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страны/стран</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столиц.</w:t>
      </w:r>
    </w:p>
    <w:p w:rsidR="00C064D0" w:rsidRPr="00C064D0" w:rsidRDefault="00C064D0" w:rsidP="00C064D0">
      <w:pPr>
        <w:widowControl w:val="0"/>
        <w:autoSpaceDE w:val="0"/>
        <w:autoSpaceDN w:val="0"/>
        <w:spacing w:before="45"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Компенсаторные</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44"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Использование</w:t>
      </w:r>
      <w:r w:rsidRPr="00C064D0">
        <w:rPr>
          <w:rFonts w:ascii="Times New Roman" w:eastAsia="Times New Roman" w:hAnsi="Times New Roman" w:cs="Times New Roman"/>
          <w:spacing w:val="48"/>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49"/>
          <w:sz w:val="26"/>
          <w:szCs w:val="26"/>
        </w:rPr>
        <w:t xml:space="preserve"> </w:t>
      </w:r>
      <w:r w:rsidRPr="00C064D0">
        <w:rPr>
          <w:rFonts w:ascii="Times New Roman" w:eastAsia="Times New Roman" w:hAnsi="Times New Roman" w:cs="Times New Roman"/>
          <w:sz w:val="26"/>
          <w:szCs w:val="26"/>
        </w:rPr>
        <w:t>чтении</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48"/>
          <w:sz w:val="26"/>
          <w:szCs w:val="26"/>
        </w:rPr>
        <w:t xml:space="preserve"> </w:t>
      </w:r>
      <w:r w:rsidRPr="00C064D0">
        <w:rPr>
          <w:rFonts w:ascii="Times New Roman" w:eastAsia="Times New Roman" w:hAnsi="Times New Roman" w:cs="Times New Roman"/>
          <w:sz w:val="26"/>
          <w:szCs w:val="26"/>
        </w:rPr>
        <w:t>аудировании</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догадки</w:t>
      </w:r>
      <w:r w:rsidRPr="00C064D0">
        <w:rPr>
          <w:rFonts w:ascii="Times New Roman" w:eastAsia="Times New Roman" w:hAnsi="Times New Roman" w:cs="Times New Roman"/>
          <w:spacing w:val="48"/>
          <w:sz w:val="26"/>
          <w:szCs w:val="26"/>
        </w:rPr>
        <w:t xml:space="preserve"> </w:t>
      </w:r>
      <w:r w:rsidRPr="00C064D0">
        <w:rPr>
          <w:rFonts w:ascii="Times New Roman" w:eastAsia="Times New Roman" w:hAnsi="Times New Roman" w:cs="Times New Roman"/>
          <w:sz w:val="26"/>
          <w:szCs w:val="26"/>
        </w:rPr>
        <w:t>(умения</w:t>
      </w:r>
      <w:r w:rsidRPr="00C064D0">
        <w:rPr>
          <w:rFonts w:ascii="Times New Roman" w:eastAsia="Times New Roman" w:hAnsi="Times New Roman" w:cs="Times New Roman"/>
          <w:spacing w:val="47"/>
          <w:sz w:val="26"/>
          <w:szCs w:val="26"/>
        </w:rPr>
        <w:t xml:space="preserve"> </w:t>
      </w:r>
      <w:r w:rsidRPr="00C064D0">
        <w:rPr>
          <w:rFonts w:ascii="Times New Roman" w:eastAsia="Times New Roman" w:hAnsi="Times New Roman" w:cs="Times New Roman"/>
          <w:sz w:val="26"/>
          <w:szCs w:val="26"/>
        </w:rPr>
        <w:t>понять</w:t>
      </w:r>
      <w:r w:rsidRPr="00C064D0">
        <w:rPr>
          <w:rFonts w:ascii="Times New Roman" w:eastAsia="Times New Roman" w:hAnsi="Times New Roman" w:cs="Times New Roman"/>
          <w:spacing w:val="45"/>
          <w:sz w:val="26"/>
          <w:szCs w:val="26"/>
        </w:rPr>
        <w:t xml:space="preserve"> </w:t>
      </w:r>
      <w:r w:rsidRPr="00C064D0">
        <w:rPr>
          <w:rFonts w:ascii="Times New Roman" w:eastAsia="Times New Roman" w:hAnsi="Times New Roman" w:cs="Times New Roman"/>
          <w:sz w:val="26"/>
          <w:szCs w:val="26"/>
        </w:rPr>
        <w:t>значение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незнакомого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новое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значение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знакомого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контексту).</w:t>
      </w:r>
    </w:p>
    <w:p w:rsidR="00C064D0" w:rsidRPr="00C064D0" w:rsidRDefault="00C064D0" w:rsidP="00C064D0">
      <w:pPr>
        <w:widowControl w:val="0"/>
        <w:autoSpaceDE w:val="0"/>
        <w:autoSpaceDN w:val="0"/>
        <w:spacing w:before="1"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Использование</w:t>
      </w:r>
      <w:r w:rsidRPr="00C064D0">
        <w:rPr>
          <w:rFonts w:ascii="Times New Roman" w:eastAsia="Times New Roman" w:hAnsi="Times New Roman" w:cs="Times New Roman"/>
          <w:spacing w:val="16"/>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4"/>
          <w:sz w:val="26"/>
          <w:szCs w:val="26"/>
        </w:rPr>
        <w:t xml:space="preserve"> </w:t>
      </w:r>
      <w:r w:rsidRPr="00C064D0">
        <w:rPr>
          <w:rFonts w:ascii="Times New Roman" w:eastAsia="Times New Roman" w:hAnsi="Times New Roman" w:cs="Times New Roman"/>
          <w:sz w:val="26"/>
          <w:szCs w:val="26"/>
        </w:rPr>
        <w:t>качестве</w:t>
      </w:r>
      <w:r w:rsidRPr="00C064D0">
        <w:rPr>
          <w:rFonts w:ascii="Times New Roman" w:eastAsia="Times New Roman" w:hAnsi="Times New Roman" w:cs="Times New Roman"/>
          <w:spacing w:val="14"/>
          <w:sz w:val="26"/>
          <w:szCs w:val="26"/>
        </w:rPr>
        <w:t xml:space="preserve"> </w:t>
      </w:r>
      <w:r w:rsidRPr="00C064D0">
        <w:rPr>
          <w:rFonts w:ascii="Times New Roman" w:eastAsia="Times New Roman" w:hAnsi="Times New Roman" w:cs="Times New Roman"/>
          <w:sz w:val="26"/>
          <w:szCs w:val="26"/>
        </w:rPr>
        <w:t>опоры</w:t>
      </w:r>
      <w:r w:rsidRPr="00C064D0">
        <w:rPr>
          <w:rFonts w:ascii="Times New Roman" w:eastAsia="Times New Roman" w:hAnsi="Times New Roman" w:cs="Times New Roman"/>
          <w:spacing w:val="15"/>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15"/>
          <w:sz w:val="26"/>
          <w:szCs w:val="26"/>
        </w:rPr>
        <w:t xml:space="preserve"> </w:t>
      </w:r>
      <w:r w:rsidRPr="00C064D0">
        <w:rPr>
          <w:rFonts w:ascii="Times New Roman" w:eastAsia="Times New Roman" w:hAnsi="Times New Roman" w:cs="Times New Roman"/>
          <w:sz w:val="26"/>
          <w:szCs w:val="26"/>
        </w:rPr>
        <w:t>порождении</w:t>
      </w:r>
      <w:r w:rsidRPr="00C064D0">
        <w:rPr>
          <w:rFonts w:ascii="Times New Roman" w:eastAsia="Times New Roman" w:hAnsi="Times New Roman" w:cs="Times New Roman"/>
          <w:spacing w:val="15"/>
          <w:sz w:val="26"/>
          <w:szCs w:val="26"/>
        </w:rPr>
        <w:t xml:space="preserve"> </w:t>
      </w:r>
      <w:r w:rsidRPr="00C064D0">
        <w:rPr>
          <w:rFonts w:ascii="Times New Roman" w:eastAsia="Times New Roman" w:hAnsi="Times New Roman" w:cs="Times New Roman"/>
          <w:sz w:val="26"/>
          <w:szCs w:val="26"/>
        </w:rPr>
        <w:t>собственных</w:t>
      </w:r>
      <w:r w:rsidRPr="00C064D0">
        <w:rPr>
          <w:rFonts w:ascii="Times New Roman" w:eastAsia="Times New Roman" w:hAnsi="Times New Roman" w:cs="Times New Roman"/>
          <w:spacing w:val="14"/>
          <w:sz w:val="26"/>
          <w:szCs w:val="26"/>
        </w:rPr>
        <w:t xml:space="preserve"> </w:t>
      </w:r>
      <w:r w:rsidRPr="00C064D0">
        <w:rPr>
          <w:rFonts w:ascii="Times New Roman" w:eastAsia="Times New Roman" w:hAnsi="Times New Roman" w:cs="Times New Roman"/>
          <w:sz w:val="26"/>
          <w:szCs w:val="26"/>
        </w:rPr>
        <w:t>высказываний</w:t>
      </w:r>
      <w:r w:rsidRPr="00C064D0">
        <w:rPr>
          <w:rFonts w:ascii="Times New Roman" w:eastAsia="Times New Roman" w:hAnsi="Times New Roman" w:cs="Times New Roman"/>
          <w:spacing w:val="15"/>
          <w:sz w:val="26"/>
          <w:szCs w:val="26"/>
        </w:rPr>
        <w:t xml:space="preserve"> </w:t>
      </w:r>
      <w:r w:rsidRPr="00C064D0">
        <w:rPr>
          <w:rFonts w:ascii="Times New Roman" w:eastAsia="Times New Roman" w:hAnsi="Times New Roman" w:cs="Times New Roman"/>
          <w:sz w:val="26"/>
          <w:szCs w:val="26"/>
        </w:rPr>
        <w:t>ключевых</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вопросов; иллюстраций.</w:t>
      </w:r>
    </w:p>
    <w:p w:rsidR="00C064D0" w:rsidRPr="00C064D0" w:rsidRDefault="00C064D0" w:rsidP="00C064D0">
      <w:pPr>
        <w:widowControl w:val="0"/>
        <w:autoSpaceDE w:val="0"/>
        <w:autoSpaceDN w:val="0"/>
        <w:spacing w:before="8" w:after="0" w:line="240" w:lineRule="auto"/>
        <w:rPr>
          <w:rFonts w:ascii="Times New Roman" w:eastAsia="Times New Roman" w:hAnsi="Times New Roman" w:cs="Times New Roman"/>
          <w:sz w:val="29"/>
          <w:szCs w:val="26"/>
        </w:rPr>
      </w:pPr>
    </w:p>
    <w:p w:rsidR="00C064D0" w:rsidRPr="00C064D0" w:rsidRDefault="00C064D0" w:rsidP="00C064D0">
      <w:pPr>
        <w:widowControl w:val="0"/>
        <w:numPr>
          <w:ilvl w:val="0"/>
          <w:numId w:val="12"/>
        </w:numPr>
        <w:tabs>
          <w:tab w:val="left" w:pos="408"/>
        </w:tabs>
        <w:autoSpaceDE w:val="0"/>
        <w:autoSpaceDN w:val="0"/>
        <w:spacing w:after="0" w:line="240" w:lineRule="auto"/>
        <w:ind w:hanging="196"/>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КЛАСС</w:t>
      </w:r>
    </w:p>
    <w:p w:rsidR="00C064D0" w:rsidRPr="00C064D0" w:rsidRDefault="00C064D0" w:rsidP="00C064D0">
      <w:pPr>
        <w:widowControl w:val="0"/>
        <w:autoSpaceDE w:val="0"/>
        <w:autoSpaceDN w:val="0"/>
        <w:spacing w:before="47" w:after="0" w:line="240" w:lineRule="auto"/>
        <w:ind w:left="212"/>
        <w:rPr>
          <w:rFonts w:ascii="Times New Roman" w:eastAsia="Times New Roman" w:hAnsi="Times New Roman" w:cs="Times New Roman"/>
          <w:b/>
          <w:sz w:val="26"/>
        </w:rPr>
      </w:pPr>
      <w:r w:rsidRPr="00C064D0">
        <w:rPr>
          <w:rFonts w:ascii="Times New Roman" w:eastAsia="Times New Roman" w:hAnsi="Times New Roman" w:cs="Times New Roman"/>
          <w:b/>
          <w:sz w:val="26"/>
        </w:rPr>
        <w:t>Тематическое</w:t>
      </w:r>
      <w:r w:rsidRPr="00C064D0">
        <w:rPr>
          <w:rFonts w:ascii="Times New Roman" w:eastAsia="Times New Roman" w:hAnsi="Times New Roman" w:cs="Times New Roman"/>
          <w:b/>
          <w:spacing w:val="-5"/>
          <w:sz w:val="26"/>
        </w:rPr>
        <w:t xml:space="preserve"> </w:t>
      </w:r>
      <w:r w:rsidRPr="00C064D0">
        <w:rPr>
          <w:rFonts w:ascii="Times New Roman" w:eastAsia="Times New Roman" w:hAnsi="Times New Roman" w:cs="Times New Roman"/>
          <w:b/>
          <w:sz w:val="26"/>
        </w:rPr>
        <w:t>содержание</w:t>
      </w:r>
      <w:r w:rsidRPr="00C064D0">
        <w:rPr>
          <w:rFonts w:ascii="Times New Roman" w:eastAsia="Times New Roman" w:hAnsi="Times New Roman" w:cs="Times New Roman"/>
          <w:b/>
          <w:spacing w:val="-4"/>
          <w:sz w:val="26"/>
        </w:rPr>
        <w:t xml:space="preserve"> </w:t>
      </w:r>
      <w:r w:rsidRPr="00C064D0">
        <w:rPr>
          <w:rFonts w:ascii="Times New Roman" w:eastAsia="Times New Roman" w:hAnsi="Times New Roman" w:cs="Times New Roman"/>
          <w:b/>
          <w:sz w:val="26"/>
        </w:rPr>
        <w:t>речи</w:t>
      </w:r>
    </w:p>
    <w:p w:rsidR="00C064D0" w:rsidRPr="00C064D0" w:rsidRDefault="00C064D0" w:rsidP="00C064D0">
      <w:pPr>
        <w:widowControl w:val="0"/>
        <w:autoSpaceDE w:val="0"/>
        <w:autoSpaceDN w:val="0"/>
        <w:spacing w:before="45"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i/>
          <w:sz w:val="26"/>
          <w:szCs w:val="26"/>
        </w:rPr>
        <w:t>Мир</w:t>
      </w:r>
      <w:r w:rsidRPr="00C064D0">
        <w:rPr>
          <w:rFonts w:ascii="Times New Roman" w:eastAsia="Times New Roman" w:hAnsi="Times New Roman" w:cs="Times New Roman"/>
          <w:i/>
          <w:spacing w:val="48"/>
          <w:sz w:val="26"/>
          <w:szCs w:val="26"/>
        </w:rPr>
        <w:t xml:space="preserve"> </w:t>
      </w:r>
      <w:r w:rsidRPr="00C064D0">
        <w:rPr>
          <w:rFonts w:ascii="Times New Roman" w:eastAsia="Times New Roman" w:hAnsi="Times New Roman" w:cs="Times New Roman"/>
          <w:i/>
          <w:sz w:val="26"/>
          <w:szCs w:val="26"/>
        </w:rPr>
        <w:t>моего</w:t>
      </w:r>
      <w:r w:rsidRPr="00C064D0">
        <w:rPr>
          <w:rFonts w:ascii="Times New Roman" w:eastAsia="Times New Roman" w:hAnsi="Times New Roman" w:cs="Times New Roman"/>
          <w:i/>
          <w:spacing w:val="48"/>
          <w:sz w:val="26"/>
          <w:szCs w:val="26"/>
        </w:rPr>
        <w:t xml:space="preserve"> </w:t>
      </w:r>
      <w:r w:rsidRPr="00C064D0">
        <w:rPr>
          <w:rFonts w:ascii="Times New Roman" w:eastAsia="Times New Roman" w:hAnsi="Times New Roman" w:cs="Times New Roman"/>
          <w:i/>
          <w:sz w:val="26"/>
          <w:szCs w:val="26"/>
        </w:rPr>
        <w:t>«я»</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48"/>
          <w:sz w:val="26"/>
          <w:szCs w:val="26"/>
        </w:rPr>
        <w:t xml:space="preserve"> </w:t>
      </w: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49"/>
          <w:sz w:val="26"/>
          <w:szCs w:val="26"/>
        </w:rPr>
        <w:t xml:space="preserve"> </w:t>
      </w:r>
      <w:r w:rsidRPr="00C064D0">
        <w:rPr>
          <w:rFonts w:ascii="Times New Roman" w:eastAsia="Times New Roman" w:hAnsi="Times New Roman" w:cs="Times New Roman"/>
          <w:sz w:val="26"/>
          <w:szCs w:val="26"/>
        </w:rPr>
        <w:t>семья.</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Мой</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день</w:t>
      </w:r>
      <w:r w:rsidRPr="00C064D0">
        <w:rPr>
          <w:rFonts w:ascii="Times New Roman" w:eastAsia="Times New Roman" w:hAnsi="Times New Roman" w:cs="Times New Roman"/>
          <w:spacing w:val="48"/>
          <w:sz w:val="26"/>
          <w:szCs w:val="26"/>
        </w:rPr>
        <w:t xml:space="preserve"> </w:t>
      </w:r>
      <w:r w:rsidRPr="00C064D0">
        <w:rPr>
          <w:rFonts w:ascii="Times New Roman" w:eastAsia="Times New Roman" w:hAnsi="Times New Roman" w:cs="Times New Roman"/>
          <w:sz w:val="26"/>
          <w:szCs w:val="26"/>
        </w:rPr>
        <w:t>рождения.</w:t>
      </w:r>
      <w:r w:rsidRPr="00C064D0">
        <w:rPr>
          <w:rFonts w:ascii="Times New Roman" w:eastAsia="Times New Roman" w:hAnsi="Times New Roman" w:cs="Times New Roman"/>
          <w:spacing w:val="52"/>
          <w:sz w:val="26"/>
          <w:szCs w:val="26"/>
        </w:rPr>
        <w:t xml:space="preserve"> </w:t>
      </w: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49"/>
          <w:sz w:val="26"/>
          <w:szCs w:val="26"/>
        </w:rPr>
        <w:t xml:space="preserve"> </w:t>
      </w:r>
      <w:r w:rsidRPr="00C064D0">
        <w:rPr>
          <w:rFonts w:ascii="Times New Roman" w:eastAsia="Times New Roman" w:hAnsi="Times New Roman" w:cs="Times New Roman"/>
          <w:sz w:val="26"/>
          <w:szCs w:val="26"/>
        </w:rPr>
        <w:t>люби-мая</w:t>
      </w:r>
      <w:r w:rsidRPr="00C064D0">
        <w:rPr>
          <w:rFonts w:ascii="Times New Roman" w:eastAsia="Times New Roman" w:hAnsi="Times New Roman" w:cs="Times New Roman"/>
          <w:spacing w:val="49"/>
          <w:sz w:val="26"/>
          <w:szCs w:val="26"/>
        </w:rPr>
        <w:t xml:space="preserve"> </w:t>
      </w:r>
      <w:r w:rsidRPr="00C064D0">
        <w:rPr>
          <w:rFonts w:ascii="Times New Roman" w:eastAsia="Times New Roman" w:hAnsi="Times New Roman" w:cs="Times New Roman"/>
          <w:sz w:val="26"/>
          <w:szCs w:val="26"/>
        </w:rPr>
        <w:t>еда.</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Мой</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день</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(распорядок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дня).</w:t>
      </w:r>
    </w:p>
    <w:p w:rsidR="00C064D0" w:rsidRPr="00C064D0" w:rsidRDefault="00C064D0" w:rsidP="00C064D0">
      <w:pPr>
        <w:widowControl w:val="0"/>
        <w:autoSpaceDE w:val="0"/>
        <w:autoSpaceDN w:val="0"/>
        <w:spacing w:after="0" w:line="278"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i/>
          <w:sz w:val="26"/>
          <w:szCs w:val="26"/>
        </w:rPr>
        <w:t>Мир</w:t>
      </w:r>
      <w:r w:rsidRPr="00C064D0">
        <w:rPr>
          <w:rFonts w:ascii="Times New Roman" w:eastAsia="Times New Roman" w:hAnsi="Times New Roman" w:cs="Times New Roman"/>
          <w:i/>
          <w:spacing w:val="3"/>
          <w:sz w:val="26"/>
          <w:szCs w:val="26"/>
        </w:rPr>
        <w:t xml:space="preserve"> </w:t>
      </w:r>
      <w:r w:rsidRPr="00C064D0">
        <w:rPr>
          <w:rFonts w:ascii="Times New Roman" w:eastAsia="Times New Roman" w:hAnsi="Times New Roman" w:cs="Times New Roman"/>
          <w:i/>
          <w:sz w:val="26"/>
          <w:szCs w:val="26"/>
        </w:rPr>
        <w:t>моих</w:t>
      </w:r>
      <w:r w:rsidRPr="00C064D0">
        <w:rPr>
          <w:rFonts w:ascii="Times New Roman" w:eastAsia="Times New Roman" w:hAnsi="Times New Roman" w:cs="Times New Roman"/>
          <w:i/>
          <w:spacing w:val="6"/>
          <w:sz w:val="26"/>
          <w:szCs w:val="26"/>
        </w:rPr>
        <w:t xml:space="preserve"> </w:t>
      </w:r>
      <w:r w:rsidRPr="00C064D0">
        <w:rPr>
          <w:rFonts w:ascii="Times New Roman" w:eastAsia="Times New Roman" w:hAnsi="Times New Roman" w:cs="Times New Roman"/>
          <w:i/>
          <w:sz w:val="26"/>
          <w:szCs w:val="26"/>
        </w:rPr>
        <w:t>увлечений</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8"/>
          <w:sz w:val="26"/>
          <w:szCs w:val="26"/>
        </w:rPr>
        <w:t xml:space="preserve"> </w:t>
      </w:r>
      <w:r w:rsidRPr="00C064D0">
        <w:rPr>
          <w:rFonts w:ascii="Times New Roman" w:eastAsia="Times New Roman" w:hAnsi="Times New Roman" w:cs="Times New Roman"/>
          <w:sz w:val="26"/>
          <w:szCs w:val="26"/>
        </w:rPr>
        <w:t>Любимая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игрушка,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игра.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Мой</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питомец.</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Любимые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занятия.</w:t>
      </w:r>
      <w:r w:rsidRPr="00C064D0">
        <w:rPr>
          <w:rFonts w:ascii="Times New Roman" w:eastAsia="Times New Roman" w:hAnsi="Times New Roman" w:cs="Times New Roman"/>
          <w:spacing w:val="6"/>
          <w:sz w:val="26"/>
          <w:szCs w:val="26"/>
        </w:rPr>
        <w:t xml:space="preserve"> </w:t>
      </w:r>
      <w:r w:rsidRPr="00C064D0">
        <w:rPr>
          <w:rFonts w:ascii="Times New Roman" w:eastAsia="Times New Roman" w:hAnsi="Times New Roman" w:cs="Times New Roman"/>
          <w:sz w:val="26"/>
          <w:szCs w:val="26"/>
        </w:rPr>
        <w:t>Любимая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сказка.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Выходной день.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Каникулы.</w:t>
      </w:r>
    </w:p>
    <w:p w:rsidR="00C064D0" w:rsidRPr="00C064D0" w:rsidRDefault="00C064D0" w:rsidP="00C064D0">
      <w:pPr>
        <w:widowControl w:val="0"/>
        <w:autoSpaceDE w:val="0"/>
        <w:autoSpaceDN w:val="0"/>
        <w:spacing w:after="0" w:line="276" w:lineRule="auto"/>
        <w:ind w:left="212" w:right="2987"/>
        <w:rPr>
          <w:rFonts w:ascii="Times New Roman" w:eastAsia="Times New Roman" w:hAnsi="Times New Roman" w:cs="Times New Roman"/>
          <w:sz w:val="26"/>
          <w:szCs w:val="26"/>
        </w:rPr>
      </w:pPr>
      <w:r w:rsidRPr="00C064D0">
        <w:rPr>
          <w:rFonts w:ascii="Times New Roman" w:eastAsia="Times New Roman" w:hAnsi="Times New Roman" w:cs="Times New Roman"/>
          <w:i/>
          <w:sz w:val="26"/>
          <w:szCs w:val="26"/>
        </w:rPr>
        <w:t>Мир</w:t>
      </w:r>
      <w:r w:rsidRPr="00C064D0">
        <w:rPr>
          <w:rFonts w:ascii="Times New Roman" w:eastAsia="Times New Roman" w:hAnsi="Times New Roman" w:cs="Times New Roman"/>
          <w:i/>
          <w:spacing w:val="3"/>
          <w:sz w:val="26"/>
          <w:szCs w:val="26"/>
        </w:rPr>
        <w:t xml:space="preserve"> </w:t>
      </w:r>
      <w:r w:rsidRPr="00C064D0">
        <w:rPr>
          <w:rFonts w:ascii="Times New Roman" w:eastAsia="Times New Roman" w:hAnsi="Times New Roman" w:cs="Times New Roman"/>
          <w:i/>
          <w:sz w:val="26"/>
          <w:szCs w:val="26"/>
        </w:rPr>
        <w:t>вокруг</w:t>
      </w:r>
      <w:r w:rsidRPr="00C064D0">
        <w:rPr>
          <w:rFonts w:ascii="Times New Roman" w:eastAsia="Times New Roman" w:hAnsi="Times New Roman" w:cs="Times New Roman"/>
          <w:i/>
          <w:spacing w:val="4"/>
          <w:sz w:val="26"/>
          <w:szCs w:val="26"/>
        </w:rPr>
        <w:t xml:space="preserve"> </w:t>
      </w:r>
      <w:r w:rsidRPr="00C064D0">
        <w:rPr>
          <w:rFonts w:ascii="Times New Roman" w:eastAsia="Times New Roman" w:hAnsi="Times New Roman" w:cs="Times New Roman"/>
          <w:i/>
          <w:sz w:val="26"/>
          <w:szCs w:val="26"/>
        </w:rPr>
        <w:t>меня</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комната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(квартира,</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дом).</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школа.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Мои</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друзья. Моя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малая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родина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(город,</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село).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Дикие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домашние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животные.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Погода.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Времена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года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(месяцы).</w:t>
      </w:r>
    </w:p>
    <w:p w:rsidR="00C064D0" w:rsidRPr="00C064D0" w:rsidRDefault="00C064D0" w:rsidP="00C064D0">
      <w:pPr>
        <w:widowControl w:val="0"/>
        <w:autoSpaceDE w:val="0"/>
        <w:autoSpaceDN w:val="0"/>
        <w:spacing w:after="0" w:line="276" w:lineRule="auto"/>
        <w:ind w:left="212" w:right="108"/>
        <w:jc w:val="both"/>
        <w:rPr>
          <w:rFonts w:ascii="Times New Roman" w:eastAsia="Times New Roman" w:hAnsi="Times New Roman" w:cs="Times New Roman"/>
          <w:sz w:val="26"/>
        </w:rPr>
      </w:pPr>
      <w:r w:rsidRPr="00C064D0">
        <w:rPr>
          <w:rFonts w:ascii="Times New Roman" w:eastAsia="Times New Roman" w:hAnsi="Times New Roman" w:cs="Times New Roman"/>
          <w:i/>
          <w:sz w:val="26"/>
        </w:rPr>
        <w:t>Родная</w:t>
      </w:r>
      <w:r w:rsidRPr="00C064D0">
        <w:rPr>
          <w:rFonts w:ascii="Times New Roman" w:eastAsia="Times New Roman" w:hAnsi="Times New Roman" w:cs="Times New Roman"/>
          <w:i/>
          <w:spacing w:val="34"/>
          <w:sz w:val="26"/>
        </w:rPr>
        <w:t xml:space="preserve"> </w:t>
      </w:r>
      <w:r w:rsidRPr="00C064D0">
        <w:rPr>
          <w:rFonts w:ascii="Times New Roman" w:eastAsia="Times New Roman" w:hAnsi="Times New Roman" w:cs="Times New Roman"/>
          <w:i/>
          <w:sz w:val="26"/>
        </w:rPr>
        <w:t>страна</w:t>
      </w:r>
      <w:r w:rsidRPr="00C064D0">
        <w:rPr>
          <w:rFonts w:ascii="Times New Roman" w:eastAsia="Times New Roman" w:hAnsi="Times New Roman" w:cs="Times New Roman"/>
          <w:i/>
          <w:spacing w:val="35"/>
          <w:sz w:val="26"/>
        </w:rPr>
        <w:t xml:space="preserve"> </w:t>
      </w:r>
      <w:r w:rsidRPr="00C064D0">
        <w:rPr>
          <w:rFonts w:ascii="Times New Roman" w:eastAsia="Times New Roman" w:hAnsi="Times New Roman" w:cs="Times New Roman"/>
          <w:i/>
          <w:sz w:val="26"/>
        </w:rPr>
        <w:t>и</w:t>
      </w:r>
      <w:r w:rsidRPr="00C064D0">
        <w:rPr>
          <w:rFonts w:ascii="Times New Roman" w:eastAsia="Times New Roman" w:hAnsi="Times New Roman" w:cs="Times New Roman"/>
          <w:i/>
          <w:spacing w:val="35"/>
          <w:sz w:val="26"/>
        </w:rPr>
        <w:t xml:space="preserve"> </w:t>
      </w:r>
      <w:r w:rsidRPr="00C064D0">
        <w:rPr>
          <w:rFonts w:ascii="Times New Roman" w:eastAsia="Times New Roman" w:hAnsi="Times New Roman" w:cs="Times New Roman"/>
          <w:i/>
          <w:sz w:val="26"/>
        </w:rPr>
        <w:t>страны</w:t>
      </w:r>
      <w:r w:rsidRPr="00C064D0">
        <w:rPr>
          <w:rFonts w:ascii="Times New Roman" w:eastAsia="Times New Roman" w:hAnsi="Times New Roman" w:cs="Times New Roman"/>
          <w:i/>
          <w:spacing w:val="34"/>
          <w:sz w:val="26"/>
        </w:rPr>
        <w:t xml:space="preserve"> </w:t>
      </w:r>
      <w:r w:rsidRPr="00C064D0">
        <w:rPr>
          <w:rFonts w:ascii="Times New Roman" w:eastAsia="Times New Roman" w:hAnsi="Times New Roman" w:cs="Times New Roman"/>
          <w:i/>
          <w:sz w:val="26"/>
        </w:rPr>
        <w:t>изучаемого</w:t>
      </w:r>
      <w:r w:rsidRPr="00C064D0">
        <w:rPr>
          <w:rFonts w:ascii="Times New Roman" w:eastAsia="Times New Roman" w:hAnsi="Times New Roman" w:cs="Times New Roman"/>
          <w:i/>
          <w:spacing w:val="35"/>
          <w:sz w:val="26"/>
        </w:rPr>
        <w:t xml:space="preserve"> </w:t>
      </w:r>
      <w:r w:rsidRPr="00C064D0">
        <w:rPr>
          <w:rFonts w:ascii="Times New Roman" w:eastAsia="Times New Roman" w:hAnsi="Times New Roman" w:cs="Times New Roman"/>
          <w:i/>
          <w:sz w:val="26"/>
        </w:rPr>
        <w:t>языка</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Россия</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6"/>
          <w:sz w:val="26"/>
        </w:rPr>
        <w:t xml:space="preserve"> </w:t>
      </w:r>
      <w:r w:rsidRPr="00C064D0">
        <w:rPr>
          <w:rFonts w:ascii="Times New Roman" w:eastAsia="Times New Roman" w:hAnsi="Times New Roman" w:cs="Times New Roman"/>
          <w:sz w:val="26"/>
        </w:rPr>
        <w:t>страна/страны</w:t>
      </w:r>
      <w:r w:rsidRPr="00C064D0">
        <w:rPr>
          <w:rFonts w:ascii="Times New Roman" w:eastAsia="Times New Roman" w:hAnsi="Times New Roman" w:cs="Times New Roman"/>
          <w:spacing w:val="37"/>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34"/>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столицы,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достопримечательности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интересные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факты.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Произведения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детского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фольклора.</w:t>
      </w:r>
    </w:p>
    <w:p w:rsidR="00C064D0" w:rsidRPr="00C064D0" w:rsidRDefault="00C064D0" w:rsidP="00C064D0">
      <w:pPr>
        <w:widowControl w:val="0"/>
        <w:autoSpaceDE w:val="0"/>
        <w:autoSpaceDN w:val="0"/>
        <w:spacing w:after="0" w:line="276" w:lineRule="auto"/>
        <w:ind w:left="212" w:right="11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Литературные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персонажи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детских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книг.</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Праздники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родной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страны/стран</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after="0" w:line="298" w:lineRule="exact"/>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Коммуникативные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39"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Говорение</w:t>
      </w:r>
    </w:p>
    <w:p w:rsidR="00C064D0" w:rsidRPr="00C064D0" w:rsidRDefault="00C064D0" w:rsidP="00C064D0">
      <w:pPr>
        <w:widowControl w:val="0"/>
        <w:autoSpaceDE w:val="0"/>
        <w:autoSpaceDN w:val="0"/>
        <w:spacing w:before="47" w:after="0" w:line="240" w:lineRule="auto"/>
        <w:ind w:left="212"/>
        <w:rPr>
          <w:rFonts w:ascii="Times New Roman" w:eastAsia="Times New Roman" w:hAnsi="Times New Roman" w:cs="Times New Roman"/>
          <w:sz w:val="26"/>
        </w:rPr>
      </w:pP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 xml:space="preserve">умения </w:t>
      </w:r>
      <w:r w:rsidRPr="00C064D0">
        <w:rPr>
          <w:rFonts w:ascii="Times New Roman" w:eastAsia="Times New Roman" w:hAnsi="Times New Roman" w:cs="Times New Roman"/>
          <w:b/>
          <w:i/>
          <w:sz w:val="26"/>
        </w:rPr>
        <w:t>диалогической</w:t>
      </w:r>
      <w:r w:rsidRPr="00C064D0">
        <w:rPr>
          <w:rFonts w:ascii="Times New Roman" w:eastAsia="Times New Roman" w:hAnsi="Times New Roman" w:cs="Times New Roman"/>
          <w:b/>
          <w:i/>
          <w:spacing w:val="-3"/>
          <w:sz w:val="26"/>
        </w:rPr>
        <w:t xml:space="preserve"> </w:t>
      </w:r>
      <w:r w:rsidRPr="00C064D0">
        <w:rPr>
          <w:rFonts w:ascii="Times New Roman" w:eastAsia="Times New Roman" w:hAnsi="Times New Roman" w:cs="Times New Roman"/>
          <w:b/>
          <w:i/>
          <w:sz w:val="26"/>
        </w:rPr>
        <w:t>речи</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before="44" w:after="0" w:line="276" w:lineRule="auto"/>
        <w:ind w:left="212" w:right="11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Ведение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ситуации,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норм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речевого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этикета,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принятых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стране/странах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диалога этикетного характера: приветствие, начало и завершение разговора, знакомство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собеседником; поздравление с праздником; выражение благодарности за поздравление;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извинение; диалога — побуждения к действию: приглашение собеседника к совместной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деятельности,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вежливое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согласие/не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собеседника;</w:t>
      </w:r>
    </w:p>
    <w:p w:rsidR="00C064D0" w:rsidRPr="00C064D0" w:rsidRDefault="00C064D0" w:rsidP="00C064D0">
      <w:pPr>
        <w:widowControl w:val="0"/>
        <w:autoSpaceDE w:val="0"/>
        <w:autoSpaceDN w:val="0"/>
        <w:spacing w:after="0" w:line="278"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диалога-расспроса: запрашивание интересующей информации; сообщение фактической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ответы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 собеседника.</w:t>
      </w:r>
    </w:p>
    <w:p w:rsidR="00C064D0" w:rsidRPr="00C064D0" w:rsidRDefault="00C064D0" w:rsidP="00C064D0">
      <w:pPr>
        <w:widowControl w:val="0"/>
        <w:autoSpaceDE w:val="0"/>
        <w:autoSpaceDN w:val="0"/>
        <w:spacing w:after="0" w:line="295" w:lineRule="exact"/>
        <w:ind w:left="212"/>
        <w:jc w:val="both"/>
        <w:rPr>
          <w:rFonts w:ascii="Times New Roman" w:eastAsia="Times New Roman" w:hAnsi="Times New Roman" w:cs="Times New Roman"/>
          <w:sz w:val="26"/>
        </w:rPr>
      </w:pP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умения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b/>
          <w:i/>
          <w:sz w:val="26"/>
        </w:rPr>
        <w:t>монологической</w:t>
      </w:r>
      <w:r w:rsidRPr="00C064D0">
        <w:rPr>
          <w:rFonts w:ascii="Times New Roman" w:eastAsia="Times New Roman" w:hAnsi="Times New Roman" w:cs="Times New Roman"/>
          <w:b/>
          <w:i/>
          <w:spacing w:val="-1"/>
          <w:sz w:val="26"/>
        </w:rPr>
        <w:t xml:space="preserve"> </w:t>
      </w:r>
      <w:r w:rsidRPr="00C064D0">
        <w:rPr>
          <w:rFonts w:ascii="Times New Roman" w:eastAsia="Times New Roman" w:hAnsi="Times New Roman" w:cs="Times New Roman"/>
          <w:b/>
          <w:i/>
          <w:sz w:val="26"/>
        </w:rPr>
        <w:t>речи</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before="43" w:after="0" w:line="276"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Создание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устных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монологических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высказываний: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описание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человека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литературного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персонажа;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рассказ 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себе,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члене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семьи,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друге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w:t>
      </w:r>
    </w:p>
    <w:p w:rsidR="00C064D0" w:rsidRPr="00C064D0" w:rsidRDefault="00C064D0" w:rsidP="00C064D0">
      <w:pPr>
        <w:widowControl w:val="0"/>
        <w:autoSpaceDE w:val="0"/>
        <w:autoSpaceDN w:val="0"/>
        <w:spacing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Пересказ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66"/>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прочитанного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p>
    <w:p w:rsidR="00C064D0" w:rsidRPr="00C064D0" w:rsidRDefault="00C064D0" w:rsidP="00C064D0">
      <w:pPr>
        <w:widowControl w:val="0"/>
        <w:autoSpaceDE w:val="0"/>
        <w:autoSpaceDN w:val="0"/>
        <w:spacing w:after="0" w:line="298"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Аудирование</w:t>
      </w:r>
    </w:p>
    <w:p w:rsidR="00C064D0" w:rsidRPr="00C064D0" w:rsidRDefault="00C064D0" w:rsidP="00C064D0">
      <w:pPr>
        <w:widowControl w:val="0"/>
        <w:autoSpaceDE w:val="0"/>
        <w:autoSpaceDN w:val="0"/>
        <w:spacing w:after="0" w:line="298" w:lineRule="exact"/>
        <w:rPr>
          <w:rFonts w:ascii="Times New Roman" w:eastAsia="Times New Roman" w:hAnsi="Times New Roman" w:cs="Times New Roman"/>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3" w:after="0" w:line="276" w:lineRule="auto"/>
        <w:ind w:left="212" w:right="113"/>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Понимание</w:t>
      </w:r>
      <w:r w:rsidRPr="00C064D0">
        <w:rPr>
          <w:rFonts w:ascii="Times New Roman" w:eastAsia="Times New Roman" w:hAnsi="Times New Roman" w:cs="Times New Roman"/>
          <w:spacing w:val="29"/>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учителя</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одноклассников</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вербальная/невербальная</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реакция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услышанное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непосредственном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общении).</w:t>
      </w:r>
    </w:p>
    <w:p w:rsidR="00C064D0" w:rsidRPr="00C064D0" w:rsidRDefault="00C064D0" w:rsidP="00C064D0">
      <w:pPr>
        <w:widowControl w:val="0"/>
        <w:autoSpaceDE w:val="0"/>
        <w:autoSpaceDN w:val="0"/>
        <w:spacing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Восприятие и понимание на слух учебных текстов, построенных на изученном языковом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материале,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соответствии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поставленной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коммуникативной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задачей: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 содержания, с пониманием запрашиваемой информации (при опосредованном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общении).</w:t>
      </w:r>
    </w:p>
    <w:p w:rsidR="00C064D0" w:rsidRPr="00C064D0" w:rsidRDefault="00C064D0" w:rsidP="00C064D0">
      <w:pPr>
        <w:widowControl w:val="0"/>
        <w:autoSpaceDE w:val="0"/>
        <w:autoSpaceDN w:val="0"/>
        <w:spacing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Аудирование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определение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основной темы и главных фактов/событий в воспринимаемом на слух тексте с опорой 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использованием языковой,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том числе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контекстуальной, догадки.</w:t>
      </w:r>
    </w:p>
    <w:p w:rsidR="00C064D0" w:rsidRPr="00C064D0" w:rsidRDefault="00C064D0" w:rsidP="00C064D0">
      <w:pPr>
        <w:widowControl w:val="0"/>
        <w:autoSpaceDE w:val="0"/>
        <w:autoSpaceDN w:val="0"/>
        <w:spacing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Аудирование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выделение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воспринимаемого 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слух тексте и понимание 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фактического характера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 на иллюстрации и с использованием языковой, в том числе контекстуальной,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Тексты для аудирования: диалог, высказывания собеседников в ситуациях повседневного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сказка.</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Смысловое</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чтение</w:t>
      </w:r>
    </w:p>
    <w:p w:rsidR="00C064D0" w:rsidRPr="00C064D0" w:rsidRDefault="00C064D0" w:rsidP="00C064D0">
      <w:pPr>
        <w:widowControl w:val="0"/>
        <w:autoSpaceDE w:val="0"/>
        <w:autoSpaceDN w:val="0"/>
        <w:spacing w:before="47"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вслух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построенных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материале,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правил чтения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соответствующей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интонацией;</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прочитанного.</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Тексты</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чтения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вслух: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диалог,</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сказка.</w:t>
      </w:r>
    </w:p>
    <w:p w:rsidR="00C064D0" w:rsidRPr="00C064D0" w:rsidRDefault="00C064D0" w:rsidP="00C064D0">
      <w:pPr>
        <w:widowControl w:val="0"/>
        <w:autoSpaceDE w:val="0"/>
        <w:autoSpaceDN w:val="0"/>
        <w:spacing w:before="46"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про себя учебных текстов, построенных на изученном языковом материале,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различной глубиной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проникновения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 их содержание в зависимости от поставленной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коммуникативной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информации.</w:t>
      </w:r>
    </w:p>
    <w:p w:rsidR="00C064D0" w:rsidRPr="00C064D0" w:rsidRDefault="00C064D0" w:rsidP="00C064D0">
      <w:pPr>
        <w:widowControl w:val="0"/>
        <w:autoSpaceDE w:val="0"/>
        <w:autoSpaceDN w:val="0"/>
        <w:spacing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с пониманием основного содержания текста предполагает определение основной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главных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фактов/событий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 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 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том числе</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контекстуальной,</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before="47"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нахождение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прочитанном тексте и понимание запрашиваемой информации фактического характера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без опоры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также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использованием языковой,</w:t>
      </w:r>
    </w:p>
    <w:p w:rsidR="00C064D0" w:rsidRPr="00C064D0" w:rsidRDefault="00C064D0" w:rsidP="00C064D0">
      <w:pPr>
        <w:widowControl w:val="0"/>
        <w:autoSpaceDE w:val="0"/>
        <w:autoSpaceDN w:val="0"/>
        <w:spacing w:after="0" w:line="297"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том</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числе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контекстуальной,</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before="47"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Тексты</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чтения: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диалог,</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сказка,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электронное сообщение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личного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характера.</w:t>
      </w:r>
    </w:p>
    <w:p w:rsidR="00C064D0" w:rsidRPr="00C064D0" w:rsidRDefault="00C064D0" w:rsidP="00C064D0">
      <w:pPr>
        <w:widowControl w:val="0"/>
        <w:autoSpaceDE w:val="0"/>
        <w:autoSpaceDN w:val="0"/>
        <w:spacing w:before="44"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Письмо</w:t>
      </w:r>
    </w:p>
    <w:p w:rsidR="00C064D0" w:rsidRPr="00C064D0" w:rsidRDefault="00C064D0" w:rsidP="00C064D0">
      <w:pPr>
        <w:widowControl w:val="0"/>
        <w:autoSpaceDE w:val="0"/>
        <w:autoSpaceDN w:val="0"/>
        <w:spacing w:before="44"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Списывание</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6"/>
          <w:sz w:val="26"/>
          <w:szCs w:val="26"/>
        </w:rPr>
        <w:t xml:space="preserve"> </w:t>
      </w:r>
      <w:r w:rsidRPr="00C064D0">
        <w:rPr>
          <w:rFonts w:ascii="Times New Roman" w:eastAsia="Times New Roman" w:hAnsi="Times New Roman" w:cs="Times New Roman"/>
          <w:sz w:val="26"/>
          <w:szCs w:val="26"/>
        </w:rPr>
        <w:t>выписывание</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из</w:t>
      </w:r>
      <w:r w:rsidRPr="00C064D0">
        <w:rPr>
          <w:rFonts w:ascii="Times New Roman" w:eastAsia="Times New Roman" w:hAnsi="Times New Roman" w:cs="Times New Roman"/>
          <w:spacing w:val="18"/>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6"/>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словосочетаний,</w:t>
      </w:r>
      <w:r w:rsidRPr="00C064D0">
        <w:rPr>
          <w:rFonts w:ascii="Times New Roman" w:eastAsia="Times New Roman" w:hAnsi="Times New Roman" w:cs="Times New Roman"/>
          <w:spacing w:val="18"/>
          <w:sz w:val="26"/>
          <w:szCs w:val="26"/>
        </w:rPr>
        <w:t xml:space="preserve"> </w:t>
      </w:r>
      <w:r w:rsidRPr="00C064D0">
        <w:rPr>
          <w:rFonts w:ascii="Times New Roman" w:eastAsia="Times New Roman" w:hAnsi="Times New Roman" w:cs="Times New Roman"/>
          <w:sz w:val="26"/>
          <w:szCs w:val="26"/>
        </w:rPr>
        <w:t>предложений;</w:t>
      </w:r>
      <w:r w:rsidRPr="00C064D0">
        <w:rPr>
          <w:rFonts w:ascii="Times New Roman" w:eastAsia="Times New Roman" w:hAnsi="Times New Roman" w:cs="Times New Roman"/>
          <w:spacing w:val="17"/>
          <w:sz w:val="26"/>
          <w:szCs w:val="26"/>
        </w:rPr>
        <w:t xml:space="preserve"> </w:t>
      </w:r>
      <w:r w:rsidRPr="00C064D0">
        <w:rPr>
          <w:rFonts w:ascii="Times New Roman" w:eastAsia="Times New Roman" w:hAnsi="Times New Roman" w:cs="Times New Roman"/>
          <w:sz w:val="26"/>
          <w:szCs w:val="26"/>
        </w:rPr>
        <w:t>вставка</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пропущенного</w:t>
      </w:r>
      <w:r w:rsidRPr="00C064D0">
        <w:rPr>
          <w:rFonts w:ascii="Times New Roman" w:eastAsia="Times New Roman" w:hAnsi="Times New Roman" w:cs="Times New Roman"/>
          <w:spacing w:val="4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44"/>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41"/>
          <w:sz w:val="26"/>
          <w:szCs w:val="26"/>
        </w:rPr>
        <w:t xml:space="preserve"> </w:t>
      </w:r>
      <w:r w:rsidRPr="00C064D0">
        <w:rPr>
          <w:rFonts w:ascii="Times New Roman" w:eastAsia="Times New Roman" w:hAnsi="Times New Roman" w:cs="Times New Roman"/>
          <w:sz w:val="26"/>
          <w:szCs w:val="26"/>
        </w:rPr>
        <w:t>предложение</w:t>
      </w:r>
      <w:r w:rsidRPr="00C064D0">
        <w:rPr>
          <w:rFonts w:ascii="Times New Roman" w:eastAsia="Times New Roman" w:hAnsi="Times New Roman" w:cs="Times New Roman"/>
          <w:spacing w:val="46"/>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41"/>
          <w:sz w:val="26"/>
          <w:szCs w:val="26"/>
        </w:rPr>
        <w:t xml:space="preserve"> </w:t>
      </w:r>
      <w:r w:rsidRPr="00C064D0">
        <w:rPr>
          <w:rFonts w:ascii="Times New Roman" w:eastAsia="Times New Roman" w:hAnsi="Times New Roman" w:cs="Times New Roman"/>
          <w:sz w:val="26"/>
          <w:szCs w:val="26"/>
        </w:rPr>
        <w:t>соответствии</w:t>
      </w:r>
      <w:r w:rsidRPr="00C064D0">
        <w:rPr>
          <w:rFonts w:ascii="Times New Roman" w:eastAsia="Times New Roman" w:hAnsi="Times New Roman" w:cs="Times New Roman"/>
          <w:spacing w:val="4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42"/>
          <w:sz w:val="26"/>
          <w:szCs w:val="26"/>
        </w:rPr>
        <w:t xml:space="preserve"> </w:t>
      </w:r>
      <w:r w:rsidRPr="00C064D0">
        <w:rPr>
          <w:rFonts w:ascii="Times New Roman" w:eastAsia="Times New Roman" w:hAnsi="Times New Roman" w:cs="Times New Roman"/>
          <w:sz w:val="26"/>
          <w:szCs w:val="26"/>
        </w:rPr>
        <w:t>решаемой</w:t>
      </w:r>
      <w:r w:rsidRPr="00C064D0">
        <w:rPr>
          <w:rFonts w:ascii="Times New Roman" w:eastAsia="Times New Roman" w:hAnsi="Times New Roman" w:cs="Times New Roman"/>
          <w:spacing w:val="44"/>
          <w:sz w:val="26"/>
          <w:szCs w:val="26"/>
        </w:rPr>
        <w:t xml:space="preserve"> </w:t>
      </w:r>
      <w:r w:rsidRPr="00C064D0">
        <w:rPr>
          <w:rFonts w:ascii="Times New Roman" w:eastAsia="Times New Roman" w:hAnsi="Times New Roman" w:cs="Times New Roman"/>
          <w:sz w:val="26"/>
          <w:szCs w:val="26"/>
        </w:rPr>
        <w:t>коммуникативной</w:t>
      </w:r>
    </w:p>
    <w:p w:rsidR="00C064D0" w:rsidRPr="00C064D0" w:rsidRDefault="00C064D0" w:rsidP="00C064D0">
      <w:pPr>
        <w:widowControl w:val="0"/>
        <w:autoSpaceDE w:val="0"/>
        <w:autoSpaceDN w:val="0"/>
        <w:spacing w:before="2"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/учебной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задачей.</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Создание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подписей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картинкам,</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фотографиям</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пояснением,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что</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них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изображено.</w:t>
      </w:r>
    </w:p>
    <w:p w:rsidR="00C064D0" w:rsidRPr="00C064D0" w:rsidRDefault="00C064D0" w:rsidP="00C064D0">
      <w:pPr>
        <w:widowControl w:val="0"/>
        <w:autoSpaceDE w:val="0"/>
        <w:autoSpaceDN w:val="0"/>
        <w:spacing w:before="44"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Заполнение анкет и формуляров с указанием личной информации (имя, фамилия, возраст,</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страна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проживания,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любимые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занятия)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соответствии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нормами,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принятыми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стране/странах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before="1"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Написание с опорой на образец поздравлений с праздниками (с днём рождения, Новым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годом,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Рождеством)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выражением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пожеланий.</w:t>
      </w:r>
    </w:p>
    <w:p w:rsidR="00C064D0" w:rsidRPr="00C064D0" w:rsidRDefault="00C064D0" w:rsidP="00C064D0">
      <w:pPr>
        <w:widowControl w:val="0"/>
        <w:autoSpaceDE w:val="0"/>
        <w:autoSpaceDN w:val="0"/>
        <w:spacing w:after="0" w:line="298" w:lineRule="exact"/>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Языковые</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навыки</w:t>
      </w:r>
    </w:p>
    <w:p w:rsidR="00C064D0" w:rsidRPr="00C064D0" w:rsidRDefault="00C064D0" w:rsidP="00C064D0">
      <w:pPr>
        <w:widowControl w:val="0"/>
        <w:autoSpaceDE w:val="0"/>
        <w:autoSpaceDN w:val="0"/>
        <w:spacing w:after="0" w:line="298" w:lineRule="exact"/>
        <w:jc w:val="both"/>
        <w:rPr>
          <w:rFonts w:ascii="Times New Roman" w:eastAsia="Times New Roman" w:hAnsi="Times New Roman" w:cs="Times New Roman"/>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3"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lastRenderedPageBreak/>
        <w:t>Фонетическая</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4"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Буквы английского алфавита.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Фонетически корректное озвучивание букв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английского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алфавита.</w:t>
      </w:r>
    </w:p>
    <w:p w:rsidR="00C064D0" w:rsidRPr="00C064D0" w:rsidRDefault="00C064D0" w:rsidP="00C064D0">
      <w:pPr>
        <w:widowControl w:val="0"/>
        <w:autoSpaceDE w:val="0"/>
        <w:autoSpaceDN w:val="0"/>
        <w:spacing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Нормы произношения: долгота и краткость гласных, правильное отсутствие оглушения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звонких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конце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слога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отсутствие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смягчения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перед</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гласными.</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Связующее</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“r”</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(there is/there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are).</w:t>
      </w:r>
    </w:p>
    <w:p w:rsidR="00C064D0" w:rsidRPr="00C064D0" w:rsidRDefault="00C064D0" w:rsidP="00C064D0">
      <w:pPr>
        <w:widowControl w:val="0"/>
        <w:autoSpaceDE w:val="0"/>
        <w:autoSpaceDN w:val="0"/>
        <w:spacing w:before="44" w:after="0" w:line="278"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Ритмико-интонационные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особенности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повествовательного,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побудительного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вопросительного (общий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 специальный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вопрос)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предложений.</w:t>
      </w:r>
    </w:p>
    <w:p w:rsidR="00C064D0" w:rsidRPr="00C064D0" w:rsidRDefault="00C064D0" w:rsidP="00C064D0">
      <w:pPr>
        <w:widowControl w:val="0"/>
        <w:autoSpaceDE w:val="0"/>
        <w:autoSpaceDN w:val="0"/>
        <w:spacing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Различение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адекватное,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ошибок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произнесение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правильного ударения и фраз/предложений с соблюдением их ритмико-интонационных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особенностей.</w:t>
      </w:r>
    </w:p>
    <w:p w:rsidR="00C064D0" w:rsidRPr="00C064D0" w:rsidRDefault="00C064D0" w:rsidP="00C064D0">
      <w:pPr>
        <w:widowControl w:val="0"/>
        <w:autoSpaceDE w:val="0"/>
        <w:autoSpaceDN w:val="0"/>
        <w:spacing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гласных в открытом и закрытом слоге в односложных словах, чтения гласных 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третьем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типе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слога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(гласная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r);</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звукобуквенных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сочетаний,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частности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сложных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сочетаний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букв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(например,</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tion,</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ight)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односложных,</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двусложных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многосложных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словах.</w:t>
      </w:r>
    </w:p>
    <w:p w:rsidR="00C064D0" w:rsidRPr="00C064D0" w:rsidRDefault="00C064D0" w:rsidP="00C064D0">
      <w:pPr>
        <w:widowControl w:val="0"/>
        <w:autoSpaceDE w:val="0"/>
        <w:autoSpaceDN w:val="0"/>
        <w:spacing w:before="42"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Вычленение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некоторых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звукобуквенных</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сочетаний</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анализе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слов.</w:t>
      </w:r>
    </w:p>
    <w:p w:rsidR="00C064D0" w:rsidRPr="00C064D0" w:rsidRDefault="00C064D0" w:rsidP="00C064D0">
      <w:pPr>
        <w:widowControl w:val="0"/>
        <w:autoSpaceDE w:val="0"/>
        <w:autoSpaceDN w:val="0"/>
        <w:spacing w:before="45" w:after="0" w:line="276" w:lineRule="auto"/>
        <w:ind w:left="212" w:right="11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новых слов согласно основным правилам чтения с использованием полной 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частичной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транскрипции.</w:t>
      </w:r>
    </w:p>
    <w:p w:rsidR="00C064D0" w:rsidRPr="00C064D0" w:rsidRDefault="00C064D0" w:rsidP="00C064D0">
      <w:pPr>
        <w:widowControl w:val="0"/>
        <w:autoSpaceDE w:val="0"/>
        <w:autoSpaceDN w:val="0"/>
        <w:spacing w:before="1"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Знаки английской транскрипции; отличие их от букв английского алфавита. Фонетически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корректное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озвучивание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знаков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транскрипции.</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Графика,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орфография</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и</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пунктуация</w:t>
      </w:r>
    </w:p>
    <w:p w:rsidR="00C064D0" w:rsidRPr="00C064D0" w:rsidRDefault="00C064D0" w:rsidP="00C064D0">
      <w:pPr>
        <w:widowControl w:val="0"/>
        <w:autoSpaceDE w:val="0"/>
        <w:autoSpaceDN w:val="0"/>
        <w:spacing w:before="44"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Правильное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написание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слов.</w:t>
      </w:r>
    </w:p>
    <w:p w:rsidR="00C064D0" w:rsidRPr="00C064D0" w:rsidRDefault="00C064D0" w:rsidP="00C064D0">
      <w:pPr>
        <w:widowControl w:val="0"/>
        <w:autoSpaceDE w:val="0"/>
        <w:autoSpaceDN w:val="0"/>
        <w:spacing w:before="47"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Правильная</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расстановка</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знаков</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препинания:</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точки,</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вопросительного</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восклицательного</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знаков в конце предложения; правильное использование знака апострофа в сокращённых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формах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глагола-связки,</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вспомогательного</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модального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глаголов,</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существительных</w:t>
      </w:r>
      <w:r w:rsidRPr="00C064D0">
        <w:rPr>
          <w:rFonts w:ascii="Times New Roman" w:eastAsia="Times New Roman" w:hAnsi="Times New Roman" w:cs="Times New Roman"/>
          <w:spacing w:val="64"/>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притяжательном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падеже.</w:t>
      </w:r>
    </w:p>
    <w:p w:rsidR="00C064D0" w:rsidRPr="00C064D0" w:rsidRDefault="00C064D0" w:rsidP="00C064D0">
      <w:pPr>
        <w:widowControl w:val="0"/>
        <w:autoSpaceDE w:val="0"/>
        <w:autoSpaceDN w:val="0"/>
        <w:spacing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Лексическая</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4"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 в письменном и звучащем тексте и употребление в устной и 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менее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350</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лексических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единиц</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словосочетаний,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речевых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клише),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обслуживающих ситуации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рамках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тематического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речи</w:t>
      </w:r>
    </w:p>
    <w:p w:rsidR="00C064D0" w:rsidRPr="00C064D0" w:rsidRDefault="00C064D0" w:rsidP="00C064D0">
      <w:pPr>
        <w:widowControl w:val="0"/>
        <w:autoSpaceDE w:val="0"/>
        <w:autoSpaceDN w:val="0"/>
        <w:spacing w:before="1"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3</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класса,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включая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200</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лексических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единиц,</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усвоенных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первом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году</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обучения.</w:t>
      </w:r>
    </w:p>
    <w:p w:rsidR="00C064D0" w:rsidRPr="00C064D0" w:rsidRDefault="00C064D0" w:rsidP="00C064D0">
      <w:pPr>
        <w:widowControl w:val="0"/>
        <w:autoSpaceDE w:val="0"/>
        <w:autoSpaceDN w:val="0"/>
        <w:spacing w:before="44"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употребление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устной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письменной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речи</w:t>
      </w:r>
    </w:p>
    <w:p w:rsidR="00C064D0" w:rsidRPr="00C064D0" w:rsidRDefault="00C064D0" w:rsidP="00C064D0">
      <w:pPr>
        <w:widowControl w:val="0"/>
        <w:autoSpaceDE w:val="0"/>
        <w:autoSpaceDN w:val="0"/>
        <w:spacing w:before="44"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слов, образованных с использованием основных способов словообразования: аффиксации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(образование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числительных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помощью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суффиксов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-teen,</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-ty,</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-th)</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словосложения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(sportsman).</w:t>
      </w:r>
    </w:p>
    <w:p w:rsidR="00C064D0" w:rsidRPr="00C064D0" w:rsidRDefault="00C064D0" w:rsidP="00C064D0">
      <w:pPr>
        <w:widowControl w:val="0"/>
        <w:autoSpaceDE w:val="0"/>
        <w:autoSpaceDN w:val="0"/>
        <w:spacing w:before="1"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устной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интернациональных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(doctor,</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film)</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помощью</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Грамматическая</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7" w:after="0" w:line="276"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 в письменном и звучащем тексте и употребление в устной и 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родственных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способов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словообразования: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аффиксации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(суффиксы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числительных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-teen,</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-ty,</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-th)</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словосложения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(football,</w:t>
      </w:r>
    </w:p>
    <w:p w:rsidR="00C064D0" w:rsidRPr="00C064D0" w:rsidRDefault="00C064D0" w:rsidP="00C064D0">
      <w:pPr>
        <w:widowControl w:val="0"/>
        <w:autoSpaceDE w:val="0"/>
        <w:autoSpaceDN w:val="0"/>
        <w:spacing w:after="0" w:line="297" w:lineRule="exact"/>
        <w:ind w:left="212"/>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lang w:val="en-US"/>
        </w:rPr>
        <w:t>snowman)</w:t>
      </w:r>
    </w:p>
    <w:p w:rsidR="00C064D0" w:rsidRPr="00C064D0" w:rsidRDefault="00C064D0" w:rsidP="00C064D0">
      <w:pPr>
        <w:widowControl w:val="0"/>
        <w:autoSpaceDE w:val="0"/>
        <w:autoSpaceDN w:val="0"/>
        <w:spacing w:after="0" w:line="297" w:lineRule="exact"/>
        <w:rPr>
          <w:rFonts w:ascii="Times New Roman" w:eastAsia="Times New Roman" w:hAnsi="Times New Roman" w:cs="Times New Roman"/>
          <w:lang w:val="en-US"/>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3" w:after="0" w:line="276" w:lineRule="auto"/>
        <w:ind w:left="212" w:right="109"/>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lastRenderedPageBreak/>
        <w:t>Предложения</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начальным</w:t>
      </w:r>
      <w:r w:rsidRPr="00C064D0">
        <w:rPr>
          <w:rFonts w:ascii="Times New Roman" w:eastAsia="Times New Roman" w:hAnsi="Times New Roman" w:cs="Times New Roman"/>
          <w:sz w:val="26"/>
          <w:szCs w:val="26"/>
          <w:lang w:val="en-US"/>
        </w:rPr>
        <w:t xml:space="preserve"> There + to be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Past Simple Tense</w:t>
      </w:r>
      <w:r w:rsidRPr="00C064D0">
        <w:rPr>
          <w:rFonts w:ascii="Times New Roman" w:eastAsia="Times New Roman" w:hAnsi="Times New Roman" w:cs="Times New Roman"/>
          <w:spacing w:val="65"/>
          <w:sz w:val="26"/>
          <w:szCs w:val="26"/>
          <w:lang w:val="en-US"/>
        </w:rPr>
        <w:t xml:space="preserve"> </w:t>
      </w:r>
      <w:r w:rsidRPr="00C064D0">
        <w:rPr>
          <w:rFonts w:ascii="Times New Roman" w:eastAsia="Times New Roman" w:hAnsi="Times New Roman" w:cs="Times New Roman"/>
          <w:sz w:val="26"/>
          <w:szCs w:val="26"/>
          <w:lang w:val="en-US"/>
        </w:rPr>
        <w:t>(There was an old house near</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the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river.).</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Побудительные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предложения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отрицательной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(Don’t</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talk,</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please.)</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форме.</w:t>
      </w:r>
    </w:p>
    <w:p w:rsidR="00C064D0" w:rsidRPr="00C064D0" w:rsidRDefault="00C064D0" w:rsidP="00C064D0">
      <w:pPr>
        <w:widowControl w:val="0"/>
        <w:autoSpaceDE w:val="0"/>
        <w:autoSpaceDN w:val="0"/>
        <w:spacing w:before="44"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Правильные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неправильные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глаголы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Past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Simple</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Tense</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повествовательных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(утвердительных и отрицательных) и вопросительных (общий и специальный вопросы)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предложениях.</w:t>
      </w:r>
    </w:p>
    <w:p w:rsidR="00C064D0" w:rsidRPr="00C064D0" w:rsidRDefault="00C064D0" w:rsidP="00C064D0">
      <w:pPr>
        <w:widowControl w:val="0"/>
        <w:autoSpaceDE w:val="0"/>
        <w:autoSpaceDN w:val="0"/>
        <w:spacing w:before="1" w:after="0" w:line="240" w:lineRule="auto"/>
        <w:ind w:left="212"/>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Конструкция</w:t>
      </w:r>
      <w:r w:rsidRPr="00C064D0">
        <w:rPr>
          <w:rFonts w:ascii="Times New Roman" w:eastAsia="Times New Roman" w:hAnsi="Times New Roman" w:cs="Times New Roman"/>
          <w:sz w:val="26"/>
          <w:szCs w:val="26"/>
          <w:lang w:val="en-US"/>
        </w:rPr>
        <w:t xml:space="preserve"> I’d</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like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to</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(I’d</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like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to</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read</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this</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book.).</w:t>
      </w:r>
    </w:p>
    <w:p w:rsidR="00C064D0" w:rsidRPr="00C064D0" w:rsidRDefault="00C064D0" w:rsidP="00C064D0">
      <w:pPr>
        <w:widowControl w:val="0"/>
        <w:autoSpaceDE w:val="0"/>
        <w:autoSpaceDN w:val="0"/>
        <w:spacing w:before="44" w:after="0" w:line="240" w:lineRule="auto"/>
        <w:ind w:left="212"/>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Конструкции</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rPr>
        <w:t>глаголами</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-ing: to</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like/enjoy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doing</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smth (I</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like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riding</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my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bike.).</w:t>
      </w:r>
    </w:p>
    <w:p w:rsidR="00C064D0" w:rsidRPr="00C064D0" w:rsidRDefault="00C064D0" w:rsidP="00C064D0">
      <w:pPr>
        <w:widowControl w:val="0"/>
        <w:autoSpaceDE w:val="0"/>
        <w:autoSpaceDN w:val="0"/>
        <w:spacing w:before="47" w:after="0" w:line="276" w:lineRule="auto"/>
        <w:ind w:left="212"/>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Существительные</w:t>
      </w:r>
      <w:r w:rsidRPr="00C064D0">
        <w:rPr>
          <w:rFonts w:ascii="Times New Roman" w:eastAsia="Times New Roman" w:hAnsi="Times New Roman" w:cs="Times New Roman"/>
          <w:spacing w:val="13"/>
          <w:sz w:val="26"/>
          <w:szCs w:val="26"/>
          <w:lang w:val="en-US"/>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3"/>
          <w:sz w:val="26"/>
          <w:szCs w:val="26"/>
          <w:lang w:val="en-US"/>
        </w:rPr>
        <w:t xml:space="preserve"> </w:t>
      </w:r>
      <w:r w:rsidRPr="00C064D0">
        <w:rPr>
          <w:rFonts w:ascii="Times New Roman" w:eastAsia="Times New Roman" w:hAnsi="Times New Roman" w:cs="Times New Roman"/>
          <w:sz w:val="26"/>
          <w:szCs w:val="26"/>
        </w:rPr>
        <w:t>притяжательном</w:t>
      </w:r>
      <w:r w:rsidRPr="00C064D0">
        <w:rPr>
          <w:rFonts w:ascii="Times New Roman" w:eastAsia="Times New Roman" w:hAnsi="Times New Roman" w:cs="Times New Roman"/>
          <w:spacing w:val="14"/>
          <w:sz w:val="26"/>
          <w:szCs w:val="26"/>
          <w:lang w:val="en-US"/>
        </w:rPr>
        <w:t xml:space="preserve"> </w:t>
      </w:r>
      <w:r w:rsidRPr="00C064D0">
        <w:rPr>
          <w:rFonts w:ascii="Times New Roman" w:eastAsia="Times New Roman" w:hAnsi="Times New Roman" w:cs="Times New Roman"/>
          <w:sz w:val="26"/>
          <w:szCs w:val="26"/>
        </w:rPr>
        <w:t>падеже</w:t>
      </w:r>
      <w:r w:rsidRPr="00C064D0">
        <w:rPr>
          <w:rFonts w:ascii="Times New Roman" w:eastAsia="Times New Roman" w:hAnsi="Times New Roman" w:cs="Times New Roman"/>
          <w:spacing w:val="13"/>
          <w:sz w:val="26"/>
          <w:szCs w:val="26"/>
          <w:lang w:val="en-US"/>
        </w:rPr>
        <w:t xml:space="preserve"> </w:t>
      </w:r>
      <w:r w:rsidRPr="00C064D0">
        <w:rPr>
          <w:rFonts w:ascii="Times New Roman" w:eastAsia="Times New Roman" w:hAnsi="Times New Roman" w:cs="Times New Roman"/>
          <w:sz w:val="26"/>
          <w:szCs w:val="26"/>
          <w:lang w:val="en-US"/>
        </w:rPr>
        <w:t>(Possessive</w:t>
      </w:r>
      <w:r w:rsidRPr="00C064D0">
        <w:rPr>
          <w:rFonts w:ascii="Times New Roman" w:eastAsia="Times New Roman" w:hAnsi="Times New Roman" w:cs="Times New Roman"/>
          <w:spacing w:val="15"/>
          <w:sz w:val="26"/>
          <w:szCs w:val="26"/>
          <w:lang w:val="en-US"/>
        </w:rPr>
        <w:t xml:space="preserve"> </w:t>
      </w:r>
      <w:r w:rsidRPr="00C064D0">
        <w:rPr>
          <w:rFonts w:ascii="Times New Roman" w:eastAsia="Times New Roman" w:hAnsi="Times New Roman" w:cs="Times New Roman"/>
          <w:sz w:val="26"/>
          <w:szCs w:val="26"/>
          <w:lang w:val="en-US"/>
        </w:rPr>
        <w:t>Case;</w:t>
      </w:r>
      <w:r w:rsidRPr="00C064D0">
        <w:rPr>
          <w:rFonts w:ascii="Times New Roman" w:eastAsia="Times New Roman" w:hAnsi="Times New Roman" w:cs="Times New Roman"/>
          <w:spacing w:val="17"/>
          <w:sz w:val="26"/>
          <w:szCs w:val="26"/>
          <w:lang w:val="en-US"/>
        </w:rPr>
        <w:t xml:space="preserve"> </w:t>
      </w:r>
      <w:r w:rsidRPr="00C064D0">
        <w:rPr>
          <w:rFonts w:ascii="Times New Roman" w:eastAsia="Times New Roman" w:hAnsi="Times New Roman" w:cs="Times New Roman"/>
          <w:sz w:val="26"/>
          <w:szCs w:val="26"/>
          <w:lang w:val="en-US"/>
        </w:rPr>
        <w:t>Ann’s</w:t>
      </w:r>
      <w:r w:rsidRPr="00C064D0">
        <w:rPr>
          <w:rFonts w:ascii="Times New Roman" w:eastAsia="Times New Roman" w:hAnsi="Times New Roman" w:cs="Times New Roman"/>
          <w:spacing w:val="12"/>
          <w:sz w:val="26"/>
          <w:szCs w:val="26"/>
          <w:lang w:val="en-US"/>
        </w:rPr>
        <w:t xml:space="preserve"> </w:t>
      </w:r>
      <w:r w:rsidRPr="00C064D0">
        <w:rPr>
          <w:rFonts w:ascii="Times New Roman" w:eastAsia="Times New Roman" w:hAnsi="Times New Roman" w:cs="Times New Roman"/>
          <w:sz w:val="26"/>
          <w:szCs w:val="26"/>
          <w:lang w:val="en-US"/>
        </w:rPr>
        <w:t>dress,</w:t>
      </w:r>
      <w:r w:rsidRPr="00C064D0">
        <w:rPr>
          <w:rFonts w:ascii="Times New Roman" w:eastAsia="Times New Roman" w:hAnsi="Times New Roman" w:cs="Times New Roman"/>
          <w:spacing w:val="13"/>
          <w:sz w:val="26"/>
          <w:szCs w:val="26"/>
          <w:lang w:val="en-US"/>
        </w:rPr>
        <w:t xml:space="preserve"> </w:t>
      </w:r>
      <w:r w:rsidRPr="00C064D0">
        <w:rPr>
          <w:rFonts w:ascii="Times New Roman" w:eastAsia="Times New Roman" w:hAnsi="Times New Roman" w:cs="Times New Roman"/>
          <w:sz w:val="26"/>
          <w:szCs w:val="26"/>
          <w:lang w:val="en-US"/>
        </w:rPr>
        <w:t>children’s</w:t>
      </w:r>
      <w:r w:rsidRPr="00C064D0">
        <w:rPr>
          <w:rFonts w:ascii="Times New Roman" w:eastAsia="Times New Roman" w:hAnsi="Times New Roman" w:cs="Times New Roman"/>
          <w:spacing w:val="15"/>
          <w:sz w:val="26"/>
          <w:szCs w:val="26"/>
          <w:lang w:val="en-US"/>
        </w:rPr>
        <w:t xml:space="preserve"> </w:t>
      </w:r>
      <w:r w:rsidRPr="00C064D0">
        <w:rPr>
          <w:rFonts w:ascii="Times New Roman" w:eastAsia="Times New Roman" w:hAnsi="Times New Roman" w:cs="Times New Roman"/>
          <w:sz w:val="26"/>
          <w:szCs w:val="26"/>
          <w:lang w:val="en-US"/>
        </w:rPr>
        <w:t>toys,</w:t>
      </w:r>
      <w:r w:rsidRPr="00C064D0">
        <w:rPr>
          <w:rFonts w:ascii="Times New Roman" w:eastAsia="Times New Roman" w:hAnsi="Times New Roman" w:cs="Times New Roman"/>
          <w:spacing w:val="-62"/>
          <w:sz w:val="26"/>
          <w:szCs w:val="26"/>
          <w:lang w:val="en-US"/>
        </w:rPr>
        <w:t xml:space="preserve"> </w:t>
      </w:r>
      <w:r w:rsidRPr="00C064D0">
        <w:rPr>
          <w:rFonts w:ascii="Times New Roman" w:eastAsia="Times New Roman" w:hAnsi="Times New Roman" w:cs="Times New Roman"/>
          <w:sz w:val="26"/>
          <w:szCs w:val="26"/>
          <w:lang w:val="en-US"/>
        </w:rPr>
        <w:t>boys’</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books).</w:t>
      </w:r>
    </w:p>
    <w:p w:rsidR="00C064D0" w:rsidRPr="00C064D0" w:rsidRDefault="00C064D0" w:rsidP="00C064D0">
      <w:pPr>
        <w:widowControl w:val="0"/>
        <w:autoSpaceDE w:val="0"/>
        <w:autoSpaceDN w:val="0"/>
        <w:spacing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22"/>
          <w:sz w:val="26"/>
          <w:szCs w:val="26"/>
        </w:rPr>
        <w:t xml:space="preserve"> </w:t>
      </w:r>
      <w:r w:rsidRPr="00C064D0">
        <w:rPr>
          <w:rFonts w:ascii="Times New Roman" w:eastAsia="Times New Roman" w:hAnsi="Times New Roman" w:cs="Times New Roman"/>
          <w:sz w:val="26"/>
          <w:szCs w:val="26"/>
        </w:rPr>
        <w:t>выражающие</w:t>
      </w:r>
      <w:r w:rsidRPr="00C064D0">
        <w:rPr>
          <w:rFonts w:ascii="Times New Roman" w:eastAsia="Times New Roman" w:hAnsi="Times New Roman" w:cs="Times New Roman"/>
          <w:spacing w:val="24"/>
          <w:sz w:val="26"/>
          <w:szCs w:val="26"/>
        </w:rPr>
        <w:t xml:space="preserve"> </w:t>
      </w:r>
      <w:r w:rsidRPr="00C064D0">
        <w:rPr>
          <w:rFonts w:ascii="Times New Roman" w:eastAsia="Times New Roman" w:hAnsi="Times New Roman" w:cs="Times New Roman"/>
          <w:sz w:val="26"/>
          <w:szCs w:val="26"/>
        </w:rPr>
        <w:t>количество</w:t>
      </w:r>
      <w:r w:rsidRPr="00C064D0">
        <w:rPr>
          <w:rFonts w:ascii="Times New Roman" w:eastAsia="Times New Roman" w:hAnsi="Times New Roman" w:cs="Times New Roman"/>
          <w:spacing w:val="2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2"/>
          <w:sz w:val="26"/>
          <w:szCs w:val="26"/>
        </w:rPr>
        <w:t xml:space="preserve"> </w:t>
      </w:r>
      <w:r w:rsidRPr="00C064D0">
        <w:rPr>
          <w:rFonts w:ascii="Times New Roman" w:eastAsia="Times New Roman" w:hAnsi="Times New Roman" w:cs="Times New Roman"/>
          <w:sz w:val="26"/>
          <w:szCs w:val="26"/>
        </w:rPr>
        <w:t>исчисляемыми</w:t>
      </w:r>
      <w:r w:rsidRPr="00C064D0">
        <w:rPr>
          <w:rFonts w:ascii="Times New Roman" w:eastAsia="Times New Roman" w:hAnsi="Times New Roman" w:cs="Times New Roman"/>
          <w:spacing w:val="2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3"/>
          <w:sz w:val="26"/>
          <w:szCs w:val="26"/>
        </w:rPr>
        <w:t xml:space="preserve"> </w:t>
      </w:r>
      <w:r w:rsidRPr="00C064D0">
        <w:rPr>
          <w:rFonts w:ascii="Times New Roman" w:eastAsia="Times New Roman" w:hAnsi="Times New Roman" w:cs="Times New Roman"/>
          <w:sz w:val="26"/>
          <w:szCs w:val="26"/>
        </w:rPr>
        <w:t>неисчисляемыми</w:t>
      </w:r>
      <w:r w:rsidRPr="00C064D0">
        <w:rPr>
          <w:rFonts w:ascii="Times New Roman" w:eastAsia="Times New Roman" w:hAnsi="Times New Roman" w:cs="Times New Roman"/>
          <w:spacing w:val="22"/>
          <w:sz w:val="26"/>
          <w:szCs w:val="26"/>
        </w:rPr>
        <w:t xml:space="preserve"> </w:t>
      </w:r>
      <w:r w:rsidRPr="00C064D0">
        <w:rPr>
          <w:rFonts w:ascii="Times New Roman" w:eastAsia="Times New Roman" w:hAnsi="Times New Roman" w:cs="Times New Roman"/>
          <w:sz w:val="26"/>
          <w:szCs w:val="26"/>
        </w:rPr>
        <w:t>существительными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(much/many/a</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lot of).</w:t>
      </w:r>
    </w:p>
    <w:p w:rsidR="00C064D0" w:rsidRPr="00C064D0" w:rsidRDefault="00C064D0" w:rsidP="00C064D0">
      <w:pPr>
        <w:widowControl w:val="0"/>
        <w:autoSpaceDE w:val="0"/>
        <w:autoSpaceDN w:val="0"/>
        <w:spacing w:after="0" w:line="276" w:lineRule="auto"/>
        <w:ind w:left="212" w:right="2153"/>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Личные местоимения в объектном (me, you, him/her/it, us, them) падеже.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Указательные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местоимения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(this</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these;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that —those).</w:t>
      </w:r>
    </w:p>
    <w:p w:rsidR="00C064D0" w:rsidRPr="00C064D0" w:rsidRDefault="00C064D0" w:rsidP="00C064D0">
      <w:pPr>
        <w:widowControl w:val="0"/>
        <w:tabs>
          <w:tab w:val="left" w:pos="2309"/>
          <w:tab w:val="left" w:pos="3984"/>
          <w:tab w:val="left" w:pos="5375"/>
          <w:tab w:val="left" w:pos="5718"/>
          <w:tab w:val="left" w:pos="8085"/>
          <w:tab w:val="left" w:pos="8445"/>
        </w:tabs>
        <w:autoSpaceDE w:val="0"/>
        <w:autoSpaceDN w:val="0"/>
        <w:spacing w:after="0" w:line="276" w:lineRule="auto"/>
        <w:ind w:left="212" w:right="113"/>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Неопределённые</w:t>
      </w:r>
      <w:r w:rsidRPr="00C064D0">
        <w:rPr>
          <w:rFonts w:ascii="Times New Roman" w:eastAsia="Times New Roman" w:hAnsi="Times New Roman" w:cs="Times New Roman"/>
          <w:sz w:val="26"/>
          <w:szCs w:val="26"/>
        </w:rPr>
        <w:tab/>
        <w:t>местоимения</w:t>
      </w:r>
      <w:r w:rsidRPr="00C064D0">
        <w:rPr>
          <w:rFonts w:ascii="Times New Roman" w:eastAsia="Times New Roman" w:hAnsi="Times New Roman" w:cs="Times New Roman"/>
          <w:sz w:val="26"/>
          <w:szCs w:val="26"/>
        </w:rPr>
        <w:tab/>
        <w:t>(some/any)</w:t>
      </w:r>
      <w:r w:rsidRPr="00C064D0">
        <w:rPr>
          <w:rFonts w:ascii="Times New Roman" w:eastAsia="Times New Roman" w:hAnsi="Times New Roman" w:cs="Times New Roman"/>
          <w:sz w:val="26"/>
          <w:szCs w:val="26"/>
        </w:rPr>
        <w:tab/>
        <w:t>в</w:t>
      </w:r>
      <w:r w:rsidRPr="00C064D0">
        <w:rPr>
          <w:rFonts w:ascii="Times New Roman" w:eastAsia="Times New Roman" w:hAnsi="Times New Roman" w:cs="Times New Roman"/>
          <w:sz w:val="26"/>
          <w:szCs w:val="26"/>
        </w:rPr>
        <w:tab/>
        <w:t>повествовательных</w:t>
      </w:r>
      <w:r w:rsidRPr="00C064D0">
        <w:rPr>
          <w:rFonts w:ascii="Times New Roman" w:eastAsia="Times New Roman" w:hAnsi="Times New Roman" w:cs="Times New Roman"/>
          <w:sz w:val="26"/>
          <w:szCs w:val="26"/>
        </w:rPr>
        <w:tab/>
        <w:t>и</w:t>
      </w:r>
      <w:r w:rsidRPr="00C064D0">
        <w:rPr>
          <w:rFonts w:ascii="Times New Roman" w:eastAsia="Times New Roman" w:hAnsi="Times New Roman" w:cs="Times New Roman"/>
          <w:sz w:val="26"/>
          <w:szCs w:val="26"/>
        </w:rPr>
        <w:tab/>
      </w:r>
      <w:r w:rsidRPr="00C064D0">
        <w:rPr>
          <w:rFonts w:ascii="Times New Roman" w:eastAsia="Times New Roman" w:hAnsi="Times New Roman" w:cs="Times New Roman"/>
          <w:spacing w:val="-1"/>
          <w:sz w:val="26"/>
          <w:szCs w:val="26"/>
        </w:rPr>
        <w:t>вопросительных</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предложениях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(Have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you</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got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any</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friends?</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–Yes,</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I’ve</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got some.).</w:t>
      </w:r>
    </w:p>
    <w:p w:rsidR="00C064D0" w:rsidRPr="00C064D0" w:rsidRDefault="00C064D0" w:rsidP="00C064D0">
      <w:pPr>
        <w:widowControl w:val="0"/>
        <w:autoSpaceDE w:val="0"/>
        <w:autoSpaceDN w:val="0"/>
        <w:spacing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Наречия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частотности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(usually,</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often).</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Количественные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числительные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(13—100).</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Порядковые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числительные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(1—30).</w:t>
      </w:r>
    </w:p>
    <w:p w:rsidR="00C064D0" w:rsidRPr="00C064D0" w:rsidRDefault="00C064D0" w:rsidP="00C064D0">
      <w:pPr>
        <w:widowControl w:val="0"/>
        <w:autoSpaceDE w:val="0"/>
        <w:autoSpaceDN w:val="0"/>
        <w:spacing w:before="47"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Вопросительные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(when,</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whose,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why).</w:t>
      </w:r>
    </w:p>
    <w:p w:rsidR="00C064D0" w:rsidRPr="00C064D0" w:rsidRDefault="00C064D0" w:rsidP="00C064D0">
      <w:pPr>
        <w:widowControl w:val="0"/>
        <w:autoSpaceDE w:val="0"/>
        <w:autoSpaceDN w:val="0"/>
        <w:spacing w:before="44" w:after="0" w:line="276" w:lineRule="auto"/>
        <w:ind w:left="212"/>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rPr>
        <w:t>Предлоги</w:t>
      </w:r>
      <w:r w:rsidRPr="00C064D0">
        <w:rPr>
          <w:rFonts w:ascii="Times New Roman" w:eastAsia="Times New Roman" w:hAnsi="Times New Roman" w:cs="Times New Roman"/>
          <w:spacing w:val="11"/>
          <w:sz w:val="26"/>
          <w:szCs w:val="26"/>
          <w:lang w:val="en-US"/>
        </w:rPr>
        <w:t xml:space="preserve"> </w:t>
      </w:r>
      <w:r w:rsidRPr="00C064D0">
        <w:rPr>
          <w:rFonts w:ascii="Times New Roman" w:eastAsia="Times New Roman" w:hAnsi="Times New Roman" w:cs="Times New Roman"/>
          <w:sz w:val="26"/>
          <w:szCs w:val="26"/>
        </w:rPr>
        <w:t>места</w:t>
      </w:r>
      <w:r w:rsidRPr="00C064D0">
        <w:rPr>
          <w:rFonts w:ascii="Times New Roman" w:eastAsia="Times New Roman" w:hAnsi="Times New Roman" w:cs="Times New Roman"/>
          <w:spacing w:val="8"/>
          <w:sz w:val="26"/>
          <w:szCs w:val="26"/>
          <w:lang w:val="en-US"/>
        </w:rPr>
        <w:t xml:space="preserve"> </w:t>
      </w:r>
      <w:r w:rsidRPr="00C064D0">
        <w:rPr>
          <w:rFonts w:ascii="Times New Roman" w:eastAsia="Times New Roman" w:hAnsi="Times New Roman" w:cs="Times New Roman"/>
          <w:sz w:val="26"/>
          <w:szCs w:val="26"/>
          <w:lang w:val="en-US"/>
        </w:rPr>
        <w:t>(next</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to,</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in</w:t>
      </w:r>
      <w:r w:rsidRPr="00C064D0">
        <w:rPr>
          <w:rFonts w:ascii="Times New Roman" w:eastAsia="Times New Roman" w:hAnsi="Times New Roman" w:cs="Times New Roman"/>
          <w:spacing w:val="10"/>
          <w:sz w:val="26"/>
          <w:szCs w:val="26"/>
          <w:lang w:val="en-US"/>
        </w:rPr>
        <w:t xml:space="preserve"> </w:t>
      </w:r>
      <w:r w:rsidRPr="00C064D0">
        <w:rPr>
          <w:rFonts w:ascii="Times New Roman" w:eastAsia="Times New Roman" w:hAnsi="Times New Roman" w:cs="Times New Roman"/>
          <w:sz w:val="26"/>
          <w:szCs w:val="26"/>
          <w:lang w:val="en-US"/>
        </w:rPr>
        <w:t>front</w:t>
      </w:r>
      <w:r w:rsidRPr="00C064D0">
        <w:rPr>
          <w:rFonts w:ascii="Times New Roman" w:eastAsia="Times New Roman" w:hAnsi="Times New Roman" w:cs="Times New Roman"/>
          <w:spacing w:val="10"/>
          <w:sz w:val="26"/>
          <w:szCs w:val="26"/>
          <w:lang w:val="en-US"/>
        </w:rPr>
        <w:t xml:space="preserve"> </w:t>
      </w:r>
      <w:r w:rsidRPr="00C064D0">
        <w:rPr>
          <w:rFonts w:ascii="Times New Roman" w:eastAsia="Times New Roman" w:hAnsi="Times New Roman" w:cs="Times New Roman"/>
          <w:sz w:val="26"/>
          <w:szCs w:val="26"/>
          <w:lang w:val="en-US"/>
        </w:rPr>
        <w:t>of,</w:t>
      </w:r>
      <w:r w:rsidRPr="00C064D0">
        <w:rPr>
          <w:rFonts w:ascii="Times New Roman" w:eastAsia="Times New Roman" w:hAnsi="Times New Roman" w:cs="Times New Roman"/>
          <w:spacing w:val="7"/>
          <w:sz w:val="26"/>
          <w:szCs w:val="26"/>
          <w:lang w:val="en-US"/>
        </w:rPr>
        <w:t xml:space="preserve"> </w:t>
      </w:r>
      <w:r w:rsidRPr="00C064D0">
        <w:rPr>
          <w:rFonts w:ascii="Times New Roman" w:eastAsia="Times New Roman" w:hAnsi="Times New Roman" w:cs="Times New Roman"/>
          <w:sz w:val="26"/>
          <w:szCs w:val="26"/>
          <w:lang w:val="en-US"/>
        </w:rPr>
        <w:t>behind),</w:t>
      </w:r>
      <w:r w:rsidRPr="00C064D0">
        <w:rPr>
          <w:rFonts w:ascii="Times New Roman" w:eastAsia="Times New Roman" w:hAnsi="Times New Roman" w:cs="Times New Roman"/>
          <w:spacing w:val="12"/>
          <w:sz w:val="26"/>
          <w:szCs w:val="26"/>
          <w:lang w:val="en-US"/>
        </w:rPr>
        <w:t xml:space="preserve"> </w:t>
      </w:r>
      <w:r w:rsidRPr="00C064D0">
        <w:rPr>
          <w:rFonts w:ascii="Times New Roman" w:eastAsia="Times New Roman" w:hAnsi="Times New Roman" w:cs="Times New Roman"/>
          <w:sz w:val="26"/>
          <w:szCs w:val="26"/>
        </w:rPr>
        <w:t>направления</w:t>
      </w:r>
      <w:r w:rsidRPr="00C064D0">
        <w:rPr>
          <w:rFonts w:ascii="Times New Roman" w:eastAsia="Times New Roman" w:hAnsi="Times New Roman" w:cs="Times New Roman"/>
          <w:spacing w:val="9"/>
          <w:sz w:val="26"/>
          <w:szCs w:val="26"/>
          <w:lang w:val="en-US"/>
        </w:rPr>
        <w:t xml:space="preserve"> </w:t>
      </w:r>
      <w:r w:rsidRPr="00C064D0">
        <w:rPr>
          <w:rFonts w:ascii="Times New Roman" w:eastAsia="Times New Roman" w:hAnsi="Times New Roman" w:cs="Times New Roman"/>
          <w:sz w:val="26"/>
          <w:szCs w:val="26"/>
          <w:lang w:val="en-US"/>
        </w:rPr>
        <w:t>(to),</w:t>
      </w:r>
      <w:r w:rsidRPr="00C064D0">
        <w:rPr>
          <w:rFonts w:ascii="Times New Roman" w:eastAsia="Times New Roman" w:hAnsi="Times New Roman" w:cs="Times New Roman"/>
          <w:spacing w:val="8"/>
          <w:sz w:val="26"/>
          <w:szCs w:val="26"/>
          <w:lang w:val="en-US"/>
        </w:rPr>
        <w:t xml:space="preserve"> </w:t>
      </w:r>
      <w:r w:rsidRPr="00C064D0">
        <w:rPr>
          <w:rFonts w:ascii="Times New Roman" w:eastAsia="Times New Roman" w:hAnsi="Times New Roman" w:cs="Times New Roman"/>
          <w:sz w:val="26"/>
          <w:szCs w:val="26"/>
        </w:rPr>
        <w:t>времени</w:t>
      </w:r>
      <w:r w:rsidRPr="00C064D0">
        <w:rPr>
          <w:rFonts w:ascii="Times New Roman" w:eastAsia="Times New Roman" w:hAnsi="Times New Roman" w:cs="Times New Roman"/>
          <w:spacing w:val="10"/>
          <w:sz w:val="26"/>
          <w:szCs w:val="26"/>
          <w:lang w:val="en-US"/>
        </w:rPr>
        <w:t xml:space="preserve"> </w:t>
      </w:r>
      <w:r w:rsidRPr="00C064D0">
        <w:rPr>
          <w:rFonts w:ascii="Times New Roman" w:eastAsia="Times New Roman" w:hAnsi="Times New Roman" w:cs="Times New Roman"/>
          <w:sz w:val="26"/>
          <w:szCs w:val="26"/>
          <w:lang w:val="en-US"/>
        </w:rPr>
        <w:t>(at,</w:t>
      </w:r>
      <w:r w:rsidRPr="00C064D0">
        <w:rPr>
          <w:rFonts w:ascii="Times New Roman" w:eastAsia="Times New Roman" w:hAnsi="Times New Roman" w:cs="Times New Roman"/>
          <w:spacing w:val="10"/>
          <w:sz w:val="26"/>
          <w:szCs w:val="26"/>
          <w:lang w:val="en-US"/>
        </w:rPr>
        <w:t xml:space="preserve"> </w:t>
      </w:r>
      <w:r w:rsidRPr="00C064D0">
        <w:rPr>
          <w:rFonts w:ascii="Times New Roman" w:eastAsia="Times New Roman" w:hAnsi="Times New Roman" w:cs="Times New Roman"/>
          <w:sz w:val="26"/>
          <w:szCs w:val="26"/>
          <w:lang w:val="en-US"/>
        </w:rPr>
        <w:t>in,</w:t>
      </w:r>
      <w:r w:rsidRPr="00C064D0">
        <w:rPr>
          <w:rFonts w:ascii="Times New Roman" w:eastAsia="Times New Roman" w:hAnsi="Times New Roman" w:cs="Times New Roman"/>
          <w:spacing w:val="10"/>
          <w:sz w:val="26"/>
          <w:szCs w:val="26"/>
          <w:lang w:val="en-US"/>
        </w:rPr>
        <w:t xml:space="preserve"> </w:t>
      </w:r>
      <w:r w:rsidRPr="00C064D0">
        <w:rPr>
          <w:rFonts w:ascii="Times New Roman" w:eastAsia="Times New Roman" w:hAnsi="Times New Roman" w:cs="Times New Roman"/>
          <w:sz w:val="26"/>
          <w:szCs w:val="26"/>
          <w:lang w:val="en-US"/>
        </w:rPr>
        <w:t>on</w:t>
      </w:r>
      <w:r w:rsidRPr="00C064D0">
        <w:rPr>
          <w:rFonts w:ascii="Times New Roman" w:eastAsia="Times New Roman" w:hAnsi="Times New Roman" w:cs="Times New Roman"/>
          <w:spacing w:val="8"/>
          <w:sz w:val="26"/>
          <w:szCs w:val="26"/>
          <w:lang w:val="en-US"/>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62"/>
          <w:sz w:val="26"/>
          <w:szCs w:val="26"/>
          <w:lang w:val="en-US"/>
        </w:rPr>
        <w:t xml:space="preserve"> </w:t>
      </w:r>
      <w:r w:rsidRPr="00C064D0">
        <w:rPr>
          <w:rFonts w:ascii="Times New Roman" w:eastAsia="Times New Roman" w:hAnsi="Times New Roman" w:cs="Times New Roman"/>
          <w:sz w:val="26"/>
          <w:szCs w:val="26"/>
        </w:rPr>
        <w:t>выражениях</w:t>
      </w:r>
      <w:r w:rsidRPr="00C064D0">
        <w:rPr>
          <w:rFonts w:ascii="Times New Roman" w:eastAsia="Times New Roman" w:hAnsi="Times New Roman" w:cs="Times New Roman"/>
          <w:sz w:val="26"/>
          <w:szCs w:val="26"/>
          <w:lang w:val="en-US"/>
        </w:rPr>
        <w:t xml:space="preserve"> at 5</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o’clock, in</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the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morning,</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on</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Monday).</w:t>
      </w:r>
    </w:p>
    <w:p w:rsidR="00C064D0" w:rsidRPr="00C064D0" w:rsidRDefault="00C064D0" w:rsidP="00C064D0">
      <w:pPr>
        <w:widowControl w:val="0"/>
        <w:autoSpaceDE w:val="0"/>
        <w:autoSpaceDN w:val="0"/>
        <w:spacing w:after="0" w:line="298" w:lineRule="exact"/>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Социокультурные</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47" w:after="0" w:line="276" w:lineRule="auto"/>
        <w:ind w:left="212" w:right="110"/>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Знание и использование некоторых социокультурных элементов речевого поведенческого</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этикета, принятого в стране/странах изучаемого языка, в некоторых ситуациях общения: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приветствие,</w:t>
      </w:r>
      <w:r w:rsidRPr="00C064D0">
        <w:rPr>
          <w:rFonts w:ascii="Times New Roman" w:eastAsia="Times New Roman" w:hAnsi="Times New Roman" w:cs="Times New Roman"/>
          <w:spacing w:val="10"/>
          <w:sz w:val="26"/>
          <w:szCs w:val="26"/>
        </w:rPr>
        <w:t xml:space="preserve"> </w:t>
      </w:r>
      <w:r w:rsidRPr="00C064D0">
        <w:rPr>
          <w:rFonts w:ascii="Times New Roman" w:eastAsia="Times New Roman" w:hAnsi="Times New Roman" w:cs="Times New Roman"/>
          <w:sz w:val="26"/>
          <w:szCs w:val="26"/>
        </w:rPr>
        <w:t>прощание,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знакомство,</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выражение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благодарности,</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извинение,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поздравление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днём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рождения,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Новым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годом,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Рождеством.</w:t>
      </w:r>
    </w:p>
    <w:p w:rsidR="00C064D0" w:rsidRPr="00C064D0" w:rsidRDefault="00C064D0" w:rsidP="00C064D0">
      <w:pPr>
        <w:widowControl w:val="0"/>
        <w:autoSpaceDE w:val="0"/>
        <w:autoSpaceDN w:val="0"/>
        <w:spacing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Знание</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произведений</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детского</w:t>
      </w:r>
      <w:r w:rsidRPr="00C064D0">
        <w:rPr>
          <w:rFonts w:ascii="Times New Roman" w:eastAsia="Times New Roman" w:hAnsi="Times New Roman" w:cs="Times New Roman"/>
          <w:spacing w:val="32"/>
          <w:sz w:val="26"/>
          <w:szCs w:val="26"/>
        </w:rPr>
        <w:t xml:space="preserve"> </w:t>
      </w:r>
      <w:r w:rsidRPr="00C064D0">
        <w:rPr>
          <w:rFonts w:ascii="Times New Roman" w:eastAsia="Times New Roman" w:hAnsi="Times New Roman" w:cs="Times New Roman"/>
          <w:sz w:val="26"/>
          <w:szCs w:val="26"/>
        </w:rPr>
        <w:t>фольклора</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(рифмовок,</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стихов,</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песенок),</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персонажей</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детских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книг.</w:t>
      </w:r>
    </w:p>
    <w:p w:rsidR="00C064D0" w:rsidRPr="00C064D0" w:rsidRDefault="00C064D0" w:rsidP="00C064D0">
      <w:pPr>
        <w:widowControl w:val="0"/>
        <w:autoSpaceDE w:val="0"/>
        <w:autoSpaceDN w:val="0"/>
        <w:spacing w:after="0" w:line="276"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Краткое представление своей страны и страны/стран изучаемого языка (названия родной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страны</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и страны/стран изучаемого языка и их столиц, название родного города/села;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цвета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национальных</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флагов).</w:t>
      </w:r>
    </w:p>
    <w:p w:rsidR="00C064D0" w:rsidRPr="00C064D0" w:rsidRDefault="00C064D0" w:rsidP="00C064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Компенсаторные</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44"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Использование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чтении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аудировании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числе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контекстуальной,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 Использование в качестве опоры при порождении собственных высказываний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иллюстраций.</w:t>
      </w:r>
    </w:p>
    <w:p w:rsidR="00C064D0" w:rsidRPr="00C064D0" w:rsidRDefault="00C064D0" w:rsidP="00C064D0">
      <w:pPr>
        <w:widowControl w:val="0"/>
        <w:autoSpaceDE w:val="0"/>
        <w:autoSpaceDN w:val="0"/>
        <w:spacing w:before="1"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Игнорирование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являющейся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необходимой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прочитанного/прослушанного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нахождения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 информации.</w:t>
      </w:r>
    </w:p>
    <w:p w:rsidR="00C064D0" w:rsidRPr="00C064D0" w:rsidRDefault="00C064D0" w:rsidP="00C064D0">
      <w:pPr>
        <w:widowControl w:val="0"/>
        <w:autoSpaceDE w:val="0"/>
        <w:autoSpaceDN w:val="0"/>
        <w:spacing w:before="10" w:after="0" w:line="240" w:lineRule="auto"/>
        <w:rPr>
          <w:rFonts w:ascii="Times New Roman" w:eastAsia="Times New Roman" w:hAnsi="Times New Roman" w:cs="Times New Roman"/>
          <w:sz w:val="29"/>
          <w:szCs w:val="26"/>
        </w:rPr>
      </w:pPr>
    </w:p>
    <w:p w:rsidR="00C064D0" w:rsidRPr="00C064D0" w:rsidRDefault="00C064D0" w:rsidP="00C064D0">
      <w:pPr>
        <w:widowControl w:val="0"/>
        <w:numPr>
          <w:ilvl w:val="0"/>
          <w:numId w:val="12"/>
        </w:numPr>
        <w:tabs>
          <w:tab w:val="left" w:pos="408"/>
        </w:tabs>
        <w:autoSpaceDE w:val="0"/>
        <w:autoSpaceDN w:val="0"/>
        <w:spacing w:after="0" w:line="240" w:lineRule="auto"/>
        <w:ind w:hanging="196"/>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КЛАСС</w:t>
      </w:r>
    </w:p>
    <w:p w:rsidR="00C064D0" w:rsidRPr="00C064D0" w:rsidRDefault="00C064D0" w:rsidP="00C064D0">
      <w:pPr>
        <w:widowControl w:val="0"/>
        <w:autoSpaceDE w:val="0"/>
        <w:autoSpaceDN w:val="0"/>
        <w:spacing w:before="8" w:after="0" w:line="240" w:lineRule="auto"/>
        <w:rPr>
          <w:rFonts w:ascii="Times New Roman" w:eastAsia="Times New Roman" w:hAnsi="Times New Roman" w:cs="Times New Roman"/>
          <w:b/>
          <w:sz w:val="33"/>
          <w:szCs w:val="26"/>
        </w:rPr>
      </w:pPr>
    </w:p>
    <w:p w:rsidR="00C064D0" w:rsidRPr="00C064D0" w:rsidRDefault="00C064D0" w:rsidP="00C064D0">
      <w:pPr>
        <w:widowControl w:val="0"/>
        <w:autoSpaceDE w:val="0"/>
        <w:autoSpaceDN w:val="0"/>
        <w:spacing w:after="0" w:line="240" w:lineRule="auto"/>
        <w:ind w:left="212"/>
        <w:rPr>
          <w:rFonts w:ascii="Times New Roman" w:eastAsia="Times New Roman" w:hAnsi="Times New Roman" w:cs="Times New Roman"/>
          <w:b/>
          <w:sz w:val="26"/>
        </w:rPr>
      </w:pPr>
      <w:r w:rsidRPr="00C064D0">
        <w:rPr>
          <w:rFonts w:ascii="Times New Roman" w:eastAsia="Times New Roman" w:hAnsi="Times New Roman" w:cs="Times New Roman"/>
          <w:b/>
          <w:sz w:val="26"/>
        </w:rPr>
        <w:t>Тематическое</w:t>
      </w:r>
      <w:r w:rsidRPr="00C064D0">
        <w:rPr>
          <w:rFonts w:ascii="Times New Roman" w:eastAsia="Times New Roman" w:hAnsi="Times New Roman" w:cs="Times New Roman"/>
          <w:b/>
          <w:spacing w:val="-5"/>
          <w:sz w:val="26"/>
        </w:rPr>
        <w:t xml:space="preserve"> </w:t>
      </w:r>
      <w:r w:rsidRPr="00C064D0">
        <w:rPr>
          <w:rFonts w:ascii="Times New Roman" w:eastAsia="Times New Roman" w:hAnsi="Times New Roman" w:cs="Times New Roman"/>
          <w:b/>
          <w:sz w:val="26"/>
        </w:rPr>
        <w:t>содержание</w:t>
      </w:r>
      <w:r w:rsidRPr="00C064D0">
        <w:rPr>
          <w:rFonts w:ascii="Times New Roman" w:eastAsia="Times New Roman" w:hAnsi="Times New Roman" w:cs="Times New Roman"/>
          <w:b/>
          <w:spacing w:val="-4"/>
          <w:sz w:val="26"/>
        </w:rPr>
        <w:t xml:space="preserve"> </w:t>
      </w:r>
      <w:r w:rsidRPr="00C064D0">
        <w:rPr>
          <w:rFonts w:ascii="Times New Roman" w:eastAsia="Times New Roman" w:hAnsi="Times New Roman" w:cs="Times New Roman"/>
          <w:b/>
          <w:sz w:val="26"/>
        </w:rPr>
        <w:t>речи</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3" w:after="0" w:line="240" w:lineRule="auto"/>
        <w:ind w:left="212"/>
        <w:rPr>
          <w:rFonts w:ascii="Times New Roman" w:eastAsia="Times New Roman" w:hAnsi="Times New Roman" w:cs="Times New Roman"/>
          <w:sz w:val="26"/>
        </w:rPr>
      </w:pPr>
      <w:r w:rsidRPr="00C064D0">
        <w:rPr>
          <w:rFonts w:ascii="Times New Roman" w:eastAsia="Times New Roman" w:hAnsi="Times New Roman" w:cs="Times New Roman"/>
          <w:i/>
          <w:sz w:val="26"/>
        </w:rPr>
        <w:lastRenderedPageBreak/>
        <w:t>Мир</w:t>
      </w:r>
      <w:r w:rsidRPr="00C064D0">
        <w:rPr>
          <w:rFonts w:ascii="Times New Roman" w:eastAsia="Times New Roman" w:hAnsi="Times New Roman" w:cs="Times New Roman"/>
          <w:i/>
          <w:spacing w:val="-3"/>
          <w:sz w:val="26"/>
        </w:rPr>
        <w:t xml:space="preserve"> </w:t>
      </w:r>
      <w:r w:rsidRPr="00C064D0">
        <w:rPr>
          <w:rFonts w:ascii="Times New Roman" w:eastAsia="Times New Roman" w:hAnsi="Times New Roman" w:cs="Times New Roman"/>
          <w:i/>
          <w:sz w:val="26"/>
        </w:rPr>
        <w:t>моего</w:t>
      </w:r>
      <w:r w:rsidRPr="00C064D0">
        <w:rPr>
          <w:rFonts w:ascii="Times New Roman" w:eastAsia="Times New Roman" w:hAnsi="Times New Roman" w:cs="Times New Roman"/>
          <w:i/>
          <w:spacing w:val="-2"/>
          <w:sz w:val="26"/>
        </w:rPr>
        <w:t xml:space="preserve"> </w:t>
      </w:r>
      <w:r w:rsidRPr="00C064D0">
        <w:rPr>
          <w:rFonts w:ascii="Times New Roman" w:eastAsia="Times New Roman" w:hAnsi="Times New Roman" w:cs="Times New Roman"/>
          <w:i/>
          <w:sz w:val="26"/>
        </w:rPr>
        <w:t>«я»</w:t>
      </w:r>
      <w:r w:rsidRPr="00C064D0">
        <w:rPr>
          <w:rFonts w:ascii="Times New Roman" w:eastAsia="Times New Roman" w:hAnsi="Times New Roman" w:cs="Times New Roman"/>
          <w:sz w:val="26"/>
        </w:rPr>
        <w:t>. Моя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семья.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Мой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день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рождения,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подарки.</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любимая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еда.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Мой</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день</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(распорядок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дня,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домашние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обязанности).</w:t>
      </w:r>
    </w:p>
    <w:p w:rsidR="00C064D0" w:rsidRPr="00C064D0" w:rsidRDefault="00C064D0" w:rsidP="00C064D0">
      <w:pPr>
        <w:widowControl w:val="0"/>
        <w:autoSpaceDE w:val="0"/>
        <w:autoSpaceDN w:val="0"/>
        <w:spacing w:before="45"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i/>
          <w:sz w:val="26"/>
          <w:szCs w:val="26"/>
        </w:rPr>
        <w:t>Мир</w:t>
      </w:r>
      <w:r w:rsidRPr="00C064D0">
        <w:rPr>
          <w:rFonts w:ascii="Times New Roman" w:eastAsia="Times New Roman" w:hAnsi="Times New Roman" w:cs="Times New Roman"/>
          <w:i/>
          <w:spacing w:val="19"/>
          <w:sz w:val="26"/>
          <w:szCs w:val="26"/>
        </w:rPr>
        <w:t xml:space="preserve"> </w:t>
      </w:r>
      <w:r w:rsidRPr="00C064D0">
        <w:rPr>
          <w:rFonts w:ascii="Times New Roman" w:eastAsia="Times New Roman" w:hAnsi="Times New Roman" w:cs="Times New Roman"/>
          <w:i/>
          <w:sz w:val="26"/>
          <w:szCs w:val="26"/>
        </w:rPr>
        <w:t>моих</w:t>
      </w:r>
      <w:r w:rsidRPr="00C064D0">
        <w:rPr>
          <w:rFonts w:ascii="Times New Roman" w:eastAsia="Times New Roman" w:hAnsi="Times New Roman" w:cs="Times New Roman"/>
          <w:i/>
          <w:spacing w:val="22"/>
          <w:sz w:val="26"/>
          <w:szCs w:val="26"/>
        </w:rPr>
        <w:t xml:space="preserve"> </w:t>
      </w:r>
      <w:r w:rsidRPr="00C064D0">
        <w:rPr>
          <w:rFonts w:ascii="Times New Roman" w:eastAsia="Times New Roman" w:hAnsi="Times New Roman" w:cs="Times New Roman"/>
          <w:i/>
          <w:sz w:val="26"/>
          <w:szCs w:val="26"/>
        </w:rPr>
        <w:t>увлечений</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22"/>
          <w:sz w:val="26"/>
          <w:szCs w:val="26"/>
        </w:rPr>
        <w:t xml:space="preserve"> </w:t>
      </w:r>
      <w:r w:rsidRPr="00C064D0">
        <w:rPr>
          <w:rFonts w:ascii="Times New Roman" w:eastAsia="Times New Roman" w:hAnsi="Times New Roman" w:cs="Times New Roman"/>
          <w:sz w:val="26"/>
          <w:szCs w:val="26"/>
        </w:rPr>
        <w:t>Любимая</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игрушка,</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игра.</w:t>
      </w:r>
      <w:r w:rsidRPr="00C064D0">
        <w:rPr>
          <w:rFonts w:ascii="Times New Roman" w:eastAsia="Times New Roman" w:hAnsi="Times New Roman" w:cs="Times New Roman"/>
          <w:spacing w:val="18"/>
          <w:sz w:val="26"/>
          <w:szCs w:val="26"/>
        </w:rPr>
        <w:t xml:space="preserve"> </w:t>
      </w:r>
      <w:r w:rsidRPr="00C064D0">
        <w:rPr>
          <w:rFonts w:ascii="Times New Roman" w:eastAsia="Times New Roman" w:hAnsi="Times New Roman" w:cs="Times New Roman"/>
          <w:sz w:val="26"/>
          <w:szCs w:val="26"/>
        </w:rPr>
        <w:t>Мой</w:t>
      </w:r>
      <w:r w:rsidRPr="00C064D0">
        <w:rPr>
          <w:rFonts w:ascii="Times New Roman" w:eastAsia="Times New Roman" w:hAnsi="Times New Roman" w:cs="Times New Roman"/>
          <w:spacing w:val="22"/>
          <w:sz w:val="26"/>
          <w:szCs w:val="26"/>
        </w:rPr>
        <w:t xml:space="preserve"> </w:t>
      </w:r>
      <w:r w:rsidRPr="00C064D0">
        <w:rPr>
          <w:rFonts w:ascii="Times New Roman" w:eastAsia="Times New Roman" w:hAnsi="Times New Roman" w:cs="Times New Roman"/>
          <w:sz w:val="26"/>
          <w:szCs w:val="26"/>
        </w:rPr>
        <w:t>питомец.</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Любимые</w:t>
      </w:r>
      <w:r w:rsidRPr="00C064D0">
        <w:rPr>
          <w:rFonts w:ascii="Times New Roman" w:eastAsia="Times New Roman" w:hAnsi="Times New Roman" w:cs="Times New Roman"/>
          <w:spacing w:val="21"/>
          <w:sz w:val="26"/>
          <w:szCs w:val="26"/>
        </w:rPr>
        <w:t xml:space="preserve"> </w:t>
      </w:r>
      <w:r w:rsidRPr="00C064D0">
        <w:rPr>
          <w:rFonts w:ascii="Times New Roman" w:eastAsia="Times New Roman" w:hAnsi="Times New Roman" w:cs="Times New Roman"/>
          <w:sz w:val="26"/>
          <w:szCs w:val="26"/>
        </w:rPr>
        <w:t>занятия.</w:t>
      </w:r>
      <w:r w:rsidRPr="00C064D0">
        <w:rPr>
          <w:rFonts w:ascii="Times New Roman" w:eastAsia="Times New Roman" w:hAnsi="Times New Roman" w:cs="Times New Roman"/>
          <w:spacing w:val="19"/>
          <w:sz w:val="26"/>
          <w:szCs w:val="26"/>
        </w:rPr>
        <w:t xml:space="preserve"> </w:t>
      </w:r>
      <w:r w:rsidRPr="00C064D0">
        <w:rPr>
          <w:rFonts w:ascii="Times New Roman" w:eastAsia="Times New Roman" w:hAnsi="Times New Roman" w:cs="Times New Roman"/>
          <w:sz w:val="26"/>
          <w:szCs w:val="26"/>
        </w:rPr>
        <w:t>Занятия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спортом.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Любимая сказка/история/рассказ. Выходной день.</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Каникулы.</w:t>
      </w:r>
    </w:p>
    <w:p w:rsidR="00C064D0" w:rsidRPr="00C064D0" w:rsidRDefault="00C064D0" w:rsidP="00C064D0">
      <w:pPr>
        <w:widowControl w:val="0"/>
        <w:autoSpaceDE w:val="0"/>
        <w:autoSpaceDN w:val="0"/>
        <w:spacing w:before="1" w:after="0" w:line="276" w:lineRule="auto"/>
        <w:ind w:left="212" w:right="259"/>
        <w:rPr>
          <w:rFonts w:ascii="Times New Roman" w:eastAsia="Times New Roman" w:hAnsi="Times New Roman" w:cs="Times New Roman"/>
          <w:sz w:val="26"/>
          <w:szCs w:val="26"/>
        </w:rPr>
      </w:pPr>
      <w:r w:rsidRPr="00C064D0">
        <w:rPr>
          <w:rFonts w:ascii="Times New Roman" w:eastAsia="Times New Roman" w:hAnsi="Times New Roman" w:cs="Times New Roman"/>
          <w:i/>
          <w:sz w:val="26"/>
          <w:szCs w:val="26"/>
        </w:rPr>
        <w:t>Мир</w:t>
      </w:r>
      <w:r w:rsidRPr="00C064D0">
        <w:rPr>
          <w:rFonts w:ascii="Times New Roman" w:eastAsia="Times New Roman" w:hAnsi="Times New Roman" w:cs="Times New Roman"/>
          <w:i/>
          <w:spacing w:val="2"/>
          <w:sz w:val="26"/>
          <w:szCs w:val="26"/>
        </w:rPr>
        <w:t xml:space="preserve"> </w:t>
      </w:r>
      <w:r w:rsidRPr="00C064D0">
        <w:rPr>
          <w:rFonts w:ascii="Times New Roman" w:eastAsia="Times New Roman" w:hAnsi="Times New Roman" w:cs="Times New Roman"/>
          <w:i/>
          <w:sz w:val="26"/>
          <w:szCs w:val="26"/>
        </w:rPr>
        <w:t>вокруг</w:t>
      </w:r>
      <w:r w:rsidRPr="00C064D0">
        <w:rPr>
          <w:rFonts w:ascii="Times New Roman" w:eastAsia="Times New Roman" w:hAnsi="Times New Roman" w:cs="Times New Roman"/>
          <w:i/>
          <w:spacing w:val="4"/>
          <w:sz w:val="26"/>
          <w:szCs w:val="26"/>
        </w:rPr>
        <w:t xml:space="preserve"> </w:t>
      </w:r>
      <w:r w:rsidRPr="00C064D0">
        <w:rPr>
          <w:rFonts w:ascii="Times New Roman" w:eastAsia="Times New Roman" w:hAnsi="Times New Roman" w:cs="Times New Roman"/>
          <w:i/>
          <w:sz w:val="26"/>
          <w:szCs w:val="26"/>
        </w:rPr>
        <w:t>меня</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комната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(квартира,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предметы</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мебели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интерьера.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школа,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любимые учебные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предметы.</w:t>
      </w:r>
    </w:p>
    <w:p w:rsidR="00C064D0" w:rsidRPr="00C064D0" w:rsidRDefault="00C064D0" w:rsidP="00C064D0">
      <w:pPr>
        <w:widowControl w:val="0"/>
        <w:autoSpaceDE w:val="0"/>
        <w:autoSpaceDN w:val="0"/>
        <w:spacing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Мои</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друзья,</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их</w:t>
      </w:r>
      <w:r w:rsidRPr="00C064D0">
        <w:rPr>
          <w:rFonts w:ascii="Times New Roman" w:eastAsia="Times New Roman" w:hAnsi="Times New Roman" w:cs="Times New Roman"/>
          <w:spacing w:val="53"/>
          <w:sz w:val="26"/>
          <w:szCs w:val="26"/>
        </w:rPr>
        <w:t xml:space="preserve"> </w:t>
      </w:r>
      <w:r w:rsidRPr="00C064D0">
        <w:rPr>
          <w:rFonts w:ascii="Times New Roman" w:eastAsia="Times New Roman" w:hAnsi="Times New Roman" w:cs="Times New Roman"/>
          <w:sz w:val="26"/>
          <w:szCs w:val="26"/>
        </w:rPr>
        <w:t>внешность</w:t>
      </w:r>
      <w:r w:rsidRPr="00C064D0">
        <w:rPr>
          <w:rFonts w:ascii="Times New Roman" w:eastAsia="Times New Roman" w:hAnsi="Times New Roman" w:cs="Times New Roman"/>
          <w:spacing w:val="50"/>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черты</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характера.</w:t>
      </w:r>
      <w:r w:rsidRPr="00C064D0">
        <w:rPr>
          <w:rFonts w:ascii="Times New Roman" w:eastAsia="Times New Roman" w:hAnsi="Times New Roman" w:cs="Times New Roman"/>
          <w:spacing w:val="50"/>
          <w:sz w:val="26"/>
          <w:szCs w:val="26"/>
        </w:rPr>
        <w:t xml:space="preserve"> </w:t>
      </w:r>
      <w:r w:rsidRPr="00C064D0">
        <w:rPr>
          <w:rFonts w:ascii="Times New Roman" w:eastAsia="Times New Roman" w:hAnsi="Times New Roman" w:cs="Times New Roman"/>
          <w:sz w:val="26"/>
          <w:szCs w:val="26"/>
        </w:rPr>
        <w:t>Моя</w:t>
      </w:r>
      <w:r w:rsidRPr="00C064D0">
        <w:rPr>
          <w:rFonts w:ascii="Times New Roman" w:eastAsia="Times New Roman" w:hAnsi="Times New Roman" w:cs="Times New Roman"/>
          <w:spacing w:val="54"/>
          <w:sz w:val="26"/>
          <w:szCs w:val="26"/>
        </w:rPr>
        <w:t xml:space="preserve"> </w:t>
      </w:r>
      <w:r w:rsidRPr="00C064D0">
        <w:rPr>
          <w:rFonts w:ascii="Times New Roman" w:eastAsia="Times New Roman" w:hAnsi="Times New Roman" w:cs="Times New Roman"/>
          <w:sz w:val="26"/>
          <w:szCs w:val="26"/>
        </w:rPr>
        <w:t>малая</w:t>
      </w:r>
      <w:r w:rsidRPr="00C064D0">
        <w:rPr>
          <w:rFonts w:ascii="Times New Roman" w:eastAsia="Times New Roman" w:hAnsi="Times New Roman" w:cs="Times New Roman"/>
          <w:spacing w:val="52"/>
          <w:sz w:val="26"/>
          <w:szCs w:val="26"/>
        </w:rPr>
        <w:t xml:space="preserve"> </w:t>
      </w:r>
      <w:r w:rsidRPr="00C064D0">
        <w:rPr>
          <w:rFonts w:ascii="Times New Roman" w:eastAsia="Times New Roman" w:hAnsi="Times New Roman" w:cs="Times New Roman"/>
          <w:sz w:val="26"/>
          <w:szCs w:val="26"/>
        </w:rPr>
        <w:t>родина</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(город,</w:t>
      </w:r>
      <w:r w:rsidRPr="00C064D0">
        <w:rPr>
          <w:rFonts w:ascii="Times New Roman" w:eastAsia="Times New Roman" w:hAnsi="Times New Roman" w:cs="Times New Roman"/>
          <w:spacing w:val="51"/>
          <w:sz w:val="26"/>
          <w:szCs w:val="26"/>
        </w:rPr>
        <w:t xml:space="preserve"> </w:t>
      </w:r>
      <w:r w:rsidRPr="00C064D0">
        <w:rPr>
          <w:rFonts w:ascii="Times New Roman" w:eastAsia="Times New Roman" w:hAnsi="Times New Roman" w:cs="Times New Roman"/>
          <w:sz w:val="26"/>
          <w:szCs w:val="26"/>
        </w:rPr>
        <w:t>село).</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Путешествия.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Дикие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домашние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животные.</w:t>
      </w:r>
    </w:p>
    <w:p w:rsidR="00C064D0" w:rsidRPr="00C064D0" w:rsidRDefault="00C064D0" w:rsidP="00C064D0">
      <w:pPr>
        <w:widowControl w:val="0"/>
        <w:autoSpaceDE w:val="0"/>
        <w:autoSpaceDN w:val="0"/>
        <w:spacing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Погода.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Времена</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года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(месяцы).</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Покупки.</w:t>
      </w:r>
    </w:p>
    <w:p w:rsidR="00C064D0" w:rsidRPr="00C064D0" w:rsidRDefault="00C064D0" w:rsidP="00C064D0">
      <w:pPr>
        <w:widowControl w:val="0"/>
        <w:autoSpaceDE w:val="0"/>
        <w:autoSpaceDN w:val="0"/>
        <w:spacing w:before="44"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i/>
          <w:sz w:val="26"/>
        </w:rPr>
        <w:t>Родная</w:t>
      </w:r>
      <w:r w:rsidRPr="00C064D0">
        <w:rPr>
          <w:rFonts w:ascii="Times New Roman" w:eastAsia="Times New Roman" w:hAnsi="Times New Roman" w:cs="Times New Roman"/>
          <w:i/>
          <w:spacing w:val="34"/>
          <w:sz w:val="26"/>
        </w:rPr>
        <w:t xml:space="preserve"> </w:t>
      </w:r>
      <w:r w:rsidRPr="00C064D0">
        <w:rPr>
          <w:rFonts w:ascii="Times New Roman" w:eastAsia="Times New Roman" w:hAnsi="Times New Roman" w:cs="Times New Roman"/>
          <w:i/>
          <w:sz w:val="26"/>
        </w:rPr>
        <w:t>страна</w:t>
      </w:r>
      <w:r w:rsidRPr="00C064D0">
        <w:rPr>
          <w:rFonts w:ascii="Times New Roman" w:eastAsia="Times New Roman" w:hAnsi="Times New Roman" w:cs="Times New Roman"/>
          <w:i/>
          <w:spacing w:val="35"/>
          <w:sz w:val="26"/>
        </w:rPr>
        <w:t xml:space="preserve"> </w:t>
      </w:r>
      <w:r w:rsidRPr="00C064D0">
        <w:rPr>
          <w:rFonts w:ascii="Times New Roman" w:eastAsia="Times New Roman" w:hAnsi="Times New Roman" w:cs="Times New Roman"/>
          <w:i/>
          <w:sz w:val="26"/>
        </w:rPr>
        <w:t>и</w:t>
      </w:r>
      <w:r w:rsidRPr="00C064D0">
        <w:rPr>
          <w:rFonts w:ascii="Times New Roman" w:eastAsia="Times New Roman" w:hAnsi="Times New Roman" w:cs="Times New Roman"/>
          <w:i/>
          <w:spacing w:val="35"/>
          <w:sz w:val="26"/>
        </w:rPr>
        <w:t xml:space="preserve"> </w:t>
      </w:r>
      <w:r w:rsidRPr="00C064D0">
        <w:rPr>
          <w:rFonts w:ascii="Times New Roman" w:eastAsia="Times New Roman" w:hAnsi="Times New Roman" w:cs="Times New Roman"/>
          <w:i/>
          <w:sz w:val="26"/>
        </w:rPr>
        <w:t>страны</w:t>
      </w:r>
      <w:r w:rsidRPr="00C064D0">
        <w:rPr>
          <w:rFonts w:ascii="Times New Roman" w:eastAsia="Times New Roman" w:hAnsi="Times New Roman" w:cs="Times New Roman"/>
          <w:i/>
          <w:spacing w:val="34"/>
          <w:sz w:val="26"/>
        </w:rPr>
        <w:t xml:space="preserve"> </w:t>
      </w:r>
      <w:r w:rsidRPr="00C064D0">
        <w:rPr>
          <w:rFonts w:ascii="Times New Roman" w:eastAsia="Times New Roman" w:hAnsi="Times New Roman" w:cs="Times New Roman"/>
          <w:i/>
          <w:sz w:val="26"/>
        </w:rPr>
        <w:t>изучаемого</w:t>
      </w:r>
      <w:r w:rsidRPr="00C064D0">
        <w:rPr>
          <w:rFonts w:ascii="Times New Roman" w:eastAsia="Times New Roman" w:hAnsi="Times New Roman" w:cs="Times New Roman"/>
          <w:i/>
          <w:spacing w:val="35"/>
          <w:sz w:val="26"/>
        </w:rPr>
        <w:t xml:space="preserve"> </w:t>
      </w:r>
      <w:r w:rsidRPr="00C064D0">
        <w:rPr>
          <w:rFonts w:ascii="Times New Roman" w:eastAsia="Times New Roman" w:hAnsi="Times New Roman" w:cs="Times New Roman"/>
          <w:i/>
          <w:sz w:val="26"/>
        </w:rPr>
        <w:t>языка</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Россия</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6"/>
          <w:sz w:val="26"/>
        </w:rPr>
        <w:t xml:space="preserve"> </w:t>
      </w:r>
      <w:r w:rsidRPr="00C064D0">
        <w:rPr>
          <w:rFonts w:ascii="Times New Roman" w:eastAsia="Times New Roman" w:hAnsi="Times New Roman" w:cs="Times New Roman"/>
          <w:sz w:val="26"/>
        </w:rPr>
        <w:t>страна/страны</w:t>
      </w:r>
      <w:r w:rsidRPr="00C064D0">
        <w:rPr>
          <w:rFonts w:ascii="Times New Roman" w:eastAsia="Times New Roman" w:hAnsi="Times New Roman" w:cs="Times New Roman"/>
          <w:spacing w:val="37"/>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34"/>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столицы,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достопримечательности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интересные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факты.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Произведения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детского</w:t>
      </w:r>
    </w:p>
    <w:p w:rsidR="00C064D0" w:rsidRPr="00C064D0" w:rsidRDefault="00C064D0" w:rsidP="00C064D0">
      <w:pPr>
        <w:widowControl w:val="0"/>
        <w:autoSpaceDE w:val="0"/>
        <w:autoSpaceDN w:val="0"/>
        <w:spacing w:before="1" w:after="0" w:line="276" w:lineRule="auto"/>
        <w:ind w:left="212" w:right="11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фольклора.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Литературные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персонажи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детских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книг.</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Праздники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родной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страны/стран</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after="0" w:line="298" w:lineRule="exact"/>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Коммуникативные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44"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Говорение</w:t>
      </w:r>
    </w:p>
    <w:p w:rsidR="00C064D0" w:rsidRPr="00C064D0" w:rsidRDefault="00C064D0" w:rsidP="00C064D0">
      <w:pPr>
        <w:widowControl w:val="0"/>
        <w:autoSpaceDE w:val="0"/>
        <w:autoSpaceDN w:val="0"/>
        <w:spacing w:before="47" w:after="0" w:line="240" w:lineRule="auto"/>
        <w:ind w:left="212"/>
        <w:rPr>
          <w:rFonts w:ascii="Times New Roman" w:eastAsia="Times New Roman" w:hAnsi="Times New Roman" w:cs="Times New Roman"/>
          <w:sz w:val="26"/>
        </w:rPr>
      </w:pP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 xml:space="preserve">умения </w:t>
      </w:r>
      <w:r w:rsidRPr="00C064D0">
        <w:rPr>
          <w:rFonts w:ascii="Times New Roman" w:eastAsia="Times New Roman" w:hAnsi="Times New Roman" w:cs="Times New Roman"/>
          <w:b/>
          <w:i/>
          <w:sz w:val="26"/>
        </w:rPr>
        <w:t>диалогической</w:t>
      </w:r>
      <w:r w:rsidRPr="00C064D0">
        <w:rPr>
          <w:rFonts w:ascii="Times New Roman" w:eastAsia="Times New Roman" w:hAnsi="Times New Roman" w:cs="Times New Roman"/>
          <w:b/>
          <w:i/>
          <w:spacing w:val="-3"/>
          <w:sz w:val="26"/>
        </w:rPr>
        <w:t xml:space="preserve"> </w:t>
      </w:r>
      <w:r w:rsidRPr="00C064D0">
        <w:rPr>
          <w:rFonts w:ascii="Times New Roman" w:eastAsia="Times New Roman" w:hAnsi="Times New Roman" w:cs="Times New Roman"/>
          <w:b/>
          <w:i/>
          <w:sz w:val="26"/>
        </w:rPr>
        <w:t>речи</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Ведение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 речевые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ситуации,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слова</w:t>
      </w:r>
    </w:p>
    <w:p w:rsidR="00C064D0" w:rsidRPr="00C064D0" w:rsidRDefault="00C064D0" w:rsidP="00C064D0">
      <w:pPr>
        <w:widowControl w:val="0"/>
        <w:autoSpaceDE w:val="0"/>
        <w:autoSpaceDN w:val="0"/>
        <w:spacing w:before="44"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и/или иллюстрации с соблюдением норм речевого этикета, принятых в стране/странах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диалога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этикетного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приветствие,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ответ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приветствие;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завершение разговора (в том числе по телефону), прощание; знакомство с собеседником;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поздравление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праздником,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выражение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благодарности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поздравление;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выражение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извинения; диалога — побуждения к действию: обращение к собеседнику с просьбой,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вежливое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выполнить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просьбу;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приглашение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собеседника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совместной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деятельности,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вежливое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согласие/несогласие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собеседника;</w:t>
      </w:r>
    </w:p>
    <w:p w:rsidR="00C064D0" w:rsidRPr="00C064D0" w:rsidRDefault="00C064D0" w:rsidP="00C064D0">
      <w:pPr>
        <w:widowControl w:val="0"/>
        <w:autoSpaceDE w:val="0"/>
        <w:autoSpaceDN w:val="0"/>
        <w:spacing w:before="1" w:after="0" w:line="276"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диалога-расспроса: запрашивание интересующей информации; сообщение фактической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ответы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собеседника.</w:t>
      </w:r>
    </w:p>
    <w:p w:rsidR="00C064D0" w:rsidRPr="00C064D0" w:rsidRDefault="00C064D0" w:rsidP="00C064D0">
      <w:pPr>
        <w:widowControl w:val="0"/>
        <w:autoSpaceDE w:val="0"/>
        <w:autoSpaceDN w:val="0"/>
        <w:spacing w:before="1" w:after="0" w:line="240" w:lineRule="auto"/>
        <w:ind w:left="212"/>
        <w:jc w:val="both"/>
        <w:rPr>
          <w:rFonts w:ascii="Times New Roman" w:eastAsia="Times New Roman" w:hAnsi="Times New Roman" w:cs="Times New Roman"/>
          <w:sz w:val="26"/>
        </w:rPr>
      </w:pP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умения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b/>
          <w:i/>
          <w:sz w:val="26"/>
        </w:rPr>
        <w:t>монологической</w:t>
      </w:r>
      <w:r w:rsidRPr="00C064D0">
        <w:rPr>
          <w:rFonts w:ascii="Times New Roman" w:eastAsia="Times New Roman" w:hAnsi="Times New Roman" w:cs="Times New Roman"/>
          <w:b/>
          <w:i/>
          <w:spacing w:val="-1"/>
          <w:sz w:val="26"/>
        </w:rPr>
        <w:t xml:space="preserve"> </w:t>
      </w:r>
      <w:r w:rsidRPr="00C064D0">
        <w:rPr>
          <w:rFonts w:ascii="Times New Roman" w:eastAsia="Times New Roman" w:hAnsi="Times New Roman" w:cs="Times New Roman"/>
          <w:b/>
          <w:i/>
          <w:sz w:val="26"/>
        </w:rPr>
        <w:t>речи</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before="44"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Создание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устных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монологических высказываний: описание предмета, внешности и одежды, черт характера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реального человека или литературного персонажа; рассказ/сообщение (повествование)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 и/или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иллюстрации.</w:t>
      </w:r>
    </w:p>
    <w:p w:rsidR="00C064D0" w:rsidRPr="00C064D0" w:rsidRDefault="00C064D0" w:rsidP="00C064D0">
      <w:pPr>
        <w:widowControl w:val="0"/>
        <w:autoSpaceDE w:val="0"/>
        <w:autoSpaceDN w:val="0"/>
        <w:spacing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Создание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устных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монологических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высказываний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рамках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тематического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образцу</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выражением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своего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отношения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p>
    <w:p w:rsidR="00C064D0" w:rsidRPr="00C064D0" w:rsidRDefault="00C064D0" w:rsidP="00C064D0">
      <w:pPr>
        <w:widowControl w:val="0"/>
        <w:autoSpaceDE w:val="0"/>
        <w:autoSpaceDN w:val="0"/>
        <w:spacing w:after="0" w:line="278" w:lineRule="auto"/>
        <w:ind w:left="212" w:right="113"/>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Пересказ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ключевые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план</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и/или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иллюстрации.</w:t>
      </w:r>
    </w:p>
    <w:p w:rsidR="00C064D0" w:rsidRPr="00C064D0" w:rsidRDefault="00C064D0" w:rsidP="00C064D0">
      <w:pPr>
        <w:widowControl w:val="0"/>
        <w:autoSpaceDE w:val="0"/>
        <w:autoSpaceDN w:val="0"/>
        <w:spacing w:after="0" w:line="295"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Краткое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устное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изложение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результатов</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выполненного</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несложного</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проектного</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задания.</w:t>
      </w:r>
    </w:p>
    <w:p w:rsidR="00C064D0" w:rsidRPr="00C064D0" w:rsidRDefault="00C064D0" w:rsidP="00C064D0">
      <w:pPr>
        <w:widowControl w:val="0"/>
        <w:autoSpaceDE w:val="0"/>
        <w:autoSpaceDN w:val="0"/>
        <w:spacing w:before="43"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Аудирование</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rPr>
      </w:pPr>
      <w:r w:rsidRPr="00C064D0">
        <w:rPr>
          <w:rFonts w:ascii="Times New Roman" w:eastAsia="Times New Roman" w:hAnsi="Times New Roman" w:cs="Times New Roman"/>
          <w:sz w:val="26"/>
        </w:rPr>
        <w:t>Коммуникативные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умения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b/>
          <w:i/>
          <w:sz w:val="26"/>
        </w:rPr>
        <w:t>аудирования</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before="47"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29"/>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учителя</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одноклассников</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вербальная/невербальная</w:t>
      </w:r>
      <w:r w:rsidRPr="00C064D0">
        <w:rPr>
          <w:rFonts w:ascii="Times New Roman" w:eastAsia="Times New Roman" w:hAnsi="Times New Roman" w:cs="Times New Roman"/>
          <w:spacing w:val="30"/>
          <w:sz w:val="26"/>
          <w:szCs w:val="26"/>
        </w:rPr>
        <w:t xml:space="preserve"> </w:t>
      </w:r>
      <w:r w:rsidRPr="00C064D0">
        <w:rPr>
          <w:rFonts w:ascii="Times New Roman" w:eastAsia="Times New Roman" w:hAnsi="Times New Roman" w:cs="Times New Roman"/>
          <w:sz w:val="26"/>
          <w:szCs w:val="26"/>
        </w:rPr>
        <w:t>реакция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услышанное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непосредственном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общении).</w:t>
      </w:r>
    </w:p>
    <w:p w:rsidR="00C064D0" w:rsidRPr="00C064D0" w:rsidRDefault="00C064D0" w:rsidP="00C064D0">
      <w:pPr>
        <w:widowControl w:val="0"/>
        <w:tabs>
          <w:tab w:val="left" w:pos="1872"/>
          <w:tab w:val="left" w:pos="2332"/>
          <w:tab w:val="left" w:pos="3728"/>
          <w:tab w:val="left" w:pos="5009"/>
          <w:tab w:val="left" w:pos="6417"/>
          <w:tab w:val="left" w:pos="6746"/>
          <w:tab w:val="left" w:pos="8423"/>
          <w:tab w:val="left" w:pos="8745"/>
        </w:tabs>
        <w:autoSpaceDE w:val="0"/>
        <w:autoSpaceDN w:val="0"/>
        <w:spacing w:after="0" w:line="276" w:lineRule="auto"/>
        <w:ind w:left="212" w:right="107"/>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Восприятие</w:t>
      </w:r>
      <w:r w:rsidRPr="00C064D0">
        <w:rPr>
          <w:rFonts w:ascii="Times New Roman" w:eastAsia="Times New Roman" w:hAnsi="Times New Roman" w:cs="Times New Roman"/>
          <w:spacing w:val="19"/>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9"/>
          <w:sz w:val="26"/>
          <w:szCs w:val="26"/>
        </w:rPr>
        <w:t xml:space="preserve"> </w:t>
      </w: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19"/>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9"/>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19"/>
          <w:sz w:val="26"/>
          <w:szCs w:val="26"/>
        </w:rPr>
        <w:t xml:space="preserve"> </w:t>
      </w:r>
      <w:r w:rsidRPr="00C064D0">
        <w:rPr>
          <w:rFonts w:ascii="Times New Roman" w:eastAsia="Times New Roman" w:hAnsi="Times New Roman" w:cs="Times New Roman"/>
          <w:sz w:val="26"/>
          <w:szCs w:val="26"/>
        </w:rPr>
        <w:t>учебных</w:t>
      </w:r>
      <w:r w:rsidRPr="00C064D0">
        <w:rPr>
          <w:rFonts w:ascii="Times New Roman" w:eastAsia="Times New Roman" w:hAnsi="Times New Roman" w:cs="Times New Roman"/>
          <w:spacing w:val="18"/>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9"/>
          <w:sz w:val="26"/>
          <w:szCs w:val="26"/>
        </w:rPr>
        <w:t xml:space="preserve"> </w:t>
      </w:r>
      <w:r w:rsidRPr="00C064D0">
        <w:rPr>
          <w:rFonts w:ascii="Times New Roman" w:eastAsia="Times New Roman" w:hAnsi="Times New Roman" w:cs="Times New Roman"/>
          <w:sz w:val="26"/>
          <w:szCs w:val="26"/>
        </w:rPr>
        <w:t>адаптированных</w:t>
      </w:r>
      <w:r w:rsidRPr="00C064D0">
        <w:rPr>
          <w:rFonts w:ascii="Times New Roman" w:eastAsia="Times New Roman" w:hAnsi="Times New Roman" w:cs="Times New Roman"/>
          <w:spacing w:val="25"/>
          <w:sz w:val="26"/>
          <w:szCs w:val="26"/>
        </w:rPr>
        <w:t xml:space="preserve"> </w:t>
      </w:r>
      <w:r w:rsidRPr="00C064D0">
        <w:rPr>
          <w:rFonts w:ascii="Times New Roman" w:eastAsia="Times New Roman" w:hAnsi="Times New Roman" w:cs="Times New Roman"/>
          <w:sz w:val="26"/>
          <w:szCs w:val="26"/>
        </w:rPr>
        <w:t>аутентичных</w:t>
      </w:r>
      <w:r w:rsidRPr="00C064D0">
        <w:rPr>
          <w:rFonts w:ascii="Times New Roman" w:eastAsia="Times New Roman" w:hAnsi="Times New Roman" w:cs="Times New Roman"/>
          <w:spacing w:val="21"/>
          <w:sz w:val="26"/>
          <w:szCs w:val="26"/>
        </w:rPr>
        <w:t xml:space="preserve"> </w:t>
      </w:r>
      <w:r w:rsidRPr="00C064D0">
        <w:rPr>
          <w:rFonts w:ascii="Times New Roman" w:eastAsia="Times New Roman" w:hAnsi="Times New Roman" w:cs="Times New Roman"/>
          <w:sz w:val="26"/>
          <w:szCs w:val="26"/>
        </w:rPr>
        <w:t>текстов,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построенных</w:t>
      </w:r>
      <w:r w:rsidRPr="00C064D0">
        <w:rPr>
          <w:rFonts w:ascii="Times New Roman" w:eastAsia="Times New Roman" w:hAnsi="Times New Roman" w:cs="Times New Roman"/>
          <w:sz w:val="26"/>
          <w:szCs w:val="26"/>
        </w:rPr>
        <w:tab/>
        <w:t>на</w:t>
      </w:r>
      <w:r w:rsidRPr="00C064D0">
        <w:rPr>
          <w:rFonts w:ascii="Times New Roman" w:eastAsia="Times New Roman" w:hAnsi="Times New Roman" w:cs="Times New Roman"/>
          <w:sz w:val="26"/>
          <w:szCs w:val="26"/>
        </w:rPr>
        <w:tab/>
        <w:t>изученном</w:t>
      </w:r>
      <w:r w:rsidRPr="00C064D0">
        <w:rPr>
          <w:rFonts w:ascii="Times New Roman" w:eastAsia="Times New Roman" w:hAnsi="Times New Roman" w:cs="Times New Roman"/>
          <w:sz w:val="26"/>
          <w:szCs w:val="26"/>
        </w:rPr>
        <w:tab/>
        <w:t>языковом</w:t>
      </w:r>
      <w:r w:rsidRPr="00C064D0">
        <w:rPr>
          <w:rFonts w:ascii="Times New Roman" w:eastAsia="Times New Roman" w:hAnsi="Times New Roman" w:cs="Times New Roman"/>
          <w:sz w:val="26"/>
          <w:szCs w:val="26"/>
        </w:rPr>
        <w:tab/>
        <w:t>материале,</w:t>
      </w:r>
      <w:r w:rsidRPr="00C064D0">
        <w:rPr>
          <w:rFonts w:ascii="Times New Roman" w:eastAsia="Times New Roman" w:hAnsi="Times New Roman" w:cs="Times New Roman"/>
          <w:sz w:val="26"/>
          <w:szCs w:val="26"/>
        </w:rPr>
        <w:tab/>
        <w:t>в</w:t>
      </w:r>
      <w:r w:rsidRPr="00C064D0">
        <w:rPr>
          <w:rFonts w:ascii="Times New Roman" w:eastAsia="Times New Roman" w:hAnsi="Times New Roman" w:cs="Times New Roman"/>
          <w:sz w:val="26"/>
          <w:szCs w:val="26"/>
        </w:rPr>
        <w:tab/>
        <w:t>соответствии</w:t>
      </w:r>
      <w:r w:rsidRPr="00C064D0">
        <w:rPr>
          <w:rFonts w:ascii="Times New Roman" w:eastAsia="Times New Roman" w:hAnsi="Times New Roman" w:cs="Times New Roman"/>
          <w:sz w:val="26"/>
          <w:szCs w:val="26"/>
        </w:rPr>
        <w:tab/>
        <w:t>с</w:t>
      </w:r>
      <w:r w:rsidRPr="00C064D0">
        <w:rPr>
          <w:rFonts w:ascii="Times New Roman" w:eastAsia="Times New Roman" w:hAnsi="Times New Roman" w:cs="Times New Roman"/>
          <w:sz w:val="26"/>
          <w:szCs w:val="26"/>
        </w:rPr>
        <w:tab/>
        <w:t>поставленной</w:t>
      </w:r>
    </w:p>
    <w:p w:rsidR="00C064D0" w:rsidRPr="00C064D0" w:rsidRDefault="00C064D0" w:rsidP="00C064D0">
      <w:pPr>
        <w:widowControl w:val="0"/>
        <w:autoSpaceDE w:val="0"/>
        <w:autoSpaceDN w:val="0"/>
        <w:spacing w:after="0" w:line="276" w:lineRule="auto"/>
        <w:rPr>
          <w:rFonts w:ascii="Times New Roman" w:eastAsia="Times New Roman" w:hAnsi="Times New Roman" w:cs="Times New Roman"/>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3" w:after="0" w:line="276"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коммуникативной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задачей: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опосредованном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общении).</w:t>
      </w:r>
    </w:p>
    <w:p w:rsidR="00C064D0" w:rsidRPr="00C064D0" w:rsidRDefault="00C064D0" w:rsidP="00C064D0">
      <w:pPr>
        <w:widowControl w:val="0"/>
        <w:autoSpaceDE w:val="0"/>
        <w:autoSpaceDN w:val="0"/>
        <w:spacing w:after="0" w:line="276" w:lineRule="auto"/>
        <w:ind w:left="212" w:right="11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Аудирование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умение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определять основную тему и главные факты/события в воспринимаемом на слух тексте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опоры 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 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том</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числе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контекстуальной,</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before="44"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Аудирование с пониманием запрашиваемой информации предполагает умение выделять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запрашиваемую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фактического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 а также с использованием языковой, в том числе контекстуальной, догадки.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Тексты для аудирования: диалог, высказывания собеседников в ситуациях повседневного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сказка,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сообщение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информационного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характера.</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Смысловое</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чтение</w:t>
      </w:r>
    </w:p>
    <w:p w:rsidR="00C064D0" w:rsidRPr="00C064D0" w:rsidRDefault="00C064D0" w:rsidP="00C064D0">
      <w:pPr>
        <w:widowControl w:val="0"/>
        <w:autoSpaceDE w:val="0"/>
        <w:autoSpaceDN w:val="0"/>
        <w:spacing w:before="47"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вслух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чтения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соответствующей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интонацией,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прочитанного.</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Тексты</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чтения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вслух: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диалог,</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рассказ,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сказка.</w:t>
      </w:r>
    </w:p>
    <w:p w:rsidR="00C064D0" w:rsidRPr="00C064D0" w:rsidRDefault="00C064D0" w:rsidP="00C064D0">
      <w:pPr>
        <w:widowControl w:val="0"/>
        <w:autoSpaceDE w:val="0"/>
        <w:autoSpaceDN w:val="0"/>
        <w:spacing w:before="44" w:after="0" w:line="276" w:lineRule="auto"/>
        <w:ind w:left="212" w:right="110"/>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про себя учебных текстов, построенных на изученном языковом материале,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различной глубиной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проникновения в их содержание в зависимости от поставленной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коммуникативной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информации.</w:t>
      </w:r>
    </w:p>
    <w:p w:rsidR="00C064D0" w:rsidRPr="00C064D0" w:rsidRDefault="00C064D0" w:rsidP="00C064D0">
      <w:pPr>
        <w:widowControl w:val="0"/>
        <w:autoSpaceDE w:val="0"/>
        <w:autoSpaceDN w:val="0"/>
        <w:spacing w:before="2"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с пониманием основного содержания текста предполагает определение основной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главных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фактов/событий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языковой, 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числе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контекстуальной,</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предполагает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нахождение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прочитанном тексте и понимание запрашиваемой информации фактического характера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опоры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иллюстрации,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числе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контекстуальной,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догадки.</w:t>
      </w:r>
    </w:p>
    <w:p w:rsidR="00C064D0" w:rsidRPr="00C064D0" w:rsidRDefault="00C064D0" w:rsidP="00C064D0">
      <w:pPr>
        <w:widowControl w:val="0"/>
        <w:autoSpaceDE w:val="0"/>
        <w:autoSpaceDN w:val="0"/>
        <w:spacing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Смысловое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себя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адаптированных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аутентичных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содержащих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отдельные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незнакомые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(тема,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главная мысль, главные факты/события) текста с опорой и без опоры на иллюстрации и 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числе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контекстуальной.</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Прогнозирование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основе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заголовка</w:t>
      </w:r>
    </w:p>
    <w:p w:rsidR="00C064D0" w:rsidRPr="00C064D0" w:rsidRDefault="00C064D0" w:rsidP="00C064D0">
      <w:pPr>
        <w:widowControl w:val="0"/>
        <w:autoSpaceDE w:val="0"/>
        <w:autoSpaceDN w:val="0"/>
        <w:spacing w:before="45" w:after="0" w:line="276" w:lineRule="auto"/>
        <w:ind w:left="212" w:right="11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несплошных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(таблиц,</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диаграмм)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представленной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p>
    <w:p w:rsidR="00C064D0" w:rsidRPr="00C064D0" w:rsidRDefault="00C064D0" w:rsidP="00C064D0">
      <w:pPr>
        <w:widowControl w:val="0"/>
        <w:autoSpaceDE w:val="0"/>
        <w:autoSpaceDN w:val="0"/>
        <w:spacing w:after="0" w:line="276" w:lineRule="auto"/>
        <w:ind w:left="212" w:right="11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Тексты для чтения: диалог, рассказ, сказка, электронное сообщение личного характера,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научно-популярного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характера,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стихотворение.</w:t>
      </w:r>
    </w:p>
    <w:p w:rsidR="00C064D0" w:rsidRPr="00C064D0" w:rsidRDefault="00C064D0" w:rsidP="00C064D0">
      <w:pPr>
        <w:widowControl w:val="0"/>
        <w:autoSpaceDE w:val="0"/>
        <w:autoSpaceDN w:val="0"/>
        <w:spacing w:before="1"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Письмо</w:t>
      </w:r>
    </w:p>
    <w:p w:rsidR="00C064D0" w:rsidRPr="00C064D0" w:rsidRDefault="00C064D0" w:rsidP="00C064D0">
      <w:pPr>
        <w:widowControl w:val="0"/>
        <w:autoSpaceDE w:val="0"/>
        <w:autoSpaceDN w:val="0"/>
        <w:spacing w:before="44"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Выписывание из текста слов, словосочетаний, предложений; вставка пропущенных букв 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слово или слов в предложение в соответствии с решаемой коммуникативной/учебной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задачей.</w:t>
      </w:r>
    </w:p>
    <w:p w:rsidR="00C064D0" w:rsidRPr="00C064D0" w:rsidRDefault="00C064D0" w:rsidP="00C064D0">
      <w:pPr>
        <w:widowControl w:val="0"/>
        <w:autoSpaceDE w:val="0"/>
        <w:autoSpaceDN w:val="0"/>
        <w:spacing w:after="0" w:line="276"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Заполнение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простых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анкет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формуляров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указанием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личной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(имя,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фамилия,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возраст,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местожительство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проживания,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город),</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любимые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занятия)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соответствии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нормами,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принятыми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стране/странах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изучаемого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after="0" w:line="276" w:lineRule="auto"/>
        <w:jc w:val="both"/>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73" w:after="0" w:line="276"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Написание с опорой на образец поздравления с праздниками (с днём рождения, Новым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годом,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Рождеством)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выражением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пожеланий.</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Написание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электронного</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сообщения</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личного</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характера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опорой на</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образец.</w:t>
      </w:r>
    </w:p>
    <w:p w:rsidR="00C064D0" w:rsidRPr="00C064D0" w:rsidRDefault="00C064D0" w:rsidP="00C064D0">
      <w:pPr>
        <w:widowControl w:val="0"/>
        <w:autoSpaceDE w:val="0"/>
        <w:autoSpaceDN w:val="0"/>
        <w:spacing w:before="44"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Языковые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навыки</w:t>
      </w:r>
    </w:p>
    <w:p w:rsidR="00C064D0" w:rsidRPr="00C064D0" w:rsidRDefault="00C064D0" w:rsidP="00C064D0">
      <w:pPr>
        <w:widowControl w:val="0"/>
        <w:autoSpaceDE w:val="0"/>
        <w:autoSpaceDN w:val="0"/>
        <w:spacing w:before="47"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Фонетическая</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4"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Нормы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произношения: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долгота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краткость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гласных,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отсутствие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оглушения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звонких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согласных в конце слога или слова, отсутствие смягчения согласных перед гласными.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Связующее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“r” (there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is/there are).</w:t>
      </w:r>
    </w:p>
    <w:p w:rsidR="00C064D0" w:rsidRPr="00C064D0" w:rsidRDefault="00C064D0" w:rsidP="00C064D0">
      <w:pPr>
        <w:widowControl w:val="0"/>
        <w:autoSpaceDE w:val="0"/>
        <w:autoSpaceDN w:val="0"/>
        <w:spacing w:before="1"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Ритмико-интонационные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особенности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повествовательного,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побудительного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вопросительного (общий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 специальный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вопрос)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предложений.</w:t>
      </w:r>
    </w:p>
    <w:p w:rsidR="00C064D0" w:rsidRPr="00C064D0" w:rsidRDefault="00C064D0" w:rsidP="00C064D0">
      <w:pPr>
        <w:widowControl w:val="0"/>
        <w:autoSpaceDE w:val="0"/>
        <w:autoSpaceDN w:val="0"/>
        <w:spacing w:after="0" w:line="276" w:lineRule="auto"/>
        <w:ind w:left="212" w:right="10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Различение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слух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адекватное,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ошибок,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ведущих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сбою</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произнесение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ударения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фраз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ритмико-интонационных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особенностей,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числе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соблюдение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отсутствия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ударения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служебных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словах;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интонации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перечисления.</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Правила чтения: гласных в открытом и закрытом слоге в односложных словах, гласных 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третьем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типе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слога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(гласная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r);</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согласных;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звукобуквенных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сочетаний,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частности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сложных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сочетаний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букв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(например,</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tion,</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ight)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односложных,</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двусложных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многосложных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словах.</w:t>
      </w:r>
    </w:p>
    <w:p w:rsidR="00C064D0" w:rsidRPr="00C064D0" w:rsidRDefault="00C064D0" w:rsidP="00C064D0">
      <w:pPr>
        <w:widowControl w:val="0"/>
        <w:autoSpaceDE w:val="0"/>
        <w:autoSpaceDN w:val="0"/>
        <w:spacing w:before="44"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Вычленение</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некоторых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звукобуквенных</w:t>
      </w:r>
      <w:r w:rsidRPr="00C064D0">
        <w:rPr>
          <w:rFonts w:ascii="Times New Roman" w:eastAsia="Times New Roman" w:hAnsi="Times New Roman" w:cs="Times New Roman"/>
          <w:spacing w:val="-5"/>
          <w:sz w:val="26"/>
          <w:szCs w:val="26"/>
        </w:rPr>
        <w:t xml:space="preserve"> </w:t>
      </w:r>
      <w:r w:rsidRPr="00C064D0">
        <w:rPr>
          <w:rFonts w:ascii="Times New Roman" w:eastAsia="Times New Roman" w:hAnsi="Times New Roman" w:cs="Times New Roman"/>
          <w:sz w:val="26"/>
          <w:szCs w:val="26"/>
        </w:rPr>
        <w:t>сочетаний</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анализе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слов.</w:t>
      </w:r>
    </w:p>
    <w:p w:rsidR="00C064D0" w:rsidRPr="00C064D0" w:rsidRDefault="00C064D0" w:rsidP="00C064D0">
      <w:pPr>
        <w:widowControl w:val="0"/>
        <w:autoSpaceDE w:val="0"/>
        <w:autoSpaceDN w:val="0"/>
        <w:spacing w:before="46" w:after="0" w:line="276" w:lineRule="auto"/>
        <w:ind w:left="212" w:right="11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Чтение новых слов согласно основным правилам чтения с использованием полной 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частичной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транскрипции,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аналогии.</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Знаки английской транскрипции; отличие их от букв английского алфавита. Фонетически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корректное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озвучивание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знаков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транскрипции.</w:t>
      </w:r>
    </w:p>
    <w:p w:rsidR="00C064D0" w:rsidRPr="00C064D0" w:rsidRDefault="00C064D0" w:rsidP="00C064D0">
      <w:pPr>
        <w:widowControl w:val="0"/>
        <w:autoSpaceDE w:val="0"/>
        <w:autoSpaceDN w:val="0"/>
        <w:spacing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Графика,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орфография</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и</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пунктуация</w:t>
      </w:r>
    </w:p>
    <w:p w:rsidR="00C064D0" w:rsidRPr="00C064D0" w:rsidRDefault="00C064D0" w:rsidP="00C064D0">
      <w:pPr>
        <w:widowControl w:val="0"/>
        <w:autoSpaceDE w:val="0"/>
        <w:autoSpaceDN w:val="0"/>
        <w:spacing w:before="45" w:after="0" w:line="276" w:lineRule="auto"/>
        <w:ind w:left="212" w:right="11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Правильное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написание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Правильная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расстановка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знаков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препинания: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точки, вопросительного и восклицательного знака в конце предложения; запятой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обращении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перечислении;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правильное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использование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знака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апострофа</w:t>
      </w:r>
    </w:p>
    <w:p w:rsidR="00C064D0" w:rsidRPr="00C064D0" w:rsidRDefault="00C064D0" w:rsidP="00C064D0">
      <w:pPr>
        <w:widowControl w:val="0"/>
        <w:autoSpaceDE w:val="0"/>
        <w:autoSpaceDN w:val="0"/>
        <w:spacing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сокращённых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формах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глагола-связки,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вспомогательного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модального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глаголов,</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существительных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притяжательном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падеже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(Possessive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Case).</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Лексическая</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before="45"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 в письменном и звучащем тексте и употребление в устной и 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менее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500</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лексических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единиц</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словосочетаний,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речевых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клише),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обслуживающих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ситуации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общения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рамках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тематического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речи</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4</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класса,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включая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350</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лексических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единиц,</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усвоенных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предыдущие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года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обучения.</w:t>
      </w:r>
    </w:p>
    <w:p w:rsidR="00C064D0" w:rsidRPr="00C064D0" w:rsidRDefault="00C064D0" w:rsidP="00C064D0">
      <w:pPr>
        <w:widowControl w:val="0"/>
        <w:autoSpaceDE w:val="0"/>
        <w:autoSpaceDN w:val="0"/>
        <w:spacing w:before="2" w:after="0" w:line="276"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Распознавание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устной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родственных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способов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словообразования: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аффиксации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существительных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помощью</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суффиксов</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-er/-or,</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-ist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(worker,</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actor,</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artist)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конверсии</w:t>
      </w:r>
    </w:p>
    <w:p w:rsidR="00C064D0" w:rsidRPr="00C064D0" w:rsidRDefault="00C064D0" w:rsidP="00C064D0">
      <w:pPr>
        <w:widowControl w:val="0"/>
        <w:autoSpaceDE w:val="0"/>
        <w:autoSpaceDN w:val="0"/>
        <w:spacing w:after="0" w:line="297"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(to</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play</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a</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play).</w:t>
      </w:r>
    </w:p>
    <w:p w:rsidR="00C064D0" w:rsidRPr="00C064D0" w:rsidRDefault="00C064D0" w:rsidP="00C064D0">
      <w:pPr>
        <w:widowControl w:val="0"/>
        <w:autoSpaceDE w:val="0"/>
        <w:autoSpaceDN w:val="0"/>
        <w:spacing w:before="46"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Использование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распознавания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интернациональных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65"/>
          <w:sz w:val="26"/>
          <w:szCs w:val="26"/>
        </w:rPr>
        <w:t xml:space="preserve"> </w:t>
      </w:r>
      <w:r w:rsidRPr="00C064D0">
        <w:rPr>
          <w:rFonts w:ascii="Times New Roman" w:eastAsia="Times New Roman" w:hAnsi="Times New Roman" w:cs="Times New Roman"/>
          <w:sz w:val="26"/>
          <w:szCs w:val="26"/>
        </w:rPr>
        <w:t>(pilot,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film).</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Грамматическая</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autoSpaceDE w:val="0"/>
        <w:autoSpaceDN w:val="0"/>
        <w:spacing w:after="0" w:line="298" w:lineRule="exact"/>
        <w:jc w:val="both"/>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73" w:after="0" w:line="276" w:lineRule="auto"/>
        <w:ind w:left="212" w:right="1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Распознавание в письменном и звучащем тексте и употребление в устной и письменной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изученных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морфологических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форм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синтаксических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конструкций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английского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языка.</w:t>
      </w:r>
    </w:p>
    <w:p w:rsidR="00C064D0" w:rsidRPr="00C064D0" w:rsidRDefault="00C064D0" w:rsidP="00C064D0">
      <w:pPr>
        <w:widowControl w:val="0"/>
        <w:autoSpaceDE w:val="0"/>
        <w:autoSpaceDN w:val="0"/>
        <w:spacing w:after="0" w:line="276"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Глаголы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Present/Past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Simple</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Tense,</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Present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Continuous</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Tense</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повествовательных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(утвердительных и отрицательных) и вопросительных (общий и специальный вопросы)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предложениях.</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Модальные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глаголы</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must</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have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to.</w:t>
      </w:r>
    </w:p>
    <w:p w:rsidR="00C064D0" w:rsidRPr="00C064D0" w:rsidRDefault="00C064D0" w:rsidP="00C064D0">
      <w:pPr>
        <w:widowControl w:val="0"/>
        <w:autoSpaceDE w:val="0"/>
        <w:autoSpaceDN w:val="0"/>
        <w:spacing w:before="43" w:after="0" w:line="278" w:lineRule="auto"/>
        <w:ind w:left="212" w:right="10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Конструкция</w:t>
      </w:r>
      <w:r w:rsidRPr="00C064D0">
        <w:rPr>
          <w:rFonts w:ascii="Times New Roman" w:eastAsia="Times New Roman" w:hAnsi="Times New Roman" w:cs="Times New Roman"/>
          <w:sz w:val="26"/>
          <w:szCs w:val="26"/>
          <w:lang w:val="en-US"/>
        </w:rPr>
        <w:t xml:space="preserve"> to be going to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z w:val="26"/>
          <w:szCs w:val="26"/>
          <w:lang w:val="en-US"/>
        </w:rPr>
        <w:t xml:space="preserve"> Future Simple Tense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выражения</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будущего</w:t>
      </w:r>
      <w:r w:rsidRPr="00C064D0">
        <w:rPr>
          <w:rFonts w:ascii="Times New Roman" w:eastAsia="Times New Roman" w:hAnsi="Times New Roman" w:cs="Times New Roman"/>
          <w:sz w:val="26"/>
          <w:szCs w:val="26"/>
          <w:lang w:val="en-US"/>
        </w:rPr>
        <w:t xml:space="preserve"> </w:t>
      </w:r>
      <w:r w:rsidRPr="00C064D0">
        <w:rPr>
          <w:rFonts w:ascii="Times New Roman" w:eastAsia="Times New Roman" w:hAnsi="Times New Roman" w:cs="Times New Roman"/>
          <w:sz w:val="26"/>
          <w:szCs w:val="26"/>
        </w:rPr>
        <w:t>действия</w:t>
      </w:r>
      <w:r w:rsidRPr="00C064D0">
        <w:rPr>
          <w:rFonts w:ascii="Times New Roman" w:eastAsia="Times New Roman" w:hAnsi="Times New Roman" w:cs="Times New Roman"/>
          <w:sz w:val="26"/>
          <w:szCs w:val="26"/>
          <w:lang w:val="en-US"/>
        </w:rPr>
        <w:t xml:space="preserve"> (I am</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going</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to</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have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my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birthday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party</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on</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Saturday.</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rPr>
        <w:t>Wait,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I’ll</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help</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you.).</w:t>
      </w:r>
    </w:p>
    <w:p w:rsidR="00C064D0" w:rsidRPr="00C064D0" w:rsidRDefault="00C064D0" w:rsidP="00C064D0">
      <w:pPr>
        <w:widowControl w:val="0"/>
        <w:autoSpaceDE w:val="0"/>
        <w:autoSpaceDN w:val="0"/>
        <w:spacing w:after="0" w:line="294"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Отрицательное</w:t>
      </w:r>
      <w:r w:rsidRPr="00C064D0">
        <w:rPr>
          <w:rFonts w:ascii="Times New Roman" w:eastAsia="Times New Roman" w:hAnsi="Times New Roman" w:cs="Times New Roman"/>
          <w:spacing w:val="-7"/>
          <w:sz w:val="26"/>
          <w:szCs w:val="26"/>
        </w:rPr>
        <w:t xml:space="preserve"> </w:t>
      </w:r>
      <w:r w:rsidRPr="00C064D0">
        <w:rPr>
          <w:rFonts w:ascii="Times New Roman" w:eastAsia="Times New Roman" w:hAnsi="Times New Roman" w:cs="Times New Roman"/>
          <w:sz w:val="26"/>
          <w:szCs w:val="26"/>
        </w:rPr>
        <w:t>местоимение</w:t>
      </w:r>
      <w:r w:rsidRPr="00C064D0">
        <w:rPr>
          <w:rFonts w:ascii="Times New Roman" w:eastAsia="Times New Roman" w:hAnsi="Times New Roman" w:cs="Times New Roman"/>
          <w:spacing w:val="-8"/>
          <w:sz w:val="26"/>
          <w:szCs w:val="26"/>
        </w:rPr>
        <w:t xml:space="preserve"> </w:t>
      </w:r>
      <w:r w:rsidRPr="00C064D0">
        <w:rPr>
          <w:rFonts w:ascii="Times New Roman" w:eastAsia="Times New Roman" w:hAnsi="Times New Roman" w:cs="Times New Roman"/>
          <w:sz w:val="26"/>
          <w:szCs w:val="26"/>
        </w:rPr>
        <w:t>no.</w:t>
      </w:r>
    </w:p>
    <w:p w:rsidR="00C064D0" w:rsidRPr="00C064D0" w:rsidRDefault="00C064D0" w:rsidP="00C064D0">
      <w:pPr>
        <w:widowControl w:val="0"/>
        <w:autoSpaceDE w:val="0"/>
        <w:autoSpaceDN w:val="0"/>
        <w:spacing w:before="44"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Степени сравнения прилагательных (формы, образованные по правилу и исключения: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good</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better —</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(the)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best,</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bad</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—worse</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(the) worst.</w:t>
      </w:r>
    </w:p>
    <w:p w:rsidR="00C064D0" w:rsidRPr="00C064D0" w:rsidRDefault="00C064D0" w:rsidP="00C064D0">
      <w:pPr>
        <w:widowControl w:val="0"/>
        <w:autoSpaceDE w:val="0"/>
        <w:autoSpaceDN w:val="0"/>
        <w:spacing w:before="2"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Наречия</w:t>
      </w:r>
      <w:r w:rsidRPr="00C064D0">
        <w:rPr>
          <w:rFonts w:ascii="Times New Roman" w:eastAsia="Times New Roman" w:hAnsi="Times New Roman" w:cs="Times New Roman"/>
          <w:spacing w:val="-6"/>
          <w:sz w:val="26"/>
          <w:szCs w:val="26"/>
        </w:rPr>
        <w:t xml:space="preserve"> </w:t>
      </w:r>
      <w:r w:rsidRPr="00C064D0">
        <w:rPr>
          <w:rFonts w:ascii="Times New Roman" w:eastAsia="Times New Roman" w:hAnsi="Times New Roman" w:cs="Times New Roman"/>
          <w:sz w:val="26"/>
          <w:szCs w:val="26"/>
        </w:rPr>
        <w:t>времени.</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Обозначение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даты</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года.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Обозначение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времени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(5</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o’clock;</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3</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am,</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2</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pm).</w:t>
      </w:r>
    </w:p>
    <w:p w:rsidR="00C064D0" w:rsidRPr="00C064D0" w:rsidRDefault="00C064D0" w:rsidP="00C064D0">
      <w:pPr>
        <w:widowControl w:val="0"/>
        <w:autoSpaceDE w:val="0"/>
        <w:autoSpaceDN w:val="0"/>
        <w:spacing w:before="45"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Социокультурные</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44" w:after="0" w:line="276" w:lineRule="auto"/>
        <w:ind w:left="212" w:right="110"/>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Знание и использование некоторых социокультурных элементов речевого поведенческого</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этикета, принятого в стране/странах изучаемого языка, в некоторых ситуациях общения: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приветствие,</w:t>
      </w:r>
      <w:r w:rsidRPr="00C064D0">
        <w:rPr>
          <w:rFonts w:ascii="Times New Roman" w:eastAsia="Times New Roman" w:hAnsi="Times New Roman" w:cs="Times New Roman"/>
          <w:spacing w:val="10"/>
          <w:sz w:val="26"/>
          <w:szCs w:val="26"/>
        </w:rPr>
        <w:t xml:space="preserve"> </w:t>
      </w:r>
      <w:r w:rsidRPr="00C064D0">
        <w:rPr>
          <w:rFonts w:ascii="Times New Roman" w:eastAsia="Times New Roman" w:hAnsi="Times New Roman" w:cs="Times New Roman"/>
          <w:sz w:val="26"/>
          <w:szCs w:val="26"/>
        </w:rPr>
        <w:t>прощание,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знакомство,</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выражение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благодарности,</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извинение,</w:t>
      </w:r>
      <w:r w:rsidRPr="00C064D0">
        <w:rPr>
          <w:rFonts w:ascii="Times New Roman" w:eastAsia="Times New Roman" w:hAnsi="Times New Roman" w:cs="Times New Roman"/>
          <w:spacing w:val="9"/>
          <w:sz w:val="26"/>
          <w:szCs w:val="26"/>
        </w:rPr>
        <w:t xml:space="preserve"> </w:t>
      </w:r>
      <w:r w:rsidRPr="00C064D0">
        <w:rPr>
          <w:rFonts w:ascii="Times New Roman" w:eastAsia="Times New Roman" w:hAnsi="Times New Roman" w:cs="Times New Roman"/>
          <w:sz w:val="26"/>
          <w:szCs w:val="26"/>
        </w:rPr>
        <w:t>поздравление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днём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рождения,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Новым</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годом,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Рождеством,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разговор</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телефону).</w:t>
      </w:r>
    </w:p>
    <w:p w:rsidR="00C064D0" w:rsidRPr="00C064D0" w:rsidRDefault="00C064D0" w:rsidP="00C064D0">
      <w:pPr>
        <w:widowControl w:val="0"/>
        <w:autoSpaceDE w:val="0"/>
        <w:autoSpaceDN w:val="0"/>
        <w:spacing w:before="2"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Знание</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произведений</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детского</w:t>
      </w:r>
      <w:r w:rsidRPr="00C064D0">
        <w:rPr>
          <w:rFonts w:ascii="Times New Roman" w:eastAsia="Times New Roman" w:hAnsi="Times New Roman" w:cs="Times New Roman"/>
          <w:spacing w:val="32"/>
          <w:sz w:val="26"/>
          <w:szCs w:val="26"/>
        </w:rPr>
        <w:t xml:space="preserve"> </w:t>
      </w:r>
      <w:r w:rsidRPr="00C064D0">
        <w:rPr>
          <w:rFonts w:ascii="Times New Roman" w:eastAsia="Times New Roman" w:hAnsi="Times New Roman" w:cs="Times New Roman"/>
          <w:sz w:val="26"/>
          <w:szCs w:val="26"/>
        </w:rPr>
        <w:t>фольклора</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(рифмовок,</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стихов,</w:t>
      </w:r>
      <w:r w:rsidRPr="00C064D0">
        <w:rPr>
          <w:rFonts w:ascii="Times New Roman" w:eastAsia="Times New Roman" w:hAnsi="Times New Roman" w:cs="Times New Roman"/>
          <w:spacing w:val="38"/>
          <w:sz w:val="26"/>
          <w:szCs w:val="26"/>
        </w:rPr>
        <w:t xml:space="preserve"> </w:t>
      </w:r>
      <w:r w:rsidRPr="00C064D0">
        <w:rPr>
          <w:rFonts w:ascii="Times New Roman" w:eastAsia="Times New Roman" w:hAnsi="Times New Roman" w:cs="Times New Roman"/>
          <w:sz w:val="26"/>
          <w:szCs w:val="26"/>
        </w:rPr>
        <w:t>песенок),</w:t>
      </w:r>
      <w:r w:rsidRPr="00C064D0">
        <w:rPr>
          <w:rFonts w:ascii="Times New Roman" w:eastAsia="Times New Roman" w:hAnsi="Times New Roman" w:cs="Times New Roman"/>
          <w:spacing w:val="31"/>
          <w:sz w:val="26"/>
          <w:szCs w:val="26"/>
        </w:rPr>
        <w:t xml:space="preserve"> </w:t>
      </w:r>
      <w:r w:rsidRPr="00C064D0">
        <w:rPr>
          <w:rFonts w:ascii="Times New Roman" w:eastAsia="Times New Roman" w:hAnsi="Times New Roman" w:cs="Times New Roman"/>
          <w:sz w:val="26"/>
          <w:szCs w:val="26"/>
        </w:rPr>
        <w:t>персонажей</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детских</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книг.</w:t>
      </w:r>
    </w:p>
    <w:p w:rsidR="00C064D0" w:rsidRPr="00C064D0" w:rsidRDefault="00C064D0" w:rsidP="00C064D0">
      <w:pPr>
        <w:widowControl w:val="0"/>
        <w:autoSpaceDE w:val="0"/>
        <w:autoSpaceDN w:val="0"/>
        <w:spacing w:after="0" w:line="276" w:lineRule="auto"/>
        <w:ind w:left="212" w:right="1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Краткое представление своей страны и страны/стран изучаемого языка на (названия стран</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столиц,</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название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родного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города/села;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цвета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национальных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флагов;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достопримечательности).</w:t>
      </w:r>
    </w:p>
    <w:p w:rsidR="00C064D0" w:rsidRPr="00C064D0" w:rsidRDefault="00C064D0" w:rsidP="00C064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Компенсаторные</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autoSpaceDE w:val="0"/>
        <w:autoSpaceDN w:val="0"/>
        <w:spacing w:before="44" w:after="0" w:line="276" w:lineRule="auto"/>
        <w:ind w:left="212" w:right="109"/>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Использование при чтении и аудировании языковой догадки (умения понять значение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незнакомого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новое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значение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знакомого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слова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из</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контекста).</w:t>
      </w:r>
    </w:p>
    <w:p w:rsidR="00C064D0" w:rsidRPr="00C064D0" w:rsidRDefault="00C064D0" w:rsidP="00C064D0">
      <w:pPr>
        <w:widowControl w:val="0"/>
        <w:autoSpaceDE w:val="0"/>
        <w:autoSpaceDN w:val="0"/>
        <w:spacing w:before="1" w:after="0" w:line="276" w:lineRule="auto"/>
        <w:ind w:left="212" w:right="11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Использование в качестве опоры при порождении собственных высказываний ключевых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слов,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вопросов; картинок, фотографий.</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Прогнозирование</w:t>
      </w:r>
      <w:r w:rsidRPr="00C064D0">
        <w:rPr>
          <w:rFonts w:ascii="Times New Roman" w:eastAsia="Times New Roman" w:hAnsi="Times New Roman" w:cs="Times New Roman"/>
          <w:spacing w:val="-4"/>
          <w:sz w:val="26"/>
          <w:szCs w:val="26"/>
        </w:rPr>
        <w:t xml:space="preserve"> </w:t>
      </w:r>
      <w:r w:rsidRPr="00C064D0">
        <w:rPr>
          <w:rFonts w:ascii="Times New Roman" w:eastAsia="Times New Roman" w:hAnsi="Times New Roman" w:cs="Times New Roman"/>
          <w:sz w:val="26"/>
          <w:szCs w:val="26"/>
        </w:rPr>
        <w:t>содержание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для чтения</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основе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заголовка.</w:t>
      </w:r>
    </w:p>
    <w:p w:rsidR="00C064D0" w:rsidRPr="00C064D0" w:rsidRDefault="00C064D0" w:rsidP="00C064D0">
      <w:pPr>
        <w:widowControl w:val="0"/>
        <w:autoSpaceDE w:val="0"/>
        <w:autoSpaceDN w:val="0"/>
        <w:spacing w:before="45"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Игнорирование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являющейся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необходимой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понимания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содержания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прочитанного/прослушанного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или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нахождения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запрашиваемой информации.</w:t>
      </w:r>
    </w:p>
    <w:p w:rsidR="00C064D0" w:rsidRPr="00C064D0" w:rsidRDefault="00C064D0" w:rsidP="00C064D0">
      <w:pPr>
        <w:widowControl w:val="0"/>
        <w:autoSpaceDE w:val="0"/>
        <w:autoSpaceDN w:val="0"/>
        <w:spacing w:before="10" w:after="0" w:line="240" w:lineRule="auto"/>
        <w:rPr>
          <w:rFonts w:ascii="Times New Roman" w:eastAsia="Times New Roman" w:hAnsi="Times New Roman" w:cs="Times New Roman"/>
          <w:sz w:val="29"/>
          <w:szCs w:val="26"/>
        </w:rPr>
      </w:pPr>
    </w:p>
    <w:p w:rsidR="00C064D0" w:rsidRPr="00C064D0" w:rsidRDefault="00C064D0" w:rsidP="00C064D0">
      <w:pPr>
        <w:widowControl w:val="0"/>
        <w:autoSpaceDE w:val="0"/>
        <w:autoSpaceDN w:val="0"/>
        <w:spacing w:after="0" w:line="240" w:lineRule="auto"/>
        <w:ind w:left="837" w:right="737"/>
        <w:jc w:val="center"/>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ПЛАНИРУЕМЫЕ</w:t>
      </w:r>
      <w:r w:rsidRPr="00C064D0">
        <w:rPr>
          <w:rFonts w:ascii="Times New Roman" w:eastAsia="Times New Roman" w:hAnsi="Times New Roman" w:cs="Times New Roman"/>
          <w:b/>
          <w:bCs/>
          <w:spacing w:val="-4"/>
          <w:sz w:val="26"/>
          <w:szCs w:val="26"/>
        </w:rPr>
        <w:t xml:space="preserve"> </w:t>
      </w:r>
      <w:r w:rsidRPr="00C064D0">
        <w:rPr>
          <w:rFonts w:ascii="Times New Roman" w:eastAsia="Times New Roman" w:hAnsi="Times New Roman" w:cs="Times New Roman"/>
          <w:b/>
          <w:bCs/>
          <w:sz w:val="26"/>
          <w:szCs w:val="26"/>
        </w:rPr>
        <w:t>РЕЗУЛЬТАТЫ</w:t>
      </w:r>
      <w:r w:rsidRPr="00C064D0">
        <w:rPr>
          <w:rFonts w:ascii="Times New Roman" w:eastAsia="Times New Roman" w:hAnsi="Times New Roman" w:cs="Times New Roman"/>
          <w:b/>
          <w:bCs/>
          <w:spacing w:val="-2"/>
          <w:sz w:val="26"/>
          <w:szCs w:val="26"/>
        </w:rPr>
        <w:t xml:space="preserve"> </w:t>
      </w:r>
      <w:r w:rsidRPr="00C064D0">
        <w:rPr>
          <w:rFonts w:ascii="Times New Roman" w:eastAsia="Times New Roman" w:hAnsi="Times New Roman" w:cs="Times New Roman"/>
          <w:b/>
          <w:bCs/>
          <w:sz w:val="26"/>
          <w:szCs w:val="26"/>
        </w:rPr>
        <w:t>ОСВОЕНИЯ</w:t>
      </w:r>
      <w:r w:rsidRPr="00C064D0">
        <w:rPr>
          <w:rFonts w:ascii="Times New Roman" w:eastAsia="Times New Roman" w:hAnsi="Times New Roman" w:cs="Times New Roman"/>
          <w:b/>
          <w:bCs/>
          <w:spacing w:val="-1"/>
          <w:sz w:val="26"/>
          <w:szCs w:val="26"/>
        </w:rPr>
        <w:t xml:space="preserve"> </w:t>
      </w:r>
      <w:r w:rsidRPr="00C064D0">
        <w:rPr>
          <w:rFonts w:ascii="Times New Roman" w:eastAsia="Times New Roman" w:hAnsi="Times New Roman" w:cs="Times New Roman"/>
          <w:b/>
          <w:bCs/>
          <w:sz w:val="26"/>
          <w:szCs w:val="26"/>
        </w:rPr>
        <w:t>УЧЕБНОГО</w:t>
      </w:r>
      <w:r w:rsidRPr="00C064D0">
        <w:rPr>
          <w:rFonts w:ascii="Times New Roman" w:eastAsia="Times New Roman" w:hAnsi="Times New Roman" w:cs="Times New Roman"/>
          <w:b/>
          <w:bCs/>
          <w:spacing w:val="-3"/>
          <w:sz w:val="26"/>
          <w:szCs w:val="26"/>
        </w:rPr>
        <w:t xml:space="preserve"> </w:t>
      </w:r>
      <w:r w:rsidRPr="00C064D0">
        <w:rPr>
          <w:rFonts w:ascii="Times New Roman" w:eastAsia="Times New Roman" w:hAnsi="Times New Roman" w:cs="Times New Roman"/>
          <w:b/>
          <w:bCs/>
          <w:sz w:val="26"/>
          <w:szCs w:val="26"/>
        </w:rPr>
        <w:t>ПРЕДМЕТА</w:t>
      </w:r>
    </w:p>
    <w:p w:rsidR="00C064D0" w:rsidRPr="00C064D0" w:rsidRDefault="00C064D0" w:rsidP="00C064D0">
      <w:pPr>
        <w:widowControl w:val="0"/>
        <w:autoSpaceDE w:val="0"/>
        <w:autoSpaceDN w:val="0"/>
        <w:spacing w:before="47" w:after="0" w:line="276" w:lineRule="auto"/>
        <w:ind w:left="843" w:right="737"/>
        <w:jc w:val="center"/>
        <w:rPr>
          <w:rFonts w:ascii="Times New Roman" w:eastAsia="Times New Roman" w:hAnsi="Times New Roman" w:cs="Times New Roman"/>
          <w:b/>
          <w:sz w:val="26"/>
        </w:rPr>
      </w:pPr>
      <w:r w:rsidRPr="00C064D0">
        <w:rPr>
          <w:rFonts w:ascii="Times New Roman" w:eastAsia="Times New Roman" w:hAnsi="Times New Roman" w:cs="Times New Roman"/>
          <w:b/>
          <w:sz w:val="26"/>
        </w:rPr>
        <w:t>«ИНОСТРАННЫЙ (АНГЛИЙСКИЙ) ЯЗЫК» НА УРОВНЕ</w:t>
      </w:r>
      <w:r w:rsidRPr="00C064D0">
        <w:rPr>
          <w:rFonts w:ascii="Times New Roman" w:eastAsia="Times New Roman" w:hAnsi="Times New Roman" w:cs="Times New Roman"/>
          <w:b/>
          <w:spacing w:val="-62"/>
          <w:sz w:val="26"/>
        </w:rPr>
        <w:t xml:space="preserve"> </w:t>
      </w:r>
      <w:r w:rsidRPr="00C064D0">
        <w:rPr>
          <w:rFonts w:ascii="Times New Roman" w:eastAsia="Times New Roman" w:hAnsi="Times New Roman" w:cs="Times New Roman"/>
          <w:b/>
          <w:sz w:val="26"/>
        </w:rPr>
        <w:t>НАЧАЛЬНОГО</w:t>
      </w:r>
      <w:r w:rsidRPr="00C064D0">
        <w:rPr>
          <w:rFonts w:ascii="Times New Roman" w:eastAsia="Times New Roman" w:hAnsi="Times New Roman" w:cs="Times New Roman"/>
          <w:b/>
          <w:spacing w:val="1"/>
          <w:sz w:val="26"/>
        </w:rPr>
        <w:t xml:space="preserve"> </w:t>
      </w:r>
      <w:r w:rsidRPr="00C064D0">
        <w:rPr>
          <w:rFonts w:ascii="Times New Roman" w:eastAsia="Times New Roman" w:hAnsi="Times New Roman" w:cs="Times New Roman"/>
          <w:b/>
          <w:sz w:val="26"/>
        </w:rPr>
        <w:t>ОБЩЕГО</w:t>
      </w:r>
      <w:r w:rsidRPr="00C064D0">
        <w:rPr>
          <w:rFonts w:ascii="Times New Roman" w:eastAsia="Times New Roman" w:hAnsi="Times New Roman" w:cs="Times New Roman"/>
          <w:b/>
          <w:spacing w:val="-1"/>
          <w:sz w:val="26"/>
        </w:rPr>
        <w:t xml:space="preserve"> </w:t>
      </w:r>
      <w:r w:rsidRPr="00C064D0">
        <w:rPr>
          <w:rFonts w:ascii="Times New Roman" w:eastAsia="Times New Roman" w:hAnsi="Times New Roman" w:cs="Times New Roman"/>
          <w:b/>
          <w:sz w:val="26"/>
        </w:rPr>
        <w:t>ОБРАЗОВАНИЯ</w:t>
      </w:r>
    </w:p>
    <w:p w:rsidR="00C064D0" w:rsidRPr="00C064D0" w:rsidRDefault="00C064D0" w:rsidP="00C064D0">
      <w:pPr>
        <w:widowControl w:val="0"/>
        <w:autoSpaceDE w:val="0"/>
        <w:autoSpaceDN w:val="0"/>
        <w:spacing w:before="8" w:after="0" w:line="240" w:lineRule="auto"/>
        <w:rPr>
          <w:rFonts w:ascii="Times New Roman" w:eastAsia="Times New Roman" w:hAnsi="Times New Roman" w:cs="Times New Roman"/>
          <w:b/>
          <w:sz w:val="29"/>
          <w:szCs w:val="26"/>
        </w:rPr>
      </w:pPr>
    </w:p>
    <w:p w:rsidR="00C064D0" w:rsidRPr="00C064D0" w:rsidRDefault="00C064D0" w:rsidP="00C064D0">
      <w:pPr>
        <w:widowControl w:val="0"/>
        <w:autoSpaceDE w:val="0"/>
        <w:autoSpaceDN w:val="0"/>
        <w:spacing w:before="1" w:after="0" w:line="276" w:lineRule="auto"/>
        <w:ind w:left="212" w:right="107" w:firstLine="708"/>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 результате изучения иностранного языка в начальной школе у обучающегося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будут</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сформированы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личностные,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метапредметные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результаты,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обеспечивающие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выполнение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ФГОС</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НОО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его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успешное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дальнейшее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образование.</w:t>
      </w:r>
    </w:p>
    <w:p w:rsidR="00C064D0" w:rsidRPr="00C064D0" w:rsidRDefault="00C064D0" w:rsidP="00C064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Личностные</w:t>
      </w:r>
      <w:r w:rsidRPr="00C064D0">
        <w:rPr>
          <w:rFonts w:ascii="Times New Roman" w:eastAsia="Times New Roman" w:hAnsi="Times New Roman" w:cs="Times New Roman"/>
          <w:b/>
          <w:bCs/>
          <w:spacing w:val="-4"/>
          <w:sz w:val="26"/>
          <w:szCs w:val="26"/>
        </w:rPr>
        <w:t xml:space="preserve"> </w:t>
      </w:r>
      <w:r w:rsidRPr="00C064D0">
        <w:rPr>
          <w:rFonts w:ascii="Times New Roman" w:eastAsia="Times New Roman" w:hAnsi="Times New Roman" w:cs="Times New Roman"/>
          <w:b/>
          <w:bCs/>
          <w:sz w:val="26"/>
          <w:szCs w:val="26"/>
        </w:rPr>
        <w:t>результаты</w:t>
      </w:r>
    </w:p>
    <w:p w:rsidR="00C064D0" w:rsidRPr="00C064D0" w:rsidRDefault="00C064D0" w:rsidP="00C064D0">
      <w:pPr>
        <w:widowControl w:val="0"/>
        <w:autoSpaceDE w:val="0"/>
        <w:autoSpaceDN w:val="0"/>
        <w:spacing w:after="0" w:line="240" w:lineRule="auto"/>
        <w:jc w:val="both"/>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73" w:after="0" w:line="276" w:lineRule="auto"/>
        <w:ind w:left="212" w:right="104"/>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lastRenderedPageBreak/>
        <w:t>Личностные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результаты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освоения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начального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достигаются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единстве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воспитательной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деятельности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Организации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соответствии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61"/>
          <w:sz w:val="26"/>
          <w:szCs w:val="26"/>
        </w:rPr>
        <w:t xml:space="preserve"> </w:t>
      </w:r>
      <w:r w:rsidRPr="00C064D0">
        <w:rPr>
          <w:rFonts w:ascii="Times New Roman" w:eastAsia="Times New Roman" w:hAnsi="Times New Roman" w:cs="Times New Roman"/>
          <w:sz w:val="26"/>
          <w:szCs w:val="26"/>
        </w:rPr>
        <w:t>традиционными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российскими</w:t>
      </w:r>
      <w:r w:rsidRPr="00C064D0">
        <w:rPr>
          <w:rFonts w:ascii="Times New Roman" w:eastAsia="Times New Roman" w:hAnsi="Times New Roman" w:cs="Times New Roman"/>
          <w:spacing w:val="61"/>
          <w:sz w:val="26"/>
          <w:szCs w:val="26"/>
        </w:rPr>
        <w:t xml:space="preserve"> </w:t>
      </w:r>
      <w:r w:rsidRPr="00C064D0">
        <w:rPr>
          <w:rFonts w:ascii="Times New Roman" w:eastAsia="Times New Roman" w:hAnsi="Times New Roman" w:cs="Times New Roman"/>
          <w:sz w:val="26"/>
          <w:szCs w:val="26"/>
        </w:rPr>
        <w:t>социокультурными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духовно-</w:t>
      </w:r>
      <w:r w:rsidRPr="00C064D0">
        <w:rPr>
          <w:rFonts w:ascii="Times New Roman" w:eastAsia="Times New Roman" w:hAnsi="Times New Roman" w:cs="Times New Roman"/>
          <w:spacing w:val="-63"/>
          <w:sz w:val="26"/>
          <w:szCs w:val="26"/>
        </w:rPr>
        <w:t xml:space="preserve"> </w:t>
      </w:r>
      <w:r w:rsidRPr="00C064D0">
        <w:rPr>
          <w:rFonts w:ascii="Times New Roman" w:eastAsia="Times New Roman" w:hAnsi="Times New Roman" w:cs="Times New Roman"/>
          <w:sz w:val="26"/>
          <w:szCs w:val="26"/>
        </w:rPr>
        <w:t>нравственными ценностями, принятыми в обществе правилами и нор мами поведения 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способствуют процессам самопознания, самовоспитания и саморазвития, формирования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внутренней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позиции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личности.</w:t>
      </w:r>
    </w:p>
    <w:p w:rsidR="00C064D0" w:rsidRPr="00C064D0" w:rsidRDefault="00C064D0" w:rsidP="00C064D0">
      <w:pPr>
        <w:widowControl w:val="0"/>
        <w:autoSpaceDE w:val="0"/>
        <w:autoSpaceDN w:val="0"/>
        <w:spacing w:after="0" w:line="276" w:lineRule="auto"/>
        <w:ind w:left="212" w:right="111"/>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Личностные результаты освоения программы начального общего образования должны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отражать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готовность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обучающихся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руководствоваться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ценностями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приобретение</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первоначального опыта</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деятельности</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на 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основе,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том числе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части:</w:t>
      </w:r>
    </w:p>
    <w:p w:rsidR="00C064D0" w:rsidRPr="00C064D0" w:rsidRDefault="00C064D0" w:rsidP="00C064D0">
      <w:pPr>
        <w:widowControl w:val="0"/>
        <w:autoSpaceDE w:val="0"/>
        <w:autoSpaceDN w:val="0"/>
        <w:spacing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Гражданско-патриотического</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воспитания:</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становление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ценностного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отношения</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своей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Родине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России;</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осознание</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своей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этнокультурной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российской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гражданской</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идентичности;</w:t>
      </w:r>
    </w:p>
    <w:p w:rsidR="00C064D0" w:rsidRPr="00C064D0" w:rsidRDefault="00C064D0" w:rsidP="00C064D0">
      <w:pPr>
        <w:widowControl w:val="0"/>
        <w:numPr>
          <w:ilvl w:val="0"/>
          <w:numId w:val="14"/>
        </w:numPr>
        <w:tabs>
          <w:tab w:val="left" w:pos="538"/>
        </w:tabs>
        <w:autoSpaceDE w:val="0"/>
        <w:autoSpaceDN w:val="0"/>
        <w:spacing w:before="47"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сопричастность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прошлому,</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настоящему</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будущему</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своей страны</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родного</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края;</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уважение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своему 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другим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народам;</w:t>
      </w:r>
    </w:p>
    <w:p w:rsidR="00C064D0" w:rsidRPr="00C064D0" w:rsidRDefault="00C064D0" w:rsidP="00C064D0">
      <w:pPr>
        <w:widowControl w:val="0"/>
        <w:numPr>
          <w:ilvl w:val="0"/>
          <w:numId w:val="14"/>
        </w:numPr>
        <w:tabs>
          <w:tab w:val="left" w:pos="684"/>
        </w:tabs>
        <w:autoSpaceDE w:val="0"/>
        <w:autoSpaceDN w:val="0"/>
        <w:spacing w:before="45"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первоначальные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представления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человеке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как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члене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общества,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ответственности,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уважении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достоинстве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человека,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нравственно-этических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нормах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поведения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 правилах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межличностных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отношений.</w:t>
      </w:r>
    </w:p>
    <w:p w:rsidR="00C064D0" w:rsidRPr="00C064D0" w:rsidRDefault="00C064D0" w:rsidP="00C064D0">
      <w:pPr>
        <w:widowControl w:val="0"/>
        <w:autoSpaceDE w:val="0"/>
        <w:autoSpaceDN w:val="0"/>
        <w:spacing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Духовно-нравственного</w:t>
      </w:r>
      <w:r w:rsidRPr="00C064D0">
        <w:rPr>
          <w:rFonts w:ascii="Times New Roman" w:eastAsia="Times New Roman" w:hAnsi="Times New Roman" w:cs="Times New Roman"/>
          <w:b/>
          <w:bCs/>
          <w:i/>
          <w:iCs/>
          <w:spacing w:val="-10"/>
          <w:sz w:val="26"/>
          <w:szCs w:val="26"/>
        </w:rPr>
        <w:t xml:space="preserve"> </w:t>
      </w:r>
      <w:r w:rsidRPr="00C064D0">
        <w:rPr>
          <w:rFonts w:ascii="Times New Roman" w:eastAsia="Times New Roman" w:hAnsi="Times New Roman" w:cs="Times New Roman"/>
          <w:b/>
          <w:bCs/>
          <w:i/>
          <w:iCs/>
          <w:sz w:val="26"/>
          <w:szCs w:val="26"/>
        </w:rPr>
        <w:t>воспитания:</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признание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индивидуальности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каждого</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человека;</w:t>
      </w:r>
    </w:p>
    <w:p w:rsidR="00C064D0" w:rsidRPr="00C064D0" w:rsidRDefault="00C064D0" w:rsidP="00C064D0">
      <w:pPr>
        <w:widowControl w:val="0"/>
        <w:numPr>
          <w:ilvl w:val="0"/>
          <w:numId w:val="14"/>
        </w:numPr>
        <w:tabs>
          <w:tab w:val="left" w:pos="538"/>
        </w:tabs>
        <w:autoSpaceDE w:val="0"/>
        <w:autoSpaceDN w:val="0"/>
        <w:spacing w:before="47"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проявление</w:t>
      </w:r>
      <w:r w:rsidRPr="00C064D0">
        <w:rPr>
          <w:rFonts w:ascii="Times New Roman" w:eastAsia="Times New Roman" w:hAnsi="Times New Roman" w:cs="Times New Roman"/>
          <w:spacing w:val="-7"/>
          <w:sz w:val="26"/>
        </w:rPr>
        <w:t xml:space="preserve"> </w:t>
      </w:r>
      <w:r w:rsidRPr="00C064D0">
        <w:rPr>
          <w:rFonts w:ascii="Times New Roman" w:eastAsia="Times New Roman" w:hAnsi="Times New Roman" w:cs="Times New Roman"/>
          <w:sz w:val="26"/>
        </w:rPr>
        <w:t>сопереживания,</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уважения</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доброжелательности;</w:t>
      </w:r>
    </w:p>
    <w:p w:rsidR="00C064D0" w:rsidRPr="00C064D0" w:rsidRDefault="00C064D0" w:rsidP="00C064D0">
      <w:pPr>
        <w:widowControl w:val="0"/>
        <w:numPr>
          <w:ilvl w:val="0"/>
          <w:numId w:val="14"/>
        </w:numPr>
        <w:tabs>
          <w:tab w:val="left" w:pos="624"/>
        </w:tabs>
        <w:autoSpaceDE w:val="0"/>
        <w:autoSpaceDN w:val="0"/>
        <w:spacing w:before="44" w:after="0" w:line="276" w:lineRule="auto"/>
        <w:ind w:left="212" w:right="114"/>
        <w:rPr>
          <w:rFonts w:ascii="Times New Roman" w:eastAsia="Times New Roman" w:hAnsi="Times New Roman" w:cs="Times New Roman"/>
          <w:sz w:val="26"/>
        </w:rPr>
      </w:pPr>
      <w:r w:rsidRPr="00C064D0">
        <w:rPr>
          <w:rFonts w:ascii="Times New Roman" w:eastAsia="Times New Roman" w:hAnsi="Times New Roman" w:cs="Times New Roman"/>
          <w:sz w:val="26"/>
        </w:rPr>
        <w:t>неприятие</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любых</w:t>
      </w:r>
      <w:r w:rsidRPr="00C064D0">
        <w:rPr>
          <w:rFonts w:ascii="Times New Roman" w:eastAsia="Times New Roman" w:hAnsi="Times New Roman" w:cs="Times New Roman"/>
          <w:spacing w:val="17"/>
          <w:sz w:val="26"/>
        </w:rPr>
        <w:t xml:space="preserve"> </w:t>
      </w:r>
      <w:r w:rsidRPr="00C064D0">
        <w:rPr>
          <w:rFonts w:ascii="Times New Roman" w:eastAsia="Times New Roman" w:hAnsi="Times New Roman" w:cs="Times New Roman"/>
          <w:sz w:val="26"/>
        </w:rPr>
        <w:t>форм</w:t>
      </w:r>
      <w:r w:rsidRPr="00C064D0">
        <w:rPr>
          <w:rFonts w:ascii="Times New Roman" w:eastAsia="Times New Roman" w:hAnsi="Times New Roman" w:cs="Times New Roman"/>
          <w:spacing w:val="17"/>
          <w:sz w:val="26"/>
        </w:rPr>
        <w:t xml:space="preserve"> </w:t>
      </w:r>
      <w:r w:rsidRPr="00C064D0">
        <w:rPr>
          <w:rFonts w:ascii="Times New Roman" w:eastAsia="Times New Roman" w:hAnsi="Times New Roman" w:cs="Times New Roman"/>
          <w:sz w:val="26"/>
        </w:rPr>
        <w:t>поведения,</w:t>
      </w:r>
      <w:r w:rsidRPr="00C064D0">
        <w:rPr>
          <w:rFonts w:ascii="Times New Roman" w:eastAsia="Times New Roman" w:hAnsi="Times New Roman" w:cs="Times New Roman"/>
          <w:spacing w:val="21"/>
          <w:sz w:val="26"/>
        </w:rPr>
        <w:t xml:space="preserve"> </w:t>
      </w:r>
      <w:r w:rsidRPr="00C064D0">
        <w:rPr>
          <w:rFonts w:ascii="Times New Roman" w:eastAsia="Times New Roman" w:hAnsi="Times New Roman" w:cs="Times New Roman"/>
          <w:sz w:val="26"/>
        </w:rPr>
        <w:t>направленных</w:t>
      </w:r>
      <w:r w:rsidRPr="00C064D0">
        <w:rPr>
          <w:rFonts w:ascii="Times New Roman" w:eastAsia="Times New Roman" w:hAnsi="Times New Roman" w:cs="Times New Roman"/>
          <w:spacing w:val="17"/>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8"/>
          <w:sz w:val="26"/>
        </w:rPr>
        <w:t xml:space="preserve"> </w:t>
      </w:r>
      <w:r w:rsidRPr="00C064D0">
        <w:rPr>
          <w:rFonts w:ascii="Times New Roman" w:eastAsia="Times New Roman" w:hAnsi="Times New Roman" w:cs="Times New Roman"/>
          <w:sz w:val="26"/>
        </w:rPr>
        <w:t>причинение</w:t>
      </w:r>
      <w:r w:rsidRPr="00C064D0">
        <w:rPr>
          <w:rFonts w:ascii="Times New Roman" w:eastAsia="Times New Roman" w:hAnsi="Times New Roman" w:cs="Times New Roman"/>
          <w:spacing w:val="18"/>
          <w:sz w:val="26"/>
        </w:rPr>
        <w:t xml:space="preserve"> </w:t>
      </w:r>
      <w:r w:rsidRPr="00C064D0">
        <w:rPr>
          <w:rFonts w:ascii="Times New Roman" w:eastAsia="Times New Roman" w:hAnsi="Times New Roman" w:cs="Times New Roman"/>
          <w:sz w:val="26"/>
        </w:rPr>
        <w:t>физического</w:t>
      </w:r>
      <w:r w:rsidRPr="00C064D0">
        <w:rPr>
          <w:rFonts w:ascii="Times New Roman" w:eastAsia="Times New Roman" w:hAnsi="Times New Roman" w:cs="Times New Roman"/>
          <w:spacing w:val="19"/>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морального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вреда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другим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людям.</w:t>
      </w:r>
    </w:p>
    <w:p w:rsidR="00C064D0" w:rsidRPr="00C064D0" w:rsidRDefault="00C064D0" w:rsidP="00C064D0">
      <w:pPr>
        <w:widowControl w:val="0"/>
        <w:autoSpaceDE w:val="0"/>
        <w:autoSpaceDN w:val="0"/>
        <w:spacing w:after="0" w:line="298"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Эстетического</w:t>
      </w:r>
      <w:r w:rsidRPr="00C064D0">
        <w:rPr>
          <w:rFonts w:ascii="Times New Roman" w:eastAsia="Times New Roman" w:hAnsi="Times New Roman" w:cs="Times New Roman"/>
          <w:b/>
          <w:bCs/>
          <w:i/>
          <w:iCs/>
          <w:spacing w:val="-7"/>
          <w:sz w:val="26"/>
          <w:szCs w:val="26"/>
        </w:rPr>
        <w:t xml:space="preserve"> </w:t>
      </w:r>
      <w:r w:rsidRPr="00C064D0">
        <w:rPr>
          <w:rFonts w:ascii="Times New Roman" w:eastAsia="Times New Roman" w:hAnsi="Times New Roman" w:cs="Times New Roman"/>
          <w:b/>
          <w:bCs/>
          <w:i/>
          <w:iCs/>
          <w:sz w:val="26"/>
          <w:szCs w:val="26"/>
        </w:rPr>
        <w:t>воспитания:</w:t>
      </w:r>
    </w:p>
    <w:p w:rsidR="00C064D0" w:rsidRPr="00C064D0" w:rsidRDefault="00C064D0" w:rsidP="00C064D0">
      <w:pPr>
        <w:widowControl w:val="0"/>
        <w:numPr>
          <w:ilvl w:val="0"/>
          <w:numId w:val="14"/>
        </w:numPr>
        <w:tabs>
          <w:tab w:val="left" w:pos="576"/>
        </w:tabs>
        <w:autoSpaceDE w:val="0"/>
        <w:autoSpaceDN w:val="0"/>
        <w:spacing w:before="47" w:after="0" w:line="276" w:lineRule="auto"/>
        <w:ind w:left="212" w:right="109"/>
        <w:rPr>
          <w:rFonts w:ascii="Times New Roman" w:eastAsia="Times New Roman" w:hAnsi="Times New Roman" w:cs="Times New Roman"/>
          <w:sz w:val="26"/>
        </w:rPr>
      </w:pPr>
      <w:r w:rsidRPr="00C064D0">
        <w:rPr>
          <w:rFonts w:ascii="Times New Roman" w:eastAsia="Times New Roman" w:hAnsi="Times New Roman" w:cs="Times New Roman"/>
          <w:sz w:val="26"/>
        </w:rPr>
        <w:t>уважительное</w:t>
      </w:r>
      <w:r w:rsidRPr="00C064D0">
        <w:rPr>
          <w:rFonts w:ascii="Times New Roman" w:eastAsia="Times New Roman" w:hAnsi="Times New Roman" w:cs="Times New Roman"/>
          <w:spacing w:val="34"/>
          <w:sz w:val="26"/>
        </w:rPr>
        <w:t xml:space="preserve"> </w:t>
      </w:r>
      <w:r w:rsidRPr="00C064D0">
        <w:rPr>
          <w:rFonts w:ascii="Times New Roman" w:eastAsia="Times New Roman" w:hAnsi="Times New Roman" w:cs="Times New Roman"/>
          <w:sz w:val="26"/>
        </w:rPr>
        <w:t>отношение</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интерес</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38"/>
          <w:sz w:val="26"/>
        </w:rPr>
        <w:t xml:space="preserve"> </w:t>
      </w:r>
      <w:r w:rsidRPr="00C064D0">
        <w:rPr>
          <w:rFonts w:ascii="Times New Roman" w:eastAsia="Times New Roman" w:hAnsi="Times New Roman" w:cs="Times New Roman"/>
          <w:sz w:val="26"/>
        </w:rPr>
        <w:t>художественной</w:t>
      </w:r>
      <w:r w:rsidRPr="00C064D0">
        <w:rPr>
          <w:rFonts w:ascii="Times New Roman" w:eastAsia="Times New Roman" w:hAnsi="Times New Roman" w:cs="Times New Roman"/>
          <w:spacing w:val="38"/>
          <w:sz w:val="26"/>
        </w:rPr>
        <w:t xml:space="preserve"> </w:t>
      </w:r>
      <w:r w:rsidRPr="00C064D0">
        <w:rPr>
          <w:rFonts w:ascii="Times New Roman" w:eastAsia="Times New Roman" w:hAnsi="Times New Roman" w:cs="Times New Roman"/>
          <w:sz w:val="26"/>
        </w:rPr>
        <w:t>культуре,</w:t>
      </w:r>
      <w:r w:rsidRPr="00C064D0">
        <w:rPr>
          <w:rFonts w:ascii="Times New Roman" w:eastAsia="Times New Roman" w:hAnsi="Times New Roman" w:cs="Times New Roman"/>
          <w:spacing w:val="34"/>
          <w:sz w:val="26"/>
        </w:rPr>
        <w:t xml:space="preserve"> </w:t>
      </w:r>
      <w:r w:rsidRPr="00C064D0">
        <w:rPr>
          <w:rFonts w:ascii="Times New Roman" w:eastAsia="Times New Roman" w:hAnsi="Times New Roman" w:cs="Times New Roman"/>
          <w:sz w:val="26"/>
        </w:rPr>
        <w:t>восприимчивость</w:t>
      </w:r>
      <w:r w:rsidRPr="00C064D0">
        <w:rPr>
          <w:rFonts w:ascii="Times New Roman" w:eastAsia="Times New Roman" w:hAnsi="Times New Roman" w:cs="Times New Roman"/>
          <w:spacing w:val="33"/>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разным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видам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искусства,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традициям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творчеству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своего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других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народов;</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стремление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самовыражению</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разных</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видах</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художественной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деятельности.</w:t>
      </w:r>
    </w:p>
    <w:p w:rsidR="00C064D0" w:rsidRPr="00C064D0" w:rsidRDefault="00C064D0" w:rsidP="00C064D0">
      <w:pPr>
        <w:widowControl w:val="0"/>
        <w:autoSpaceDE w:val="0"/>
        <w:autoSpaceDN w:val="0"/>
        <w:spacing w:before="44" w:after="0" w:line="278" w:lineRule="auto"/>
        <w:ind w:left="212" w:right="4200"/>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Физического воспитания, формирования культуры</w:t>
      </w:r>
      <w:r w:rsidRPr="00C064D0">
        <w:rPr>
          <w:rFonts w:ascii="Times New Roman" w:eastAsia="Times New Roman" w:hAnsi="Times New Roman" w:cs="Times New Roman"/>
          <w:b/>
          <w:bCs/>
          <w:i/>
          <w:iCs/>
          <w:spacing w:val="-62"/>
          <w:sz w:val="26"/>
          <w:szCs w:val="26"/>
        </w:rPr>
        <w:t xml:space="preserve"> </w:t>
      </w:r>
      <w:r w:rsidRPr="00C064D0">
        <w:rPr>
          <w:rFonts w:ascii="Times New Roman" w:eastAsia="Times New Roman" w:hAnsi="Times New Roman" w:cs="Times New Roman"/>
          <w:b/>
          <w:bCs/>
          <w:i/>
          <w:iCs/>
          <w:sz w:val="26"/>
          <w:szCs w:val="26"/>
        </w:rPr>
        <w:t>здоровья и</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эмоционального</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благополучия:</w:t>
      </w:r>
    </w:p>
    <w:p w:rsidR="00C064D0" w:rsidRPr="00C064D0" w:rsidRDefault="00C064D0" w:rsidP="00C064D0">
      <w:pPr>
        <w:widowControl w:val="0"/>
        <w:numPr>
          <w:ilvl w:val="0"/>
          <w:numId w:val="14"/>
        </w:numPr>
        <w:tabs>
          <w:tab w:val="left" w:pos="540"/>
        </w:tabs>
        <w:autoSpaceDE w:val="0"/>
        <w:autoSpaceDN w:val="0"/>
        <w:spacing w:after="0" w:line="276" w:lineRule="auto"/>
        <w:ind w:left="212" w:right="112"/>
        <w:rPr>
          <w:rFonts w:ascii="Times New Roman" w:eastAsia="Times New Roman" w:hAnsi="Times New Roman" w:cs="Times New Roman"/>
          <w:sz w:val="26"/>
        </w:rPr>
      </w:pPr>
      <w:r w:rsidRPr="00C064D0">
        <w:rPr>
          <w:rFonts w:ascii="Times New Roman" w:eastAsia="Times New Roman" w:hAnsi="Times New Roman" w:cs="Times New Roman"/>
          <w:sz w:val="26"/>
        </w:rPr>
        <w:t>соблюдение правил здорового и безопасного (для себя и других людей) образа жизни в</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окружающей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среде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том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числе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 формационной);</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бережное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отношение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физическому</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психическому</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здоровью.</w:t>
      </w:r>
    </w:p>
    <w:p w:rsidR="00C064D0" w:rsidRPr="00C064D0" w:rsidRDefault="00C064D0" w:rsidP="00C064D0">
      <w:pPr>
        <w:widowControl w:val="0"/>
        <w:autoSpaceDE w:val="0"/>
        <w:autoSpaceDN w:val="0"/>
        <w:spacing w:before="42"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Трудового</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воспитания:</w:t>
      </w:r>
    </w:p>
    <w:p w:rsidR="00C064D0" w:rsidRPr="00C064D0" w:rsidRDefault="00C064D0" w:rsidP="00C064D0">
      <w:pPr>
        <w:widowControl w:val="0"/>
        <w:numPr>
          <w:ilvl w:val="0"/>
          <w:numId w:val="14"/>
        </w:numPr>
        <w:tabs>
          <w:tab w:val="left" w:pos="550"/>
        </w:tabs>
        <w:autoSpaceDE w:val="0"/>
        <w:autoSpaceDN w:val="0"/>
        <w:spacing w:before="44" w:after="0" w:line="276" w:lineRule="auto"/>
        <w:ind w:left="212" w:right="114"/>
        <w:jc w:val="both"/>
        <w:rPr>
          <w:rFonts w:ascii="Times New Roman" w:eastAsia="Times New Roman" w:hAnsi="Times New Roman" w:cs="Times New Roman"/>
          <w:sz w:val="26"/>
        </w:rPr>
      </w:pPr>
      <w:r w:rsidRPr="00C064D0">
        <w:rPr>
          <w:rFonts w:ascii="Times New Roman" w:eastAsia="Times New Roman" w:hAnsi="Times New Roman" w:cs="Times New Roman"/>
          <w:sz w:val="26"/>
        </w:rPr>
        <w:t>осознание ценности труда в жизни человека и общества, ответственное потребление 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бережное отношение к результатам труда, навыки участия в различных видах трудовой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деятельности,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интерес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 различным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профессиям</w:t>
      </w:r>
    </w:p>
    <w:p w:rsidR="00C064D0" w:rsidRPr="00C064D0" w:rsidRDefault="00C064D0" w:rsidP="00C064D0">
      <w:pPr>
        <w:widowControl w:val="0"/>
        <w:autoSpaceDE w:val="0"/>
        <w:autoSpaceDN w:val="0"/>
        <w:spacing w:before="1"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Экологического</w:t>
      </w:r>
      <w:r w:rsidRPr="00C064D0">
        <w:rPr>
          <w:rFonts w:ascii="Times New Roman" w:eastAsia="Times New Roman" w:hAnsi="Times New Roman" w:cs="Times New Roman"/>
          <w:b/>
          <w:bCs/>
          <w:i/>
          <w:iCs/>
          <w:spacing w:val="-8"/>
          <w:sz w:val="26"/>
          <w:szCs w:val="26"/>
        </w:rPr>
        <w:t xml:space="preserve"> </w:t>
      </w:r>
      <w:r w:rsidRPr="00C064D0">
        <w:rPr>
          <w:rFonts w:ascii="Times New Roman" w:eastAsia="Times New Roman" w:hAnsi="Times New Roman" w:cs="Times New Roman"/>
          <w:b/>
          <w:bCs/>
          <w:i/>
          <w:iCs/>
          <w:sz w:val="26"/>
          <w:szCs w:val="26"/>
        </w:rPr>
        <w:t>воспитания:</w:t>
      </w:r>
    </w:p>
    <w:p w:rsidR="00C064D0" w:rsidRPr="00C064D0" w:rsidRDefault="00C064D0" w:rsidP="00C064D0">
      <w:pPr>
        <w:widowControl w:val="0"/>
        <w:numPr>
          <w:ilvl w:val="0"/>
          <w:numId w:val="14"/>
        </w:numPr>
        <w:tabs>
          <w:tab w:val="left" w:pos="538"/>
        </w:tabs>
        <w:autoSpaceDE w:val="0"/>
        <w:autoSpaceDN w:val="0"/>
        <w:spacing w:before="45"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бережное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отношение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природе;</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неприятие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действий,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приносящих</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ей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вред.</w:t>
      </w:r>
    </w:p>
    <w:p w:rsidR="00C064D0" w:rsidRPr="00C064D0" w:rsidRDefault="00C064D0" w:rsidP="00C064D0">
      <w:pPr>
        <w:widowControl w:val="0"/>
        <w:autoSpaceDE w:val="0"/>
        <w:autoSpaceDN w:val="0"/>
        <w:spacing w:before="10" w:after="0" w:line="240" w:lineRule="auto"/>
        <w:rPr>
          <w:rFonts w:ascii="Times New Roman" w:eastAsia="Times New Roman" w:hAnsi="Times New Roman" w:cs="Times New Roman"/>
          <w:sz w:val="33"/>
          <w:szCs w:val="26"/>
        </w:rPr>
      </w:pPr>
    </w:p>
    <w:p w:rsidR="00C064D0" w:rsidRPr="00C064D0" w:rsidRDefault="00C064D0" w:rsidP="00C064D0">
      <w:pPr>
        <w:widowControl w:val="0"/>
        <w:autoSpaceDE w:val="0"/>
        <w:autoSpaceDN w:val="0"/>
        <w:spacing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Ценности</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научного</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познания:</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первоначальные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представления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научной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картине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мира;</w:t>
      </w:r>
    </w:p>
    <w:p w:rsidR="00C064D0" w:rsidRPr="00C064D0" w:rsidRDefault="00C064D0" w:rsidP="00C064D0">
      <w:pPr>
        <w:widowControl w:val="0"/>
        <w:numPr>
          <w:ilvl w:val="0"/>
          <w:numId w:val="14"/>
        </w:numPr>
        <w:tabs>
          <w:tab w:val="left" w:pos="736"/>
          <w:tab w:val="left" w:pos="737"/>
          <w:tab w:val="left" w:pos="2770"/>
          <w:tab w:val="left" w:pos="4139"/>
          <w:tab w:val="left" w:pos="5701"/>
          <w:tab w:val="left" w:pos="7833"/>
          <w:tab w:val="left" w:pos="10133"/>
        </w:tabs>
        <w:autoSpaceDE w:val="0"/>
        <w:autoSpaceDN w:val="0"/>
        <w:spacing w:before="45" w:after="0" w:line="276" w:lineRule="auto"/>
        <w:ind w:left="212" w:right="112"/>
        <w:rPr>
          <w:rFonts w:ascii="Times New Roman" w:eastAsia="Times New Roman" w:hAnsi="Times New Roman" w:cs="Times New Roman"/>
          <w:sz w:val="26"/>
        </w:rPr>
      </w:pPr>
      <w:r w:rsidRPr="00C064D0">
        <w:rPr>
          <w:rFonts w:ascii="Times New Roman" w:eastAsia="Times New Roman" w:hAnsi="Times New Roman" w:cs="Times New Roman"/>
          <w:sz w:val="26"/>
        </w:rPr>
        <w:t>познавательные</w:t>
      </w:r>
      <w:r w:rsidRPr="00C064D0">
        <w:rPr>
          <w:rFonts w:ascii="Times New Roman" w:eastAsia="Times New Roman" w:hAnsi="Times New Roman" w:cs="Times New Roman"/>
          <w:sz w:val="26"/>
        </w:rPr>
        <w:tab/>
        <w:t>интересы,</w:t>
      </w:r>
      <w:r w:rsidRPr="00C064D0">
        <w:rPr>
          <w:rFonts w:ascii="Times New Roman" w:eastAsia="Times New Roman" w:hAnsi="Times New Roman" w:cs="Times New Roman"/>
          <w:sz w:val="26"/>
        </w:rPr>
        <w:tab/>
        <w:t>активность,</w:t>
      </w:r>
      <w:r w:rsidRPr="00C064D0">
        <w:rPr>
          <w:rFonts w:ascii="Times New Roman" w:eastAsia="Times New Roman" w:hAnsi="Times New Roman" w:cs="Times New Roman"/>
          <w:sz w:val="26"/>
        </w:rPr>
        <w:tab/>
        <w:t>инициативность,</w:t>
      </w:r>
      <w:r w:rsidRPr="00C064D0">
        <w:rPr>
          <w:rFonts w:ascii="Times New Roman" w:eastAsia="Times New Roman" w:hAnsi="Times New Roman" w:cs="Times New Roman"/>
          <w:sz w:val="26"/>
        </w:rPr>
        <w:tab/>
        <w:t>любознательность</w:t>
      </w:r>
      <w:r w:rsidRPr="00C064D0">
        <w:rPr>
          <w:rFonts w:ascii="Times New Roman" w:eastAsia="Times New Roman" w:hAnsi="Times New Roman" w:cs="Times New Roman"/>
          <w:sz w:val="26"/>
        </w:rPr>
        <w:tab/>
      </w:r>
      <w:r w:rsidRPr="00C064D0">
        <w:rPr>
          <w:rFonts w:ascii="Times New Roman" w:eastAsia="Times New Roman" w:hAnsi="Times New Roman" w:cs="Times New Roman"/>
          <w:spacing w:val="-3"/>
          <w:sz w:val="26"/>
        </w:rPr>
        <w:t>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самостоятельность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познании.</w:t>
      </w:r>
    </w:p>
    <w:p w:rsidR="00C064D0" w:rsidRPr="00C064D0" w:rsidRDefault="00C064D0" w:rsidP="00C064D0">
      <w:pPr>
        <w:widowControl w:val="0"/>
        <w:autoSpaceDE w:val="0"/>
        <w:autoSpaceDN w:val="0"/>
        <w:spacing w:after="0" w:line="276" w:lineRule="auto"/>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autoSpaceDE w:val="0"/>
        <w:autoSpaceDN w:val="0"/>
        <w:spacing w:before="76"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lastRenderedPageBreak/>
        <w:t>Метапредметные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результаты</w:t>
      </w:r>
    </w:p>
    <w:p w:rsidR="00C064D0" w:rsidRPr="00C064D0" w:rsidRDefault="00C064D0" w:rsidP="00C064D0">
      <w:pPr>
        <w:widowControl w:val="0"/>
        <w:autoSpaceDE w:val="0"/>
        <w:autoSpaceDN w:val="0"/>
        <w:spacing w:before="45" w:after="0" w:line="276" w:lineRule="auto"/>
        <w:ind w:left="212" w:right="259"/>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Метапредметные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результаты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освоения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программы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начального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общего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образования</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должны отражать:</w:t>
      </w:r>
    </w:p>
    <w:p w:rsidR="00C064D0" w:rsidRPr="00C064D0" w:rsidRDefault="00C064D0" w:rsidP="00C064D0">
      <w:pPr>
        <w:widowControl w:val="0"/>
        <w:autoSpaceDE w:val="0"/>
        <w:autoSpaceDN w:val="0"/>
        <w:spacing w:before="1" w:after="0" w:line="276" w:lineRule="auto"/>
        <w:ind w:left="212" w:right="3301"/>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Овладение универсальными учебными познавательными</w:t>
      </w:r>
      <w:r w:rsidRPr="00C064D0">
        <w:rPr>
          <w:rFonts w:ascii="Times New Roman" w:eastAsia="Times New Roman" w:hAnsi="Times New Roman" w:cs="Times New Roman"/>
          <w:b/>
          <w:bCs/>
          <w:spacing w:val="-62"/>
          <w:sz w:val="26"/>
          <w:szCs w:val="26"/>
        </w:rPr>
        <w:t xml:space="preserve"> </w:t>
      </w:r>
      <w:r w:rsidRPr="00C064D0">
        <w:rPr>
          <w:rFonts w:ascii="Times New Roman" w:eastAsia="Times New Roman" w:hAnsi="Times New Roman" w:cs="Times New Roman"/>
          <w:b/>
          <w:bCs/>
          <w:sz w:val="26"/>
          <w:szCs w:val="26"/>
        </w:rPr>
        <w:t>действиями:</w:t>
      </w:r>
    </w:p>
    <w:p w:rsidR="00C064D0" w:rsidRPr="00C064D0" w:rsidRDefault="00C064D0" w:rsidP="00C064D0">
      <w:pPr>
        <w:widowControl w:val="0"/>
        <w:numPr>
          <w:ilvl w:val="0"/>
          <w:numId w:val="11"/>
        </w:numPr>
        <w:tabs>
          <w:tab w:val="left" w:pos="494"/>
        </w:tabs>
        <w:autoSpaceDE w:val="0"/>
        <w:autoSpaceDN w:val="0"/>
        <w:spacing w:after="0" w:line="298" w:lineRule="exact"/>
        <w:ind w:hanging="28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базовые</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логические</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действия:</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сравнивать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объекты,</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устанавливать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основания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для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сравнения,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устанавливать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аналогии;</w:t>
      </w:r>
    </w:p>
    <w:p w:rsidR="00C064D0" w:rsidRPr="00C064D0" w:rsidRDefault="00C064D0" w:rsidP="00C064D0">
      <w:pPr>
        <w:widowControl w:val="0"/>
        <w:numPr>
          <w:ilvl w:val="0"/>
          <w:numId w:val="14"/>
        </w:numPr>
        <w:tabs>
          <w:tab w:val="left" w:pos="538"/>
        </w:tabs>
        <w:autoSpaceDE w:val="0"/>
        <w:autoSpaceDN w:val="0"/>
        <w:spacing w:before="47"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объединять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части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объекта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(объекты)</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определённому</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признаку;</w:t>
      </w:r>
    </w:p>
    <w:p w:rsidR="00C064D0" w:rsidRPr="00C064D0" w:rsidRDefault="00C064D0" w:rsidP="00C064D0">
      <w:pPr>
        <w:widowControl w:val="0"/>
        <w:numPr>
          <w:ilvl w:val="0"/>
          <w:numId w:val="14"/>
        </w:numPr>
        <w:tabs>
          <w:tab w:val="left" w:pos="777"/>
          <w:tab w:val="left" w:pos="778"/>
          <w:tab w:val="left" w:pos="2326"/>
          <w:tab w:val="left" w:pos="4250"/>
          <w:tab w:val="left" w:pos="5449"/>
          <w:tab w:val="left" w:pos="6135"/>
          <w:tab w:val="left" w:pos="8214"/>
        </w:tabs>
        <w:autoSpaceDE w:val="0"/>
        <w:autoSpaceDN w:val="0"/>
        <w:spacing w:before="44" w:after="0" w:line="276" w:lineRule="auto"/>
        <w:ind w:left="212" w:right="113"/>
        <w:rPr>
          <w:rFonts w:ascii="Times New Roman" w:eastAsia="Times New Roman" w:hAnsi="Times New Roman" w:cs="Times New Roman"/>
          <w:sz w:val="26"/>
        </w:rPr>
      </w:pPr>
      <w:r w:rsidRPr="00C064D0">
        <w:rPr>
          <w:rFonts w:ascii="Times New Roman" w:eastAsia="Times New Roman" w:hAnsi="Times New Roman" w:cs="Times New Roman"/>
          <w:sz w:val="26"/>
        </w:rPr>
        <w:t>определять</w:t>
      </w:r>
      <w:r w:rsidRPr="00C064D0">
        <w:rPr>
          <w:rFonts w:ascii="Times New Roman" w:eastAsia="Times New Roman" w:hAnsi="Times New Roman" w:cs="Times New Roman"/>
          <w:sz w:val="26"/>
        </w:rPr>
        <w:tab/>
        <w:t>существенный</w:t>
      </w:r>
      <w:r w:rsidRPr="00C064D0">
        <w:rPr>
          <w:rFonts w:ascii="Times New Roman" w:eastAsia="Times New Roman" w:hAnsi="Times New Roman" w:cs="Times New Roman"/>
          <w:sz w:val="26"/>
        </w:rPr>
        <w:tab/>
        <w:t>признак</w:t>
      </w:r>
      <w:r w:rsidRPr="00C064D0">
        <w:rPr>
          <w:rFonts w:ascii="Times New Roman" w:eastAsia="Times New Roman" w:hAnsi="Times New Roman" w:cs="Times New Roman"/>
          <w:sz w:val="26"/>
        </w:rPr>
        <w:tab/>
        <w:t>для</w:t>
      </w:r>
      <w:r w:rsidRPr="00C064D0">
        <w:rPr>
          <w:rFonts w:ascii="Times New Roman" w:eastAsia="Times New Roman" w:hAnsi="Times New Roman" w:cs="Times New Roman"/>
          <w:sz w:val="26"/>
        </w:rPr>
        <w:tab/>
        <w:t>классификации,</w:t>
      </w:r>
      <w:r w:rsidRPr="00C064D0">
        <w:rPr>
          <w:rFonts w:ascii="Times New Roman" w:eastAsia="Times New Roman" w:hAnsi="Times New Roman" w:cs="Times New Roman"/>
          <w:sz w:val="26"/>
        </w:rPr>
        <w:tab/>
        <w:t>классифицировать</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предложенные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объекты;</w:t>
      </w:r>
    </w:p>
    <w:p w:rsidR="00C064D0" w:rsidRPr="00C064D0" w:rsidRDefault="00C064D0" w:rsidP="00C064D0">
      <w:pPr>
        <w:widowControl w:val="0"/>
        <w:numPr>
          <w:ilvl w:val="0"/>
          <w:numId w:val="14"/>
        </w:numPr>
        <w:tabs>
          <w:tab w:val="left" w:pos="631"/>
        </w:tabs>
        <w:autoSpaceDE w:val="0"/>
        <w:autoSpaceDN w:val="0"/>
        <w:spacing w:after="0" w:line="278" w:lineRule="auto"/>
        <w:ind w:left="212" w:right="104"/>
        <w:rPr>
          <w:rFonts w:ascii="Times New Roman" w:eastAsia="Times New Roman" w:hAnsi="Times New Roman" w:cs="Times New Roman"/>
          <w:sz w:val="26"/>
        </w:rPr>
      </w:pPr>
      <w:r w:rsidRPr="00C064D0">
        <w:rPr>
          <w:rFonts w:ascii="Times New Roman" w:eastAsia="Times New Roman" w:hAnsi="Times New Roman" w:cs="Times New Roman"/>
          <w:sz w:val="26"/>
        </w:rPr>
        <w:t>находить</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закономерности</w:t>
      </w:r>
      <w:r w:rsidRPr="00C064D0">
        <w:rPr>
          <w:rFonts w:ascii="Times New Roman" w:eastAsia="Times New Roman" w:hAnsi="Times New Roman" w:cs="Times New Roman"/>
          <w:spacing w:val="29"/>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противоречия</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0"/>
          <w:sz w:val="26"/>
        </w:rPr>
        <w:t xml:space="preserve"> </w:t>
      </w:r>
      <w:r w:rsidRPr="00C064D0">
        <w:rPr>
          <w:rFonts w:ascii="Times New Roman" w:eastAsia="Times New Roman" w:hAnsi="Times New Roman" w:cs="Times New Roman"/>
          <w:sz w:val="26"/>
        </w:rPr>
        <w:t>рассматриваемых</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фактах,</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данных</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наблюдениях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основе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предложенного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педагогическим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работником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алгоритма;</w:t>
      </w:r>
    </w:p>
    <w:p w:rsidR="00C064D0" w:rsidRPr="00C064D0" w:rsidRDefault="00C064D0" w:rsidP="00C064D0">
      <w:pPr>
        <w:widowControl w:val="0"/>
        <w:numPr>
          <w:ilvl w:val="0"/>
          <w:numId w:val="14"/>
        </w:numPr>
        <w:tabs>
          <w:tab w:val="left" w:pos="607"/>
        </w:tabs>
        <w:autoSpaceDE w:val="0"/>
        <w:autoSpaceDN w:val="0"/>
        <w:spacing w:after="0" w:line="276" w:lineRule="auto"/>
        <w:ind w:left="212" w:right="112"/>
        <w:rPr>
          <w:rFonts w:ascii="Times New Roman" w:eastAsia="Times New Roman" w:hAnsi="Times New Roman" w:cs="Times New Roman"/>
          <w:sz w:val="26"/>
        </w:rPr>
      </w:pPr>
      <w:r w:rsidRPr="00C064D0">
        <w:rPr>
          <w:rFonts w:ascii="Times New Roman" w:eastAsia="Times New Roman" w:hAnsi="Times New Roman" w:cs="Times New Roman"/>
          <w:sz w:val="26"/>
        </w:rPr>
        <w:t>выявлять</w:t>
      </w:r>
      <w:r w:rsidRPr="00C064D0">
        <w:rPr>
          <w:rFonts w:ascii="Times New Roman" w:eastAsia="Times New Roman" w:hAnsi="Times New Roman" w:cs="Times New Roman"/>
          <w:spacing w:val="64"/>
          <w:sz w:val="26"/>
        </w:rPr>
        <w:t xml:space="preserve"> </w:t>
      </w:r>
      <w:r w:rsidRPr="00C064D0">
        <w:rPr>
          <w:rFonts w:ascii="Times New Roman" w:eastAsia="Times New Roman" w:hAnsi="Times New Roman" w:cs="Times New Roman"/>
          <w:sz w:val="26"/>
        </w:rPr>
        <w:t>недостаток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для</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решения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(практической)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основе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алгоритма;</w:t>
      </w:r>
    </w:p>
    <w:p w:rsidR="00C064D0" w:rsidRPr="00C064D0" w:rsidRDefault="00C064D0" w:rsidP="00C064D0">
      <w:pPr>
        <w:widowControl w:val="0"/>
        <w:numPr>
          <w:ilvl w:val="0"/>
          <w:numId w:val="14"/>
        </w:numPr>
        <w:tabs>
          <w:tab w:val="left" w:pos="810"/>
          <w:tab w:val="left" w:pos="811"/>
          <w:tab w:val="left" w:pos="2741"/>
          <w:tab w:val="left" w:pos="5783"/>
          <w:tab w:val="left" w:pos="6722"/>
          <w:tab w:val="left" w:pos="7185"/>
          <w:tab w:val="left" w:pos="8728"/>
        </w:tabs>
        <w:autoSpaceDE w:val="0"/>
        <w:autoSpaceDN w:val="0"/>
        <w:spacing w:after="0" w:line="278" w:lineRule="auto"/>
        <w:ind w:left="212" w:right="107"/>
        <w:rPr>
          <w:rFonts w:ascii="Times New Roman" w:eastAsia="Times New Roman" w:hAnsi="Times New Roman" w:cs="Times New Roman"/>
          <w:sz w:val="26"/>
        </w:rPr>
      </w:pPr>
      <w:r w:rsidRPr="00C064D0">
        <w:rPr>
          <w:rFonts w:ascii="Times New Roman" w:eastAsia="Times New Roman" w:hAnsi="Times New Roman" w:cs="Times New Roman"/>
          <w:sz w:val="26"/>
        </w:rPr>
        <w:t>устанавливать</w:t>
      </w:r>
      <w:r w:rsidRPr="00C064D0">
        <w:rPr>
          <w:rFonts w:ascii="Times New Roman" w:eastAsia="Times New Roman" w:hAnsi="Times New Roman" w:cs="Times New Roman"/>
          <w:sz w:val="26"/>
        </w:rPr>
        <w:tab/>
        <w:t>причинно-следственные</w:t>
      </w:r>
      <w:r w:rsidRPr="00C064D0">
        <w:rPr>
          <w:rFonts w:ascii="Times New Roman" w:eastAsia="Times New Roman" w:hAnsi="Times New Roman" w:cs="Times New Roman"/>
          <w:sz w:val="26"/>
        </w:rPr>
        <w:tab/>
        <w:t>связи</w:t>
      </w:r>
      <w:r w:rsidRPr="00C064D0">
        <w:rPr>
          <w:rFonts w:ascii="Times New Roman" w:eastAsia="Times New Roman" w:hAnsi="Times New Roman" w:cs="Times New Roman"/>
          <w:sz w:val="26"/>
        </w:rPr>
        <w:tab/>
        <w:t>в</w:t>
      </w:r>
      <w:r w:rsidRPr="00C064D0">
        <w:rPr>
          <w:rFonts w:ascii="Times New Roman" w:eastAsia="Times New Roman" w:hAnsi="Times New Roman" w:cs="Times New Roman"/>
          <w:sz w:val="26"/>
        </w:rPr>
        <w:tab/>
        <w:t>ситуациях,</w:t>
      </w:r>
      <w:r w:rsidRPr="00C064D0">
        <w:rPr>
          <w:rFonts w:ascii="Times New Roman" w:eastAsia="Times New Roman" w:hAnsi="Times New Roman" w:cs="Times New Roman"/>
          <w:sz w:val="26"/>
        </w:rPr>
        <w:tab/>
      </w:r>
      <w:r w:rsidRPr="00C064D0">
        <w:rPr>
          <w:rFonts w:ascii="Times New Roman" w:eastAsia="Times New Roman" w:hAnsi="Times New Roman" w:cs="Times New Roman"/>
          <w:spacing w:val="-1"/>
          <w:sz w:val="26"/>
        </w:rPr>
        <w:t>поддающихся</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непосредственному</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наблюдению</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или знакомых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опыту,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делать выводы;</w:t>
      </w:r>
    </w:p>
    <w:p w:rsidR="00C064D0" w:rsidRPr="00C064D0" w:rsidRDefault="00C064D0" w:rsidP="00C064D0">
      <w:pPr>
        <w:widowControl w:val="0"/>
        <w:numPr>
          <w:ilvl w:val="0"/>
          <w:numId w:val="11"/>
        </w:numPr>
        <w:tabs>
          <w:tab w:val="left" w:pos="494"/>
        </w:tabs>
        <w:autoSpaceDE w:val="0"/>
        <w:autoSpaceDN w:val="0"/>
        <w:spacing w:after="0" w:line="294" w:lineRule="exact"/>
        <w:ind w:hanging="28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базовые</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исследовательские</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действия:</w:t>
      </w:r>
    </w:p>
    <w:p w:rsidR="00C064D0" w:rsidRPr="00C064D0" w:rsidRDefault="00C064D0" w:rsidP="00C064D0">
      <w:pPr>
        <w:widowControl w:val="0"/>
        <w:numPr>
          <w:ilvl w:val="0"/>
          <w:numId w:val="14"/>
        </w:numPr>
        <w:tabs>
          <w:tab w:val="left" w:pos="545"/>
        </w:tabs>
        <w:autoSpaceDE w:val="0"/>
        <w:autoSpaceDN w:val="0"/>
        <w:spacing w:before="38" w:after="0" w:line="278"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определять разрыв между реальным и желательным состоянием объекта (ситуации) 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педагогическим работником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вопросов;</w:t>
      </w:r>
    </w:p>
    <w:p w:rsidR="00C064D0" w:rsidRPr="00C064D0" w:rsidRDefault="00C064D0" w:rsidP="00C064D0">
      <w:pPr>
        <w:widowControl w:val="0"/>
        <w:numPr>
          <w:ilvl w:val="0"/>
          <w:numId w:val="14"/>
        </w:numPr>
        <w:tabs>
          <w:tab w:val="left" w:pos="569"/>
        </w:tabs>
        <w:autoSpaceDE w:val="0"/>
        <w:autoSpaceDN w:val="0"/>
        <w:spacing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t>с помощью педагогического работника формулировать цель, планировать изменения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объекта,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ситуации;</w:t>
      </w:r>
    </w:p>
    <w:p w:rsidR="00C064D0" w:rsidRPr="00C064D0" w:rsidRDefault="00C064D0" w:rsidP="00C064D0">
      <w:pPr>
        <w:widowControl w:val="0"/>
        <w:numPr>
          <w:ilvl w:val="0"/>
          <w:numId w:val="14"/>
        </w:numPr>
        <w:tabs>
          <w:tab w:val="left" w:pos="557"/>
        </w:tabs>
        <w:autoSpaceDE w:val="0"/>
        <w:autoSpaceDN w:val="0"/>
        <w:spacing w:after="0" w:line="278"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сравнивать несколько вариантов решения задачи, выбирать наиболее подходящий (на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критериев);</w:t>
      </w:r>
    </w:p>
    <w:p w:rsidR="00C064D0" w:rsidRPr="00C064D0" w:rsidRDefault="00C064D0" w:rsidP="00C064D0">
      <w:pPr>
        <w:widowControl w:val="0"/>
        <w:numPr>
          <w:ilvl w:val="0"/>
          <w:numId w:val="14"/>
        </w:numPr>
        <w:tabs>
          <w:tab w:val="left" w:pos="559"/>
        </w:tabs>
        <w:autoSpaceDE w:val="0"/>
        <w:autoSpaceDN w:val="0"/>
        <w:spacing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проводить по предложенному плану опыт, несложное исследование по установлению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особенностей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объекта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связей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между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объектами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(часть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целое,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причина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следствие);</w:t>
      </w:r>
    </w:p>
    <w:p w:rsidR="00C064D0" w:rsidRPr="00C064D0" w:rsidRDefault="00C064D0" w:rsidP="00C064D0">
      <w:pPr>
        <w:widowControl w:val="0"/>
        <w:numPr>
          <w:ilvl w:val="0"/>
          <w:numId w:val="14"/>
        </w:numPr>
        <w:tabs>
          <w:tab w:val="left" w:pos="598"/>
        </w:tabs>
        <w:autoSpaceDE w:val="0"/>
        <w:autoSpaceDN w:val="0"/>
        <w:spacing w:after="0" w:line="276" w:lineRule="auto"/>
        <w:ind w:left="212" w:right="114"/>
        <w:jc w:val="both"/>
        <w:rPr>
          <w:rFonts w:ascii="Times New Roman" w:eastAsia="Times New Roman" w:hAnsi="Times New Roman" w:cs="Times New Roman"/>
          <w:sz w:val="26"/>
        </w:rPr>
      </w:pPr>
      <w:r w:rsidRPr="00C064D0">
        <w:rPr>
          <w:rFonts w:ascii="Times New Roman" w:eastAsia="Times New Roman" w:hAnsi="Times New Roman" w:cs="Times New Roman"/>
          <w:sz w:val="26"/>
        </w:rPr>
        <w:t>формулировать выводы и подкреплять их доказательствами на основе результатов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проведенного</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наблюдения</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(опыта,</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измерения,</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классификации,</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сравнения,</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исследования);</w:t>
      </w:r>
    </w:p>
    <w:p w:rsidR="00C064D0" w:rsidRPr="00C064D0" w:rsidRDefault="00C064D0" w:rsidP="00C064D0">
      <w:pPr>
        <w:widowControl w:val="0"/>
        <w:numPr>
          <w:ilvl w:val="0"/>
          <w:numId w:val="14"/>
        </w:numPr>
        <w:tabs>
          <w:tab w:val="left" w:pos="675"/>
        </w:tabs>
        <w:autoSpaceDE w:val="0"/>
        <w:autoSpaceDN w:val="0"/>
        <w:spacing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прогнозировать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возможное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развитие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процессов,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событий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последствия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аналогичных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или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сходных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ситуациях;</w:t>
      </w:r>
    </w:p>
    <w:p w:rsidR="00C064D0" w:rsidRPr="00C064D0" w:rsidRDefault="00C064D0" w:rsidP="00C064D0">
      <w:pPr>
        <w:widowControl w:val="0"/>
        <w:numPr>
          <w:ilvl w:val="0"/>
          <w:numId w:val="11"/>
        </w:numPr>
        <w:tabs>
          <w:tab w:val="left" w:pos="494"/>
        </w:tabs>
        <w:autoSpaceDE w:val="0"/>
        <w:autoSpaceDN w:val="0"/>
        <w:spacing w:after="0" w:line="240" w:lineRule="auto"/>
        <w:ind w:hanging="28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работа</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с</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информацией:</w:t>
      </w:r>
    </w:p>
    <w:p w:rsidR="00C064D0" w:rsidRPr="00C064D0" w:rsidRDefault="00C064D0" w:rsidP="00C064D0">
      <w:pPr>
        <w:widowControl w:val="0"/>
        <w:numPr>
          <w:ilvl w:val="0"/>
          <w:numId w:val="14"/>
        </w:numPr>
        <w:tabs>
          <w:tab w:val="left" w:pos="538"/>
        </w:tabs>
        <w:autoSpaceDE w:val="0"/>
        <w:autoSpaceDN w:val="0"/>
        <w:spacing w:before="34" w:after="0" w:line="240" w:lineRule="auto"/>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выбирать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источник</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получения</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информации;</w:t>
      </w:r>
    </w:p>
    <w:p w:rsidR="00C064D0" w:rsidRPr="00C064D0" w:rsidRDefault="00C064D0" w:rsidP="00C064D0">
      <w:pPr>
        <w:widowControl w:val="0"/>
        <w:numPr>
          <w:ilvl w:val="0"/>
          <w:numId w:val="14"/>
        </w:numPr>
        <w:tabs>
          <w:tab w:val="left" w:pos="603"/>
        </w:tabs>
        <w:autoSpaceDE w:val="0"/>
        <w:autoSpaceDN w:val="0"/>
        <w:spacing w:before="44"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t>согласно заданному алгоритму находить в предложенном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источнике информацию,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представленную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явном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виде;</w:t>
      </w:r>
    </w:p>
    <w:p w:rsidR="00C064D0" w:rsidRPr="00C064D0" w:rsidRDefault="00C064D0" w:rsidP="00C064D0">
      <w:pPr>
        <w:widowControl w:val="0"/>
        <w:numPr>
          <w:ilvl w:val="0"/>
          <w:numId w:val="14"/>
        </w:numPr>
        <w:tabs>
          <w:tab w:val="left" w:pos="619"/>
        </w:tabs>
        <w:autoSpaceDE w:val="0"/>
        <w:autoSpaceDN w:val="0"/>
        <w:spacing w:before="2"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достоверную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недостоверную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самостоятельно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основании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предложенного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педагогическим работником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способа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её</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проверки;</w:t>
      </w:r>
    </w:p>
    <w:p w:rsidR="00C064D0" w:rsidRPr="00C064D0" w:rsidRDefault="00C064D0" w:rsidP="00C064D0">
      <w:pPr>
        <w:widowControl w:val="0"/>
        <w:numPr>
          <w:ilvl w:val="0"/>
          <w:numId w:val="14"/>
        </w:numPr>
        <w:tabs>
          <w:tab w:val="left" w:pos="591"/>
        </w:tabs>
        <w:autoSpaceDE w:val="0"/>
        <w:autoSpaceDN w:val="0"/>
        <w:spacing w:after="0" w:line="276" w:lineRule="auto"/>
        <w:ind w:left="212" w:right="108"/>
        <w:jc w:val="both"/>
        <w:rPr>
          <w:rFonts w:ascii="Times New Roman" w:eastAsia="Times New Roman" w:hAnsi="Times New Roman" w:cs="Times New Roman"/>
          <w:sz w:val="26"/>
        </w:rPr>
      </w:pPr>
      <w:r w:rsidRPr="00C064D0">
        <w:rPr>
          <w:rFonts w:ascii="Times New Roman" w:eastAsia="Times New Roman" w:hAnsi="Times New Roman" w:cs="Times New Roman"/>
          <w:sz w:val="26"/>
        </w:rPr>
        <w:t>соблюдать с помощью взрослых (педагогических работников, родителей (законных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представителей)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несовершеннолетних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обучающихся)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информационной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безопасности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при поиске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сети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Интернет;</w:t>
      </w:r>
    </w:p>
    <w:p w:rsidR="00C064D0" w:rsidRPr="00C064D0" w:rsidRDefault="00C064D0" w:rsidP="00C064D0">
      <w:pPr>
        <w:widowControl w:val="0"/>
        <w:numPr>
          <w:ilvl w:val="0"/>
          <w:numId w:val="14"/>
        </w:numPr>
        <w:tabs>
          <w:tab w:val="left" w:pos="564"/>
        </w:tabs>
        <w:autoSpaceDE w:val="0"/>
        <w:autoSpaceDN w:val="0"/>
        <w:spacing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анализировать и создавать текстовую, видео, графическую, звуковую, информацию 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соответствии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задачей;</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самостоятельно</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создавать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схемы,</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таблицы</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для</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представления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информации.</w:t>
      </w:r>
    </w:p>
    <w:p w:rsidR="00C064D0" w:rsidRPr="00C064D0" w:rsidRDefault="00C064D0" w:rsidP="00C064D0">
      <w:pPr>
        <w:widowControl w:val="0"/>
        <w:autoSpaceDE w:val="0"/>
        <w:autoSpaceDN w:val="0"/>
        <w:spacing w:after="0" w:line="298" w:lineRule="exact"/>
        <w:jc w:val="both"/>
        <w:rPr>
          <w:rFonts w:ascii="Times New Roman" w:eastAsia="Times New Roman" w:hAnsi="Times New Roman" w:cs="Times New Roman"/>
          <w:sz w:val="26"/>
        </w:rPr>
        <w:sectPr w:rsidR="00C064D0" w:rsidRPr="00C064D0">
          <w:pgSz w:w="11910" w:h="16840"/>
          <w:pgMar w:top="1100" w:right="600" w:bottom="1160" w:left="920" w:header="0" w:footer="968" w:gutter="0"/>
          <w:cols w:space="720"/>
        </w:sectPr>
      </w:pPr>
    </w:p>
    <w:p w:rsidR="00C064D0" w:rsidRPr="00C064D0" w:rsidRDefault="00C064D0" w:rsidP="00C064D0">
      <w:pPr>
        <w:widowControl w:val="0"/>
        <w:autoSpaceDE w:val="0"/>
        <w:autoSpaceDN w:val="0"/>
        <w:spacing w:before="73" w:after="0" w:line="276" w:lineRule="auto"/>
        <w:ind w:left="212" w:right="3001"/>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lastRenderedPageBreak/>
        <w:t>Овладение универсальными учебными коммуникативными</w:t>
      </w:r>
      <w:r w:rsidRPr="00C064D0">
        <w:rPr>
          <w:rFonts w:ascii="Times New Roman" w:eastAsia="Times New Roman" w:hAnsi="Times New Roman" w:cs="Times New Roman"/>
          <w:b/>
          <w:bCs/>
          <w:spacing w:val="-63"/>
          <w:sz w:val="26"/>
          <w:szCs w:val="26"/>
        </w:rPr>
        <w:t xml:space="preserve"> </w:t>
      </w:r>
      <w:r w:rsidRPr="00C064D0">
        <w:rPr>
          <w:rFonts w:ascii="Times New Roman" w:eastAsia="Times New Roman" w:hAnsi="Times New Roman" w:cs="Times New Roman"/>
          <w:b/>
          <w:bCs/>
          <w:sz w:val="26"/>
          <w:szCs w:val="26"/>
        </w:rPr>
        <w:t>действиями:</w:t>
      </w:r>
    </w:p>
    <w:p w:rsidR="00C064D0" w:rsidRPr="00C064D0" w:rsidRDefault="00C064D0" w:rsidP="00C064D0">
      <w:pPr>
        <w:widowControl w:val="0"/>
        <w:numPr>
          <w:ilvl w:val="0"/>
          <w:numId w:val="10"/>
        </w:numPr>
        <w:tabs>
          <w:tab w:val="left" w:pos="494"/>
        </w:tabs>
        <w:autoSpaceDE w:val="0"/>
        <w:autoSpaceDN w:val="0"/>
        <w:spacing w:after="0" w:line="298" w:lineRule="exact"/>
        <w:ind w:hanging="28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общение:</w:t>
      </w:r>
    </w:p>
    <w:p w:rsidR="00C064D0" w:rsidRPr="00C064D0" w:rsidRDefault="00C064D0" w:rsidP="00C064D0">
      <w:pPr>
        <w:widowControl w:val="0"/>
        <w:numPr>
          <w:ilvl w:val="0"/>
          <w:numId w:val="14"/>
        </w:numPr>
        <w:tabs>
          <w:tab w:val="left" w:pos="557"/>
        </w:tabs>
        <w:autoSpaceDE w:val="0"/>
        <w:autoSpaceDN w:val="0"/>
        <w:spacing w:before="44" w:after="0" w:line="278" w:lineRule="auto"/>
        <w:ind w:left="212" w:right="114"/>
        <w:rPr>
          <w:rFonts w:ascii="Times New Roman" w:eastAsia="Times New Roman" w:hAnsi="Times New Roman" w:cs="Times New Roman"/>
          <w:sz w:val="26"/>
        </w:rPr>
      </w:pPr>
      <w:r w:rsidRPr="00C064D0">
        <w:rPr>
          <w:rFonts w:ascii="Times New Roman" w:eastAsia="Times New Roman" w:hAnsi="Times New Roman" w:cs="Times New Roman"/>
          <w:sz w:val="26"/>
        </w:rPr>
        <w:t>воспринимать</w:t>
      </w:r>
      <w:r w:rsidRPr="00C064D0">
        <w:rPr>
          <w:rFonts w:ascii="Times New Roman" w:eastAsia="Times New Roman" w:hAnsi="Times New Roman" w:cs="Times New Roman"/>
          <w:spacing w:val="1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4"/>
          <w:sz w:val="26"/>
        </w:rPr>
        <w:t xml:space="preserve"> </w:t>
      </w:r>
      <w:r w:rsidRPr="00C064D0">
        <w:rPr>
          <w:rFonts w:ascii="Times New Roman" w:eastAsia="Times New Roman" w:hAnsi="Times New Roman" w:cs="Times New Roman"/>
          <w:sz w:val="26"/>
        </w:rPr>
        <w:t>формулировать</w:t>
      </w:r>
      <w:r w:rsidRPr="00C064D0">
        <w:rPr>
          <w:rFonts w:ascii="Times New Roman" w:eastAsia="Times New Roman" w:hAnsi="Times New Roman" w:cs="Times New Roman"/>
          <w:spacing w:val="14"/>
          <w:sz w:val="26"/>
        </w:rPr>
        <w:t xml:space="preserve"> </w:t>
      </w:r>
      <w:r w:rsidRPr="00C064D0">
        <w:rPr>
          <w:rFonts w:ascii="Times New Roman" w:eastAsia="Times New Roman" w:hAnsi="Times New Roman" w:cs="Times New Roman"/>
          <w:sz w:val="26"/>
        </w:rPr>
        <w:t>суждения,</w:t>
      </w:r>
      <w:r w:rsidRPr="00C064D0">
        <w:rPr>
          <w:rFonts w:ascii="Times New Roman" w:eastAsia="Times New Roman" w:hAnsi="Times New Roman" w:cs="Times New Roman"/>
          <w:spacing w:val="14"/>
          <w:sz w:val="26"/>
        </w:rPr>
        <w:t xml:space="preserve"> </w:t>
      </w:r>
      <w:r w:rsidRPr="00C064D0">
        <w:rPr>
          <w:rFonts w:ascii="Times New Roman" w:eastAsia="Times New Roman" w:hAnsi="Times New Roman" w:cs="Times New Roman"/>
          <w:sz w:val="26"/>
        </w:rPr>
        <w:t>выражать</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эмоции</w:t>
      </w:r>
      <w:r w:rsidRPr="00C064D0">
        <w:rPr>
          <w:rFonts w:ascii="Times New Roman" w:eastAsia="Times New Roman" w:hAnsi="Times New Roman" w:cs="Times New Roman"/>
          <w:spacing w:val="16"/>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5"/>
          <w:sz w:val="26"/>
        </w:rPr>
        <w:t xml:space="preserve"> </w:t>
      </w:r>
      <w:r w:rsidRPr="00C064D0">
        <w:rPr>
          <w:rFonts w:ascii="Times New Roman" w:eastAsia="Times New Roman" w:hAnsi="Times New Roman" w:cs="Times New Roman"/>
          <w:sz w:val="26"/>
        </w:rPr>
        <w:t>соответствии</w:t>
      </w:r>
      <w:r w:rsidRPr="00C064D0">
        <w:rPr>
          <w:rFonts w:ascii="Times New Roman" w:eastAsia="Times New Roman" w:hAnsi="Times New Roman" w:cs="Times New Roman"/>
          <w:spacing w:val="14"/>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5"/>
          <w:sz w:val="26"/>
        </w:rPr>
        <w:t xml:space="preserve"> </w:t>
      </w:r>
      <w:r w:rsidRPr="00C064D0">
        <w:rPr>
          <w:rFonts w:ascii="Times New Roman" w:eastAsia="Times New Roman" w:hAnsi="Times New Roman" w:cs="Times New Roman"/>
          <w:sz w:val="26"/>
        </w:rPr>
        <w:t>целями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условиями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знакомой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среде;</w:t>
      </w:r>
    </w:p>
    <w:p w:rsidR="00C064D0" w:rsidRPr="00C064D0" w:rsidRDefault="00C064D0" w:rsidP="00C064D0">
      <w:pPr>
        <w:widowControl w:val="0"/>
        <w:numPr>
          <w:ilvl w:val="0"/>
          <w:numId w:val="14"/>
        </w:numPr>
        <w:tabs>
          <w:tab w:val="left" w:pos="643"/>
        </w:tabs>
        <w:autoSpaceDE w:val="0"/>
        <w:autoSpaceDN w:val="0"/>
        <w:spacing w:after="0" w:line="276" w:lineRule="auto"/>
        <w:ind w:left="212" w:right="114"/>
        <w:rPr>
          <w:rFonts w:ascii="Times New Roman" w:eastAsia="Times New Roman" w:hAnsi="Times New Roman" w:cs="Times New Roman"/>
          <w:sz w:val="26"/>
        </w:rPr>
      </w:pPr>
      <w:r w:rsidRPr="00C064D0">
        <w:rPr>
          <w:rFonts w:ascii="Times New Roman" w:eastAsia="Times New Roman" w:hAnsi="Times New Roman" w:cs="Times New Roman"/>
          <w:sz w:val="26"/>
        </w:rPr>
        <w:t>проявлять</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уважительное</w:t>
      </w:r>
      <w:r w:rsidRPr="00C064D0">
        <w:rPr>
          <w:rFonts w:ascii="Times New Roman" w:eastAsia="Times New Roman" w:hAnsi="Times New Roman" w:cs="Times New Roman"/>
          <w:spacing w:val="38"/>
          <w:sz w:val="26"/>
        </w:rPr>
        <w:t xml:space="preserve"> </w:t>
      </w:r>
      <w:r w:rsidRPr="00C064D0">
        <w:rPr>
          <w:rFonts w:ascii="Times New Roman" w:eastAsia="Times New Roman" w:hAnsi="Times New Roman" w:cs="Times New Roman"/>
          <w:sz w:val="26"/>
        </w:rPr>
        <w:t>отношение</w:t>
      </w:r>
      <w:r w:rsidRPr="00C064D0">
        <w:rPr>
          <w:rFonts w:ascii="Times New Roman" w:eastAsia="Times New Roman" w:hAnsi="Times New Roman" w:cs="Times New Roman"/>
          <w:spacing w:val="38"/>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37"/>
          <w:sz w:val="26"/>
        </w:rPr>
        <w:t xml:space="preserve"> </w:t>
      </w:r>
      <w:r w:rsidRPr="00C064D0">
        <w:rPr>
          <w:rFonts w:ascii="Times New Roman" w:eastAsia="Times New Roman" w:hAnsi="Times New Roman" w:cs="Times New Roman"/>
          <w:sz w:val="26"/>
        </w:rPr>
        <w:t>собеседнику,</w:t>
      </w:r>
      <w:r w:rsidRPr="00C064D0">
        <w:rPr>
          <w:rFonts w:ascii="Times New Roman" w:eastAsia="Times New Roman" w:hAnsi="Times New Roman" w:cs="Times New Roman"/>
          <w:spacing w:val="36"/>
          <w:sz w:val="26"/>
        </w:rPr>
        <w:t xml:space="preserve"> </w:t>
      </w:r>
      <w:r w:rsidRPr="00C064D0">
        <w:rPr>
          <w:rFonts w:ascii="Times New Roman" w:eastAsia="Times New Roman" w:hAnsi="Times New Roman" w:cs="Times New Roman"/>
          <w:sz w:val="26"/>
        </w:rPr>
        <w:t>соблюдать</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правила</w:t>
      </w:r>
      <w:r w:rsidRPr="00C064D0">
        <w:rPr>
          <w:rFonts w:ascii="Times New Roman" w:eastAsia="Times New Roman" w:hAnsi="Times New Roman" w:cs="Times New Roman"/>
          <w:spacing w:val="38"/>
          <w:sz w:val="26"/>
        </w:rPr>
        <w:t xml:space="preserve"> </w:t>
      </w:r>
      <w:r w:rsidRPr="00C064D0">
        <w:rPr>
          <w:rFonts w:ascii="Times New Roman" w:eastAsia="Times New Roman" w:hAnsi="Times New Roman" w:cs="Times New Roman"/>
          <w:sz w:val="26"/>
        </w:rPr>
        <w:t>ведения</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диалога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дискуссии;</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признавать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возможность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существования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разных</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точек</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зрения;</w:t>
      </w:r>
    </w:p>
    <w:p w:rsidR="00C064D0" w:rsidRPr="00C064D0" w:rsidRDefault="00C064D0" w:rsidP="00C064D0">
      <w:pPr>
        <w:widowControl w:val="0"/>
        <w:numPr>
          <w:ilvl w:val="0"/>
          <w:numId w:val="14"/>
        </w:numPr>
        <w:tabs>
          <w:tab w:val="left" w:pos="538"/>
        </w:tabs>
        <w:autoSpaceDE w:val="0"/>
        <w:autoSpaceDN w:val="0"/>
        <w:spacing w:before="42"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корректно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аргументированно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высказывать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своё</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мнение;</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строить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речевое высказывание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соответствии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поставленной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задачей;</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создавать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устные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 письменные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(описание,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рассуждение,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повествование);</w:t>
      </w:r>
    </w:p>
    <w:p w:rsidR="00C064D0" w:rsidRPr="00C064D0" w:rsidRDefault="00C064D0" w:rsidP="00C064D0">
      <w:pPr>
        <w:widowControl w:val="0"/>
        <w:numPr>
          <w:ilvl w:val="0"/>
          <w:numId w:val="14"/>
        </w:numPr>
        <w:tabs>
          <w:tab w:val="left" w:pos="538"/>
        </w:tabs>
        <w:autoSpaceDE w:val="0"/>
        <w:autoSpaceDN w:val="0"/>
        <w:spacing w:before="45"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готовить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небольшие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публичные</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выступления;</w:t>
      </w:r>
    </w:p>
    <w:p w:rsidR="00C064D0" w:rsidRPr="00C064D0" w:rsidRDefault="00C064D0" w:rsidP="00C064D0">
      <w:pPr>
        <w:widowControl w:val="0"/>
        <w:numPr>
          <w:ilvl w:val="0"/>
          <w:numId w:val="14"/>
        </w:numPr>
        <w:tabs>
          <w:tab w:val="left" w:pos="538"/>
        </w:tabs>
        <w:autoSpaceDE w:val="0"/>
        <w:autoSpaceDN w:val="0"/>
        <w:spacing w:before="46"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подбирать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иллюстративный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материал</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(рисунки,</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фото,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плакаты)</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к</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тексту</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выступления;</w:t>
      </w:r>
    </w:p>
    <w:p w:rsidR="00C064D0" w:rsidRPr="00C064D0" w:rsidRDefault="00C064D0" w:rsidP="00C064D0">
      <w:pPr>
        <w:widowControl w:val="0"/>
        <w:numPr>
          <w:ilvl w:val="0"/>
          <w:numId w:val="10"/>
        </w:numPr>
        <w:tabs>
          <w:tab w:val="left" w:pos="494"/>
        </w:tabs>
        <w:autoSpaceDE w:val="0"/>
        <w:autoSpaceDN w:val="0"/>
        <w:spacing w:before="45" w:after="0" w:line="240" w:lineRule="auto"/>
        <w:ind w:hanging="28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совместная</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деятельность:</w:t>
      </w:r>
    </w:p>
    <w:p w:rsidR="00C064D0" w:rsidRPr="00C064D0" w:rsidRDefault="00C064D0" w:rsidP="00C064D0">
      <w:pPr>
        <w:widowControl w:val="0"/>
        <w:numPr>
          <w:ilvl w:val="0"/>
          <w:numId w:val="14"/>
        </w:numPr>
        <w:tabs>
          <w:tab w:val="left" w:pos="639"/>
        </w:tabs>
        <w:autoSpaceDE w:val="0"/>
        <w:autoSpaceDN w:val="0"/>
        <w:spacing w:before="44"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t>формулировать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краткосрочные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долгосрочные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цели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(индивидуальные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учётом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участия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коллективных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стандартной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(типовой)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ситуации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предложенного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формата</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планирования,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распределения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промежуточных</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шагов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сроков;</w:t>
      </w:r>
    </w:p>
    <w:p w:rsidR="00C064D0" w:rsidRPr="00C064D0" w:rsidRDefault="00C064D0" w:rsidP="00C064D0">
      <w:pPr>
        <w:widowControl w:val="0"/>
        <w:numPr>
          <w:ilvl w:val="0"/>
          <w:numId w:val="14"/>
        </w:numPr>
        <w:tabs>
          <w:tab w:val="left" w:pos="641"/>
        </w:tabs>
        <w:autoSpaceDE w:val="0"/>
        <w:autoSpaceDN w:val="0"/>
        <w:spacing w:before="1"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принимать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цель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совместной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деятельности,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коллективно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строить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действия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её</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достижению: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распределять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роли,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договариваться,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обсуждать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процесс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результат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совместной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работы;</w:t>
      </w:r>
    </w:p>
    <w:p w:rsidR="00C064D0" w:rsidRPr="00C064D0" w:rsidRDefault="00C064D0" w:rsidP="00C064D0">
      <w:pPr>
        <w:widowControl w:val="0"/>
        <w:numPr>
          <w:ilvl w:val="0"/>
          <w:numId w:val="14"/>
        </w:numPr>
        <w:tabs>
          <w:tab w:val="left" w:pos="538"/>
        </w:tabs>
        <w:autoSpaceDE w:val="0"/>
        <w:autoSpaceDN w:val="0"/>
        <w:spacing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проявлять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готовность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руководить,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выполнять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поручения,</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подчиняться;</w:t>
      </w:r>
    </w:p>
    <w:p w:rsidR="00C064D0" w:rsidRPr="00C064D0" w:rsidRDefault="00C064D0" w:rsidP="00C064D0">
      <w:pPr>
        <w:widowControl w:val="0"/>
        <w:numPr>
          <w:ilvl w:val="0"/>
          <w:numId w:val="14"/>
        </w:numPr>
        <w:tabs>
          <w:tab w:val="left" w:pos="538"/>
        </w:tabs>
        <w:autoSpaceDE w:val="0"/>
        <w:autoSpaceDN w:val="0"/>
        <w:spacing w:before="45"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ответственно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выполнять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свою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часть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работы;</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оценивать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свой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вклад</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общий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результат;</w:t>
      </w:r>
    </w:p>
    <w:p w:rsidR="00C064D0" w:rsidRPr="00C064D0" w:rsidRDefault="00C064D0" w:rsidP="00C064D0">
      <w:pPr>
        <w:widowControl w:val="0"/>
        <w:numPr>
          <w:ilvl w:val="0"/>
          <w:numId w:val="14"/>
        </w:numPr>
        <w:tabs>
          <w:tab w:val="left" w:pos="538"/>
        </w:tabs>
        <w:autoSpaceDE w:val="0"/>
        <w:autoSpaceDN w:val="0"/>
        <w:spacing w:before="46"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выполнять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совместные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проектные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задания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опорой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предложенные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образцы.</w:t>
      </w:r>
    </w:p>
    <w:p w:rsidR="00C064D0" w:rsidRPr="00C064D0" w:rsidRDefault="00C064D0" w:rsidP="00C064D0">
      <w:pPr>
        <w:widowControl w:val="0"/>
        <w:autoSpaceDE w:val="0"/>
        <w:autoSpaceDN w:val="0"/>
        <w:spacing w:before="45"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Овладение</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универсальными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учебными</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регулятивными</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действиями:</w:t>
      </w:r>
    </w:p>
    <w:p w:rsidR="00C064D0" w:rsidRPr="00C064D0" w:rsidRDefault="00C064D0" w:rsidP="00C064D0">
      <w:pPr>
        <w:widowControl w:val="0"/>
        <w:numPr>
          <w:ilvl w:val="0"/>
          <w:numId w:val="9"/>
        </w:numPr>
        <w:tabs>
          <w:tab w:val="left" w:pos="494"/>
        </w:tabs>
        <w:autoSpaceDE w:val="0"/>
        <w:autoSpaceDN w:val="0"/>
        <w:spacing w:before="44" w:after="0" w:line="240" w:lineRule="auto"/>
        <w:ind w:hanging="28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самоорганизация:</w:t>
      </w:r>
    </w:p>
    <w:p w:rsidR="00C064D0" w:rsidRPr="00C064D0" w:rsidRDefault="00C064D0" w:rsidP="00C064D0">
      <w:pPr>
        <w:widowControl w:val="0"/>
        <w:numPr>
          <w:ilvl w:val="0"/>
          <w:numId w:val="14"/>
        </w:numPr>
        <w:tabs>
          <w:tab w:val="left" w:pos="538"/>
        </w:tabs>
        <w:autoSpaceDE w:val="0"/>
        <w:autoSpaceDN w:val="0"/>
        <w:spacing w:before="45"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планировать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действия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решению</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учебной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для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получения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результата;</w:t>
      </w:r>
    </w:p>
    <w:p w:rsidR="00C064D0" w:rsidRPr="00C064D0" w:rsidRDefault="00C064D0" w:rsidP="00C064D0">
      <w:pPr>
        <w:widowControl w:val="0"/>
        <w:numPr>
          <w:ilvl w:val="0"/>
          <w:numId w:val="14"/>
        </w:numPr>
        <w:tabs>
          <w:tab w:val="left" w:pos="538"/>
        </w:tabs>
        <w:autoSpaceDE w:val="0"/>
        <w:autoSpaceDN w:val="0"/>
        <w:spacing w:before="46"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выстраивать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последовательность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выбранных</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действий;</w:t>
      </w:r>
    </w:p>
    <w:p w:rsidR="00C064D0" w:rsidRPr="00C064D0" w:rsidRDefault="00C064D0" w:rsidP="00C064D0">
      <w:pPr>
        <w:widowControl w:val="0"/>
        <w:numPr>
          <w:ilvl w:val="0"/>
          <w:numId w:val="9"/>
        </w:numPr>
        <w:tabs>
          <w:tab w:val="left" w:pos="494"/>
        </w:tabs>
        <w:autoSpaceDE w:val="0"/>
        <w:autoSpaceDN w:val="0"/>
        <w:spacing w:before="44" w:after="0" w:line="240" w:lineRule="auto"/>
        <w:ind w:hanging="28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самоконтроль:</w:t>
      </w:r>
    </w:p>
    <w:p w:rsidR="00C064D0" w:rsidRPr="00C064D0" w:rsidRDefault="00C064D0" w:rsidP="00C064D0">
      <w:pPr>
        <w:widowControl w:val="0"/>
        <w:numPr>
          <w:ilvl w:val="0"/>
          <w:numId w:val="14"/>
        </w:numPr>
        <w:tabs>
          <w:tab w:val="left" w:pos="538"/>
        </w:tabs>
        <w:autoSpaceDE w:val="0"/>
        <w:autoSpaceDN w:val="0"/>
        <w:spacing w:before="45"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устанавливать</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причины</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успеха/неудач</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учебной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деятельности;</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корректировать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свои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учебные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действия для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преодоления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ошибок.</w:t>
      </w:r>
    </w:p>
    <w:p w:rsidR="00C064D0" w:rsidRPr="00C064D0" w:rsidRDefault="00C064D0" w:rsidP="00C064D0">
      <w:pPr>
        <w:widowControl w:val="0"/>
        <w:autoSpaceDE w:val="0"/>
        <w:autoSpaceDN w:val="0"/>
        <w:spacing w:before="47"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Предметные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результаты</w:t>
      </w:r>
    </w:p>
    <w:p w:rsidR="00C064D0" w:rsidRPr="00C064D0" w:rsidRDefault="00C064D0" w:rsidP="00C064D0">
      <w:pPr>
        <w:widowControl w:val="0"/>
        <w:autoSpaceDE w:val="0"/>
        <w:autoSpaceDN w:val="0"/>
        <w:spacing w:before="44" w:after="0" w:line="276" w:lineRule="auto"/>
        <w:ind w:left="212" w:right="105"/>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Предметные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результаты</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учебному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предмету</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«Иностранный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(английский)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предметной области «Иностранный язык» должны быть ориентированы на применение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знаний,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умений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навыков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типичных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ситуациях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реальных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жизненных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условиях,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отражать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сформированность</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иноязычной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коммуникативной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компетенции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на</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элементарном</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уровне</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совокупности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её</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составляющих</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речевой,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языковой,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социокультурной,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компенсаторной,</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метапредметной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(учебно-познавательной).</w:t>
      </w:r>
    </w:p>
    <w:p w:rsidR="00C064D0" w:rsidRPr="00C064D0" w:rsidRDefault="00C064D0" w:rsidP="00C064D0">
      <w:pPr>
        <w:widowControl w:val="0"/>
        <w:autoSpaceDE w:val="0"/>
        <w:autoSpaceDN w:val="0"/>
        <w:spacing w:before="11" w:after="0" w:line="240" w:lineRule="auto"/>
        <w:rPr>
          <w:rFonts w:ascii="Times New Roman" w:eastAsia="Times New Roman" w:hAnsi="Times New Roman" w:cs="Times New Roman"/>
          <w:sz w:val="29"/>
          <w:szCs w:val="26"/>
        </w:rPr>
      </w:pPr>
    </w:p>
    <w:p w:rsidR="00C064D0" w:rsidRPr="00C064D0" w:rsidRDefault="00C064D0" w:rsidP="00C064D0">
      <w:pPr>
        <w:widowControl w:val="0"/>
        <w:numPr>
          <w:ilvl w:val="0"/>
          <w:numId w:val="8"/>
        </w:numPr>
        <w:tabs>
          <w:tab w:val="left" w:pos="408"/>
        </w:tabs>
        <w:autoSpaceDE w:val="0"/>
        <w:autoSpaceDN w:val="0"/>
        <w:spacing w:after="0" w:line="240" w:lineRule="auto"/>
        <w:ind w:hanging="196"/>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КЛАСС</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b/>
          <w:sz w:val="26"/>
        </w:rPr>
      </w:pPr>
      <w:r w:rsidRPr="00C064D0">
        <w:rPr>
          <w:rFonts w:ascii="Times New Roman" w:eastAsia="Times New Roman" w:hAnsi="Times New Roman" w:cs="Times New Roman"/>
          <w:b/>
          <w:sz w:val="26"/>
        </w:rPr>
        <w:t>Коммуникативные</w:t>
      </w:r>
      <w:r w:rsidRPr="00C064D0">
        <w:rPr>
          <w:rFonts w:ascii="Times New Roman" w:eastAsia="Times New Roman" w:hAnsi="Times New Roman" w:cs="Times New Roman"/>
          <w:b/>
          <w:spacing w:val="-5"/>
          <w:sz w:val="26"/>
        </w:rPr>
        <w:t xml:space="preserve"> </w:t>
      </w:r>
      <w:r w:rsidRPr="00C064D0">
        <w:rPr>
          <w:rFonts w:ascii="Times New Roman" w:eastAsia="Times New Roman" w:hAnsi="Times New Roman" w:cs="Times New Roman"/>
          <w:b/>
          <w:sz w:val="26"/>
        </w:rPr>
        <w:t>умения</w:t>
      </w:r>
    </w:p>
    <w:p w:rsidR="00C064D0" w:rsidRPr="00C064D0" w:rsidRDefault="00C064D0" w:rsidP="00C064D0">
      <w:pPr>
        <w:widowControl w:val="0"/>
        <w:autoSpaceDE w:val="0"/>
        <w:autoSpaceDN w:val="0"/>
        <w:spacing w:before="45"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Говорение</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numPr>
          <w:ilvl w:val="0"/>
          <w:numId w:val="14"/>
        </w:numPr>
        <w:tabs>
          <w:tab w:val="left" w:pos="648"/>
        </w:tabs>
        <w:autoSpaceDE w:val="0"/>
        <w:autoSpaceDN w:val="0"/>
        <w:spacing w:before="73" w:after="0" w:line="276" w:lineRule="auto"/>
        <w:ind w:left="212" w:right="102"/>
        <w:jc w:val="both"/>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вести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виды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этикетного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характера,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диалог-расспрос)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стандартных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ситуациях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неофициального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используя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и/или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зрительные опоры в рамках изучаемой тематики с соблюдением норм речевого этикета,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принятого в стране/странах изучаемого языка (не менее 3 реплик со стороны каждого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собеседника);</w:t>
      </w:r>
    </w:p>
    <w:p w:rsidR="00C064D0" w:rsidRPr="00C064D0" w:rsidRDefault="00C064D0" w:rsidP="00C064D0">
      <w:pPr>
        <w:widowControl w:val="0"/>
        <w:numPr>
          <w:ilvl w:val="0"/>
          <w:numId w:val="14"/>
        </w:numPr>
        <w:tabs>
          <w:tab w:val="left" w:pos="567"/>
        </w:tabs>
        <w:autoSpaceDE w:val="0"/>
        <w:autoSpaceDN w:val="0"/>
        <w:spacing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создавать устные связные монологические высказывания объёмом не менее 3 фраз 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рамках изучаемой тематики с опорой на картинки, фотографии и/или ключевые слова,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вопросы.</w:t>
      </w:r>
    </w:p>
    <w:p w:rsidR="00C064D0" w:rsidRPr="00C064D0" w:rsidRDefault="00C064D0" w:rsidP="00C064D0">
      <w:pPr>
        <w:widowControl w:val="0"/>
        <w:autoSpaceDE w:val="0"/>
        <w:autoSpaceDN w:val="0"/>
        <w:spacing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Аудирование</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воспринимать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слух</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понимать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речь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учителя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одноклассников;</w:t>
      </w:r>
    </w:p>
    <w:p w:rsidR="00C064D0" w:rsidRPr="00C064D0" w:rsidRDefault="00C064D0" w:rsidP="00C064D0">
      <w:pPr>
        <w:widowControl w:val="0"/>
        <w:numPr>
          <w:ilvl w:val="0"/>
          <w:numId w:val="14"/>
        </w:numPr>
        <w:tabs>
          <w:tab w:val="left" w:pos="636"/>
        </w:tabs>
        <w:autoSpaceDE w:val="0"/>
        <w:autoSpaceDN w:val="0"/>
        <w:spacing w:before="45"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воспринимать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построенные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изученном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языковом</w:t>
      </w:r>
      <w:r w:rsidRPr="00C064D0">
        <w:rPr>
          <w:rFonts w:ascii="Times New Roman" w:eastAsia="Times New Roman" w:hAnsi="Times New Roman" w:cs="Times New Roman"/>
          <w:spacing w:val="24"/>
          <w:sz w:val="26"/>
        </w:rPr>
        <w:t xml:space="preserve"> </w:t>
      </w:r>
      <w:r w:rsidRPr="00C064D0">
        <w:rPr>
          <w:rFonts w:ascii="Times New Roman" w:eastAsia="Times New Roman" w:hAnsi="Times New Roman" w:cs="Times New Roman"/>
          <w:sz w:val="26"/>
        </w:rPr>
        <w:t>материале,</w:t>
      </w:r>
      <w:r w:rsidRPr="00C064D0">
        <w:rPr>
          <w:rFonts w:ascii="Times New Roman" w:eastAsia="Times New Roman" w:hAnsi="Times New Roman" w:cs="Times New Roman"/>
          <w:spacing w:val="28"/>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разной</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глубиной</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проникновения</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зависимости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от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поставленной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 запрашиваемой информации фактического характера, используя зрительные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опоры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языковую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догадку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(время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звучания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текста/текстов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для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аудирования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40</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секунд).</w:t>
      </w:r>
    </w:p>
    <w:p w:rsidR="00C064D0" w:rsidRPr="00C064D0" w:rsidRDefault="00C064D0" w:rsidP="00C064D0">
      <w:pPr>
        <w:widowControl w:val="0"/>
        <w:autoSpaceDE w:val="0"/>
        <w:autoSpaceDN w:val="0"/>
        <w:spacing w:before="1"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Смысловое</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чтение</w:t>
      </w:r>
    </w:p>
    <w:p w:rsidR="00C064D0" w:rsidRPr="00C064D0" w:rsidRDefault="00C064D0" w:rsidP="00C064D0">
      <w:pPr>
        <w:widowControl w:val="0"/>
        <w:numPr>
          <w:ilvl w:val="0"/>
          <w:numId w:val="14"/>
        </w:numPr>
        <w:tabs>
          <w:tab w:val="left" w:pos="636"/>
        </w:tabs>
        <w:autoSpaceDE w:val="0"/>
        <w:autoSpaceDN w:val="0"/>
        <w:spacing w:before="45"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объёмом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60</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построенные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изученном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материале,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соблюдением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чтения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соответствующей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интонации,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демонстрируя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прочитанного;</w:t>
      </w:r>
    </w:p>
    <w:p w:rsidR="00C064D0" w:rsidRPr="00C064D0" w:rsidRDefault="00C064D0" w:rsidP="00C064D0">
      <w:pPr>
        <w:widowControl w:val="0"/>
        <w:numPr>
          <w:ilvl w:val="0"/>
          <w:numId w:val="14"/>
        </w:numPr>
        <w:tabs>
          <w:tab w:val="left" w:pos="588"/>
        </w:tabs>
        <w:autoSpaceDE w:val="0"/>
        <w:autoSpaceDN w:val="0"/>
        <w:spacing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читать про себя и понимать учебные тексты, построенные на изученном языковом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материале,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различной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глубиной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проникновения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зависимости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поставленной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запрашиваемой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используя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зрительные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опоры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языковую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догадку</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(объём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для чтения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80</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слов).</w:t>
      </w:r>
    </w:p>
    <w:p w:rsidR="00C064D0" w:rsidRPr="00C064D0" w:rsidRDefault="00C064D0" w:rsidP="00C064D0">
      <w:pPr>
        <w:widowControl w:val="0"/>
        <w:autoSpaceDE w:val="0"/>
        <w:autoSpaceDN w:val="0"/>
        <w:spacing w:after="0" w:line="299"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Письмо</w:t>
      </w:r>
    </w:p>
    <w:p w:rsidR="00C064D0" w:rsidRPr="00C064D0" w:rsidRDefault="00C064D0" w:rsidP="00C064D0">
      <w:pPr>
        <w:widowControl w:val="0"/>
        <w:numPr>
          <w:ilvl w:val="0"/>
          <w:numId w:val="14"/>
        </w:numPr>
        <w:tabs>
          <w:tab w:val="left" w:pos="569"/>
        </w:tabs>
        <w:autoSpaceDE w:val="0"/>
        <w:autoSpaceDN w:val="0"/>
        <w:spacing w:before="44" w:after="0" w:line="278" w:lineRule="auto"/>
        <w:ind w:left="212" w:right="110"/>
        <w:rPr>
          <w:rFonts w:ascii="Times New Roman" w:eastAsia="Times New Roman" w:hAnsi="Times New Roman" w:cs="Times New Roman"/>
          <w:sz w:val="26"/>
        </w:rPr>
      </w:pPr>
      <w:r w:rsidRPr="00C064D0">
        <w:rPr>
          <w:rFonts w:ascii="Times New Roman" w:eastAsia="Times New Roman" w:hAnsi="Times New Roman" w:cs="Times New Roman"/>
          <w:sz w:val="26"/>
        </w:rPr>
        <w:t>заполнять</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простые</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формуляры,</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сообщая</w:t>
      </w:r>
      <w:r w:rsidRPr="00C064D0">
        <w:rPr>
          <w:rFonts w:ascii="Times New Roman" w:eastAsia="Times New Roman" w:hAnsi="Times New Roman" w:cs="Times New Roman"/>
          <w:spacing w:val="28"/>
          <w:sz w:val="26"/>
        </w:rPr>
        <w:t xml:space="preserve"> </w:t>
      </w:r>
      <w:r w:rsidRPr="00C064D0">
        <w:rPr>
          <w:rFonts w:ascii="Times New Roman" w:eastAsia="Times New Roman" w:hAnsi="Times New Roman" w:cs="Times New Roman"/>
          <w:sz w:val="26"/>
        </w:rPr>
        <w:t>о</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себе</w:t>
      </w:r>
      <w:r w:rsidRPr="00C064D0">
        <w:rPr>
          <w:rFonts w:ascii="Times New Roman" w:eastAsia="Times New Roman" w:hAnsi="Times New Roman" w:cs="Times New Roman"/>
          <w:spacing w:val="28"/>
          <w:sz w:val="26"/>
        </w:rPr>
        <w:t xml:space="preserve"> </w:t>
      </w:r>
      <w:r w:rsidRPr="00C064D0">
        <w:rPr>
          <w:rFonts w:ascii="Times New Roman" w:eastAsia="Times New Roman" w:hAnsi="Times New Roman" w:cs="Times New Roman"/>
          <w:sz w:val="26"/>
        </w:rPr>
        <w:t>основные</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сведения,</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соответствии</w:t>
      </w:r>
      <w:r w:rsidRPr="00C064D0">
        <w:rPr>
          <w:rFonts w:ascii="Times New Roman" w:eastAsia="Times New Roman" w:hAnsi="Times New Roman" w:cs="Times New Roman"/>
          <w:spacing w:val="28"/>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нормами,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принятыми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стране/странах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w:t>
      </w:r>
    </w:p>
    <w:p w:rsidR="00C064D0" w:rsidRPr="00C064D0" w:rsidRDefault="00C064D0" w:rsidP="00C064D0">
      <w:pPr>
        <w:widowControl w:val="0"/>
        <w:numPr>
          <w:ilvl w:val="0"/>
          <w:numId w:val="14"/>
        </w:numPr>
        <w:tabs>
          <w:tab w:val="left" w:pos="559"/>
        </w:tabs>
        <w:autoSpaceDE w:val="0"/>
        <w:autoSpaceDN w:val="0"/>
        <w:spacing w:after="0" w:line="276" w:lineRule="auto"/>
        <w:ind w:left="212" w:right="107"/>
        <w:rPr>
          <w:rFonts w:ascii="Times New Roman" w:eastAsia="Times New Roman" w:hAnsi="Times New Roman" w:cs="Times New Roman"/>
          <w:sz w:val="26"/>
        </w:rPr>
      </w:pPr>
      <w:r w:rsidRPr="00C064D0">
        <w:rPr>
          <w:rFonts w:ascii="Times New Roman" w:eastAsia="Times New Roman" w:hAnsi="Times New Roman" w:cs="Times New Roman"/>
          <w:sz w:val="26"/>
        </w:rPr>
        <w:t>писать</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опорой</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образец</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короткие</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поздравления</w:t>
      </w:r>
      <w:r w:rsidRPr="00C064D0">
        <w:rPr>
          <w:rFonts w:ascii="Times New Roman" w:eastAsia="Times New Roman" w:hAnsi="Times New Roman" w:cs="Times New Roman"/>
          <w:spacing w:val="2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праздниками</w:t>
      </w:r>
      <w:r w:rsidRPr="00C064D0">
        <w:rPr>
          <w:rFonts w:ascii="Times New Roman" w:eastAsia="Times New Roman" w:hAnsi="Times New Roman" w:cs="Times New Roman"/>
          <w:spacing w:val="19"/>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днём</w:t>
      </w:r>
      <w:r w:rsidRPr="00C064D0">
        <w:rPr>
          <w:rFonts w:ascii="Times New Roman" w:eastAsia="Times New Roman" w:hAnsi="Times New Roman" w:cs="Times New Roman"/>
          <w:spacing w:val="19"/>
          <w:sz w:val="26"/>
        </w:rPr>
        <w:t xml:space="preserve"> </w:t>
      </w:r>
      <w:r w:rsidRPr="00C064D0">
        <w:rPr>
          <w:rFonts w:ascii="Times New Roman" w:eastAsia="Times New Roman" w:hAnsi="Times New Roman" w:cs="Times New Roman"/>
          <w:sz w:val="26"/>
        </w:rPr>
        <w:t>рождения,</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Новым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годом).</w:t>
      </w:r>
    </w:p>
    <w:p w:rsidR="00C064D0" w:rsidRPr="00C064D0" w:rsidRDefault="00C064D0" w:rsidP="00C064D0">
      <w:pPr>
        <w:widowControl w:val="0"/>
        <w:autoSpaceDE w:val="0"/>
        <w:autoSpaceDN w:val="0"/>
        <w:spacing w:after="0" w:line="298" w:lineRule="exact"/>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Языковые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навыки</w:t>
      </w:r>
    </w:p>
    <w:p w:rsidR="00C064D0" w:rsidRPr="00C064D0" w:rsidRDefault="00C064D0" w:rsidP="00C064D0">
      <w:pPr>
        <w:widowControl w:val="0"/>
        <w:autoSpaceDE w:val="0"/>
        <w:autoSpaceDN w:val="0"/>
        <w:spacing w:before="42"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Фонетическая</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691"/>
        </w:tabs>
        <w:autoSpaceDE w:val="0"/>
        <w:autoSpaceDN w:val="0"/>
        <w:spacing w:before="44" w:after="0" w:line="276" w:lineRule="auto"/>
        <w:ind w:left="212" w:right="105"/>
        <w:jc w:val="both"/>
        <w:rPr>
          <w:rFonts w:ascii="Times New Roman" w:eastAsia="Times New Roman" w:hAnsi="Times New Roman" w:cs="Times New Roman"/>
          <w:sz w:val="26"/>
        </w:rPr>
      </w:pPr>
      <w:r w:rsidRPr="00C064D0">
        <w:rPr>
          <w:rFonts w:ascii="Times New Roman" w:eastAsia="Times New Roman" w:hAnsi="Times New Roman" w:cs="Times New Roman"/>
          <w:sz w:val="26"/>
        </w:rPr>
        <w:t>знать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буквы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алфавита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английского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правильной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последовательности,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фонетически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корректно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озвучивать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графически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корректно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воспроизводить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(полупечатное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написание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букв,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буквосочетаний,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применять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чтения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гласных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открытом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закрытом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слоге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односложных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вычленять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некоторые</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звукобуквенные сочетания при анализе знакомых слов; озвучивать транскрипционные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знаки,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отличать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букв;</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новые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согласно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основным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правилам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чтения;</w:t>
      </w:r>
    </w:p>
    <w:p w:rsidR="00C064D0" w:rsidRPr="00C064D0" w:rsidRDefault="00C064D0" w:rsidP="00C064D0">
      <w:pPr>
        <w:widowControl w:val="0"/>
        <w:numPr>
          <w:ilvl w:val="0"/>
          <w:numId w:val="14"/>
        </w:numPr>
        <w:tabs>
          <w:tab w:val="left" w:pos="687"/>
        </w:tabs>
        <w:autoSpaceDE w:val="0"/>
        <w:autoSpaceDN w:val="0"/>
        <w:spacing w:before="47" w:after="0" w:line="276"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различать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правильно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произносить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фразы/предложения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соблюдением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ритмико-интонационных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особенностей.</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Графика,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орфография</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и</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пунктуация</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правильно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писать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изученные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слова;</w:t>
      </w:r>
    </w:p>
    <w:p w:rsidR="00C064D0" w:rsidRPr="00C064D0" w:rsidRDefault="00C064D0" w:rsidP="00C064D0">
      <w:pPr>
        <w:widowControl w:val="0"/>
        <w:autoSpaceDE w:val="0"/>
        <w:autoSpaceDN w:val="0"/>
        <w:spacing w:after="0" w:line="240" w:lineRule="auto"/>
        <w:jc w:val="both"/>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numPr>
          <w:ilvl w:val="0"/>
          <w:numId w:val="14"/>
        </w:numPr>
        <w:tabs>
          <w:tab w:val="left" w:pos="538"/>
        </w:tabs>
        <w:autoSpaceDE w:val="0"/>
        <w:autoSpaceDN w:val="0"/>
        <w:spacing w:before="73" w:after="0" w:line="240" w:lineRule="auto"/>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заполнять</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пропуски</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словами;</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дописывать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предложения;</w:t>
      </w:r>
    </w:p>
    <w:p w:rsidR="00C064D0" w:rsidRPr="00C064D0" w:rsidRDefault="00C064D0" w:rsidP="00C064D0">
      <w:pPr>
        <w:widowControl w:val="0"/>
        <w:numPr>
          <w:ilvl w:val="0"/>
          <w:numId w:val="14"/>
        </w:numPr>
        <w:tabs>
          <w:tab w:val="left" w:pos="559"/>
        </w:tabs>
        <w:autoSpaceDE w:val="0"/>
        <w:autoSpaceDN w:val="0"/>
        <w:spacing w:before="44" w:after="0" w:line="276" w:lineRule="auto"/>
        <w:ind w:left="212" w:right="114"/>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правильно расставлять знаки препинания (точка, вопросительный и восклицательный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знаки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конце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использовать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апострофа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сокращённых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формах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глагола-связки,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вспомогательного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 модального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глаголов.</w:t>
      </w:r>
    </w:p>
    <w:p w:rsidR="00C064D0" w:rsidRPr="00C064D0" w:rsidRDefault="00C064D0" w:rsidP="00C064D0">
      <w:pPr>
        <w:widowControl w:val="0"/>
        <w:autoSpaceDE w:val="0"/>
        <w:autoSpaceDN w:val="0"/>
        <w:spacing w:before="1"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Лексическая</w:t>
      </w:r>
      <w:r w:rsidRPr="00C064D0">
        <w:rPr>
          <w:rFonts w:ascii="Times New Roman" w:eastAsia="Times New Roman" w:hAnsi="Times New Roman" w:cs="Times New Roman"/>
          <w:b/>
          <w:bCs/>
          <w:i/>
          <w:iCs/>
          <w:spacing w:val="-1"/>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79"/>
        </w:tabs>
        <w:autoSpaceDE w:val="0"/>
        <w:autoSpaceDN w:val="0"/>
        <w:spacing w:before="44"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не менее 200 лексических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единиц (слов, словосочетаний, речевых клише), обслуживающих ситуации общения 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рамках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тематики,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предусмотренной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первом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году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обучения;</w:t>
      </w:r>
    </w:p>
    <w:p w:rsidR="00C064D0" w:rsidRPr="00C064D0" w:rsidRDefault="00C064D0" w:rsidP="00C064D0">
      <w:pPr>
        <w:widowControl w:val="0"/>
        <w:numPr>
          <w:ilvl w:val="0"/>
          <w:numId w:val="14"/>
        </w:numPr>
        <w:tabs>
          <w:tab w:val="left" w:pos="538"/>
        </w:tabs>
        <w:autoSpaceDE w:val="0"/>
        <w:autoSpaceDN w:val="0"/>
        <w:spacing w:before="1" w:after="0" w:line="240" w:lineRule="auto"/>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использовать</w:t>
      </w:r>
      <w:r w:rsidRPr="00C064D0">
        <w:rPr>
          <w:rFonts w:ascii="Times New Roman" w:eastAsia="Times New Roman" w:hAnsi="Times New Roman" w:cs="Times New Roman"/>
          <w:spacing w:val="-7"/>
          <w:sz w:val="26"/>
        </w:rPr>
        <w:t xml:space="preserve"> </w:t>
      </w:r>
      <w:r w:rsidRPr="00C064D0">
        <w:rPr>
          <w:rFonts w:ascii="Times New Roman" w:eastAsia="Times New Roman" w:hAnsi="Times New Roman" w:cs="Times New Roman"/>
          <w:sz w:val="26"/>
        </w:rPr>
        <w:t>языковую</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догадку</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распознавании</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интернациональных</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слов.</w:t>
      </w:r>
    </w:p>
    <w:p w:rsidR="00C064D0" w:rsidRPr="00C064D0" w:rsidRDefault="00C064D0" w:rsidP="00C064D0">
      <w:pPr>
        <w:widowControl w:val="0"/>
        <w:autoSpaceDE w:val="0"/>
        <w:autoSpaceDN w:val="0"/>
        <w:spacing w:before="44"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Грамматическая</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47"/>
        </w:tabs>
        <w:autoSpaceDE w:val="0"/>
        <w:autoSpaceDN w:val="0"/>
        <w:spacing w:before="44"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различные коммуникативные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типы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повествовательные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(утвердительные,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отрицательные),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вопросительные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специальный,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побудительные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утвердительной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форме);</w:t>
      </w:r>
    </w:p>
    <w:p w:rsidR="00C064D0" w:rsidRPr="00C064D0" w:rsidRDefault="00C064D0" w:rsidP="00C064D0">
      <w:pPr>
        <w:widowControl w:val="0"/>
        <w:numPr>
          <w:ilvl w:val="0"/>
          <w:numId w:val="14"/>
        </w:numPr>
        <w:tabs>
          <w:tab w:val="left" w:pos="675"/>
        </w:tabs>
        <w:autoSpaceDE w:val="0"/>
        <w:autoSpaceDN w:val="0"/>
        <w:spacing w:before="1" w:after="0" w:line="276"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нераспространённые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распространённые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простые</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предложения;</w:t>
      </w:r>
    </w:p>
    <w:p w:rsidR="00C064D0" w:rsidRPr="00C064D0" w:rsidRDefault="00C064D0" w:rsidP="00C064D0">
      <w:pPr>
        <w:widowControl w:val="0"/>
        <w:numPr>
          <w:ilvl w:val="0"/>
          <w:numId w:val="14"/>
        </w:numPr>
        <w:tabs>
          <w:tab w:val="left" w:pos="538"/>
        </w:tabs>
        <w:autoSpaceDE w:val="0"/>
        <w:autoSpaceDN w:val="0"/>
        <w:spacing w:before="1" w:after="0" w:line="240" w:lineRule="auto"/>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устной 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предложения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начальным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It;</w:t>
      </w:r>
    </w:p>
    <w:p w:rsidR="00C064D0" w:rsidRPr="00C064D0" w:rsidRDefault="00C064D0" w:rsidP="00C064D0">
      <w:pPr>
        <w:widowControl w:val="0"/>
        <w:numPr>
          <w:ilvl w:val="0"/>
          <w:numId w:val="14"/>
        </w:numPr>
        <w:tabs>
          <w:tab w:val="left" w:pos="576"/>
        </w:tabs>
        <w:autoSpaceDE w:val="0"/>
        <w:autoSpaceDN w:val="0"/>
        <w:spacing w:before="44"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предложения с начальным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There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to</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be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Present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Simple Tense;</w:t>
      </w:r>
    </w:p>
    <w:p w:rsidR="00C064D0" w:rsidRPr="00C064D0" w:rsidRDefault="00C064D0" w:rsidP="00C064D0">
      <w:pPr>
        <w:widowControl w:val="0"/>
        <w:numPr>
          <w:ilvl w:val="0"/>
          <w:numId w:val="14"/>
        </w:numPr>
        <w:tabs>
          <w:tab w:val="left" w:pos="605"/>
        </w:tabs>
        <w:autoSpaceDE w:val="0"/>
        <w:autoSpaceDN w:val="0"/>
        <w:spacing w:before="1"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простые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простым глагольным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сказуемым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(He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speaks</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English.);</w:t>
      </w:r>
    </w:p>
    <w:p w:rsidR="00C064D0" w:rsidRPr="00C064D0" w:rsidRDefault="00C064D0" w:rsidP="00C064D0">
      <w:pPr>
        <w:widowControl w:val="0"/>
        <w:numPr>
          <w:ilvl w:val="0"/>
          <w:numId w:val="14"/>
        </w:numPr>
        <w:tabs>
          <w:tab w:val="left" w:pos="579"/>
        </w:tabs>
        <w:autoSpaceDE w:val="0"/>
        <w:autoSpaceDN w:val="0"/>
        <w:spacing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предложения с составным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глагольным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сказуемым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want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to</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dance.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She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can</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skate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well.);</w:t>
      </w:r>
    </w:p>
    <w:p w:rsidR="00C064D0" w:rsidRPr="00C064D0" w:rsidRDefault="00C064D0" w:rsidP="00C064D0">
      <w:pPr>
        <w:widowControl w:val="0"/>
        <w:numPr>
          <w:ilvl w:val="0"/>
          <w:numId w:val="14"/>
        </w:numPr>
        <w:tabs>
          <w:tab w:val="left" w:pos="588"/>
        </w:tabs>
        <w:autoSpaceDE w:val="0"/>
        <w:autoSpaceDN w:val="0"/>
        <w:spacing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предложения с глаголом-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связкой to be в Present Simple Tense</w:t>
      </w:r>
      <w:r w:rsidRPr="00C064D0">
        <w:rPr>
          <w:rFonts w:ascii="Times New Roman" w:eastAsia="Times New Roman" w:hAnsi="Times New Roman" w:cs="Times New Roman"/>
          <w:spacing w:val="65"/>
          <w:sz w:val="26"/>
        </w:rPr>
        <w:t xml:space="preserve"> </w:t>
      </w:r>
      <w:r w:rsidRPr="00C064D0">
        <w:rPr>
          <w:rFonts w:ascii="Times New Roman" w:eastAsia="Times New Roman" w:hAnsi="Times New Roman" w:cs="Times New Roman"/>
          <w:sz w:val="26"/>
        </w:rPr>
        <w:t>в со-ставе таких фраз, как I’m Dima, I’m eight. I’m</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fine.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I’m</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sorry.</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It’s…</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Is</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it…? What’s …?;</w:t>
      </w:r>
    </w:p>
    <w:p w:rsidR="00C064D0" w:rsidRPr="00C064D0" w:rsidRDefault="00C064D0" w:rsidP="00C064D0">
      <w:pPr>
        <w:widowControl w:val="0"/>
        <w:numPr>
          <w:ilvl w:val="0"/>
          <w:numId w:val="14"/>
        </w:numPr>
        <w:tabs>
          <w:tab w:val="left" w:pos="593"/>
        </w:tabs>
        <w:autoSpaceDE w:val="0"/>
        <w:autoSpaceDN w:val="0"/>
        <w:spacing w:after="0" w:line="278"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предложения с краткими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глагольными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формами;</w:t>
      </w:r>
    </w:p>
    <w:p w:rsidR="00C064D0" w:rsidRPr="00C064D0" w:rsidRDefault="00C064D0" w:rsidP="00C064D0">
      <w:pPr>
        <w:widowControl w:val="0"/>
        <w:numPr>
          <w:ilvl w:val="0"/>
          <w:numId w:val="14"/>
        </w:numPr>
        <w:tabs>
          <w:tab w:val="left" w:pos="569"/>
        </w:tabs>
        <w:autoSpaceDE w:val="0"/>
        <w:autoSpaceDN w:val="0"/>
        <w:spacing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повелительное наклонение: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побудительные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предложения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 утвердительной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форме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(Come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in,</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please.);</w:t>
      </w:r>
    </w:p>
    <w:p w:rsidR="00C064D0" w:rsidRPr="00C064D0" w:rsidRDefault="00C064D0" w:rsidP="00C064D0">
      <w:pPr>
        <w:widowControl w:val="0"/>
        <w:numPr>
          <w:ilvl w:val="0"/>
          <w:numId w:val="14"/>
        </w:numPr>
        <w:tabs>
          <w:tab w:val="left" w:pos="588"/>
        </w:tabs>
        <w:autoSpaceDE w:val="0"/>
        <w:autoSpaceDN w:val="0"/>
        <w:spacing w:after="0" w:line="276"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настоящее простое время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(Present</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Simple</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Tense)</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повествовательных</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(утвердительных</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отрицательных)</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63"/>
          <w:sz w:val="26"/>
        </w:rPr>
        <w:t xml:space="preserve"> </w:t>
      </w:r>
      <w:r w:rsidRPr="00C064D0">
        <w:rPr>
          <w:rFonts w:ascii="Times New Roman" w:eastAsia="Times New Roman" w:hAnsi="Times New Roman" w:cs="Times New Roman"/>
          <w:sz w:val="26"/>
        </w:rPr>
        <w:t>вопросительных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(общий 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специальный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предложениях;</w:t>
      </w:r>
    </w:p>
    <w:p w:rsidR="00C064D0" w:rsidRPr="00C064D0" w:rsidRDefault="00C064D0" w:rsidP="00C064D0">
      <w:pPr>
        <w:widowControl w:val="0"/>
        <w:numPr>
          <w:ilvl w:val="0"/>
          <w:numId w:val="14"/>
        </w:numPr>
        <w:tabs>
          <w:tab w:val="left" w:pos="591"/>
        </w:tabs>
        <w:autoSpaceDE w:val="0"/>
        <w:autoSpaceDN w:val="0"/>
        <w:spacing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глагольную конструкцию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have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got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(I’ve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got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Have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you</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got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t>
      </w:r>
    </w:p>
    <w:p w:rsidR="00C064D0" w:rsidRPr="00C064D0" w:rsidRDefault="00C064D0" w:rsidP="00C064D0">
      <w:pPr>
        <w:widowControl w:val="0"/>
        <w:numPr>
          <w:ilvl w:val="0"/>
          <w:numId w:val="14"/>
        </w:numPr>
        <w:tabs>
          <w:tab w:val="left" w:pos="567"/>
        </w:tabs>
        <w:autoSpaceDE w:val="0"/>
        <w:autoSpaceDN w:val="0"/>
        <w:spacing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модальный глагол сan/can’t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для выражения умения (I can ride a bike.) и отсутствия умения (I can’t ride a bike.); can для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получения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разрешения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(Can</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go</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out?);</w:t>
      </w:r>
    </w:p>
    <w:p w:rsidR="00C064D0" w:rsidRPr="00C064D0" w:rsidRDefault="00C064D0" w:rsidP="00C064D0">
      <w:pPr>
        <w:widowControl w:val="0"/>
        <w:numPr>
          <w:ilvl w:val="0"/>
          <w:numId w:val="14"/>
        </w:numPr>
        <w:tabs>
          <w:tab w:val="left" w:pos="699"/>
        </w:tabs>
        <w:autoSpaceDE w:val="0"/>
        <w:autoSpaceDN w:val="0"/>
        <w:spacing w:after="0" w:line="276" w:lineRule="auto"/>
        <w:ind w:left="212" w:right="105"/>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неопределённый,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определённый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нулевой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артикль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существительными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(наиболее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распространённые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случаи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употребления);</w:t>
      </w:r>
    </w:p>
    <w:p w:rsidR="00C064D0" w:rsidRPr="00C064D0" w:rsidRDefault="00C064D0" w:rsidP="00C064D0">
      <w:pPr>
        <w:widowControl w:val="0"/>
        <w:numPr>
          <w:ilvl w:val="0"/>
          <w:numId w:val="14"/>
        </w:numPr>
        <w:tabs>
          <w:tab w:val="left" w:pos="631"/>
        </w:tabs>
        <w:autoSpaceDE w:val="0"/>
        <w:autoSpaceDN w:val="0"/>
        <w:spacing w:after="0" w:line="276"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множественное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число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существительных,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образованное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правилам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исключения: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a</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pen</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pens;</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a</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man —</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men;</w:t>
      </w:r>
    </w:p>
    <w:p w:rsidR="00C064D0" w:rsidRPr="00C064D0" w:rsidRDefault="00C064D0" w:rsidP="00C064D0">
      <w:pPr>
        <w:widowControl w:val="0"/>
        <w:autoSpaceDE w:val="0"/>
        <w:autoSpaceDN w:val="0"/>
        <w:spacing w:after="0" w:line="276" w:lineRule="auto"/>
        <w:jc w:val="both"/>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numPr>
          <w:ilvl w:val="0"/>
          <w:numId w:val="14"/>
        </w:numPr>
        <w:tabs>
          <w:tab w:val="left" w:pos="576"/>
        </w:tabs>
        <w:autoSpaceDE w:val="0"/>
        <w:autoSpaceDN w:val="0"/>
        <w:spacing w:before="73" w:after="0" w:line="276" w:lineRule="auto"/>
        <w:ind w:left="212" w:right="111"/>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распознавать</w:t>
      </w:r>
      <w:r w:rsidRPr="00C064D0">
        <w:rPr>
          <w:rFonts w:ascii="Times New Roman" w:eastAsia="Times New Roman" w:hAnsi="Times New Roman" w:cs="Times New Roman"/>
          <w:spacing w:val="3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7"/>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36"/>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5"/>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36"/>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7"/>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38"/>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37"/>
          <w:sz w:val="26"/>
        </w:rPr>
        <w:t xml:space="preserve"> </w:t>
      </w:r>
      <w:r w:rsidRPr="00C064D0">
        <w:rPr>
          <w:rFonts w:ascii="Times New Roman" w:eastAsia="Times New Roman" w:hAnsi="Times New Roman" w:cs="Times New Roman"/>
          <w:sz w:val="26"/>
        </w:rPr>
        <w:t>личные</w:t>
      </w:r>
      <w:r w:rsidRPr="00C064D0">
        <w:rPr>
          <w:rFonts w:ascii="Times New Roman" w:eastAsia="Times New Roman" w:hAnsi="Times New Roman" w:cs="Times New Roman"/>
          <w:spacing w:val="36"/>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6"/>
          <w:sz w:val="26"/>
        </w:rPr>
        <w:t xml:space="preserve"> </w:t>
      </w:r>
      <w:r w:rsidRPr="00C064D0">
        <w:rPr>
          <w:rFonts w:ascii="Times New Roman" w:eastAsia="Times New Roman" w:hAnsi="Times New Roman" w:cs="Times New Roman"/>
          <w:sz w:val="26"/>
        </w:rPr>
        <w:t>притяжательные</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местоимения;</w:t>
      </w:r>
    </w:p>
    <w:p w:rsidR="00C064D0" w:rsidRPr="00C064D0" w:rsidRDefault="00C064D0" w:rsidP="00C064D0">
      <w:pPr>
        <w:widowControl w:val="0"/>
        <w:numPr>
          <w:ilvl w:val="0"/>
          <w:numId w:val="14"/>
        </w:numPr>
        <w:tabs>
          <w:tab w:val="left" w:pos="574"/>
        </w:tabs>
        <w:autoSpaceDE w:val="0"/>
        <w:autoSpaceDN w:val="0"/>
        <w:spacing w:after="0" w:line="276" w:lineRule="auto"/>
        <w:ind w:left="212" w:right="111"/>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3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3"/>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33"/>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2"/>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3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4"/>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33"/>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33"/>
          <w:sz w:val="26"/>
        </w:rPr>
        <w:t xml:space="preserve"> </w:t>
      </w:r>
      <w:r w:rsidRPr="00C064D0">
        <w:rPr>
          <w:rFonts w:ascii="Times New Roman" w:eastAsia="Times New Roman" w:hAnsi="Times New Roman" w:cs="Times New Roman"/>
          <w:sz w:val="26"/>
        </w:rPr>
        <w:t>указательные</w:t>
      </w:r>
      <w:r w:rsidRPr="00C064D0">
        <w:rPr>
          <w:rFonts w:ascii="Times New Roman" w:eastAsia="Times New Roman" w:hAnsi="Times New Roman" w:cs="Times New Roman"/>
          <w:spacing w:val="32"/>
          <w:sz w:val="26"/>
        </w:rPr>
        <w:t xml:space="preserve"> </w:t>
      </w:r>
      <w:r w:rsidRPr="00C064D0">
        <w:rPr>
          <w:rFonts w:ascii="Times New Roman" w:eastAsia="Times New Roman" w:hAnsi="Times New Roman" w:cs="Times New Roman"/>
          <w:sz w:val="26"/>
        </w:rPr>
        <w:t>местоимения</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this</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these;</w:t>
      </w:r>
    </w:p>
    <w:p w:rsidR="00C064D0" w:rsidRPr="00C064D0" w:rsidRDefault="00C064D0" w:rsidP="00C064D0">
      <w:pPr>
        <w:widowControl w:val="0"/>
        <w:numPr>
          <w:ilvl w:val="0"/>
          <w:numId w:val="14"/>
        </w:numPr>
        <w:tabs>
          <w:tab w:val="left" w:pos="709"/>
          <w:tab w:val="left" w:pos="711"/>
          <w:tab w:val="left" w:pos="2403"/>
          <w:tab w:val="left" w:pos="2782"/>
          <w:tab w:val="left" w:pos="4391"/>
          <w:tab w:val="left" w:pos="4751"/>
          <w:tab w:val="left" w:pos="5759"/>
          <w:tab w:val="left" w:pos="6136"/>
          <w:tab w:val="left" w:pos="7714"/>
          <w:tab w:val="left" w:pos="8465"/>
        </w:tabs>
        <w:autoSpaceDE w:val="0"/>
        <w:autoSpaceDN w:val="0"/>
        <w:spacing w:after="0" w:line="276" w:lineRule="auto"/>
        <w:ind w:left="212" w:right="110"/>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z w:val="26"/>
        </w:rPr>
        <w:tab/>
        <w:t>и</w:t>
      </w:r>
      <w:r w:rsidRPr="00C064D0">
        <w:rPr>
          <w:rFonts w:ascii="Times New Roman" w:eastAsia="Times New Roman" w:hAnsi="Times New Roman" w:cs="Times New Roman"/>
          <w:sz w:val="26"/>
        </w:rPr>
        <w:tab/>
        <w:t>употреблять</w:t>
      </w:r>
      <w:r w:rsidRPr="00C064D0">
        <w:rPr>
          <w:rFonts w:ascii="Times New Roman" w:eastAsia="Times New Roman" w:hAnsi="Times New Roman" w:cs="Times New Roman"/>
          <w:sz w:val="26"/>
        </w:rPr>
        <w:tab/>
        <w:t>в</w:t>
      </w:r>
      <w:r w:rsidRPr="00C064D0">
        <w:rPr>
          <w:rFonts w:ascii="Times New Roman" w:eastAsia="Times New Roman" w:hAnsi="Times New Roman" w:cs="Times New Roman"/>
          <w:sz w:val="26"/>
        </w:rPr>
        <w:tab/>
        <w:t>устной</w:t>
      </w:r>
      <w:r w:rsidRPr="00C064D0">
        <w:rPr>
          <w:rFonts w:ascii="Times New Roman" w:eastAsia="Times New Roman" w:hAnsi="Times New Roman" w:cs="Times New Roman"/>
          <w:sz w:val="26"/>
        </w:rPr>
        <w:tab/>
        <w:t>и</w:t>
      </w:r>
      <w:r w:rsidRPr="00C064D0">
        <w:rPr>
          <w:rFonts w:ascii="Times New Roman" w:eastAsia="Times New Roman" w:hAnsi="Times New Roman" w:cs="Times New Roman"/>
          <w:sz w:val="26"/>
        </w:rPr>
        <w:tab/>
        <w:t>письменной</w:t>
      </w:r>
      <w:r w:rsidRPr="00C064D0">
        <w:rPr>
          <w:rFonts w:ascii="Times New Roman" w:eastAsia="Times New Roman" w:hAnsi="Times New Roman" w:cs="Times New Roman"/>
          <w:sz w:val="26"/>
        </w:rPr>
        <w:tab/>
        <w:t>речи</w:t>
      </w:r>
      <w:r w:rsidRPr="00C064D0">
        <w:rPr>
          <w:rFonts w:ascii="Times New Roman" w:eastAsia="Times New Roman" w:hAnsi="Times New Roman" w:cs="Times New Roman"/>
          <w:sz w:val="26"/>
        </w:rPr>
        <w:tab/>
        <w:t>количественные</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числительные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(1—12);</w:t>
      </w:r>
    </w:p>
    <w:p w:rsidR="00C064D0" w:rsidRPr="00C064D0" w:rsidRDefault="00C064D0" w:rsidP="00C064D0">
      <w:pPr>
        <w:widowControl w:val="0"/>
        <w:numPr>
          <w:ilvl w:val="0"/>
          <w:numId w:val="14"/>
        </w:numPr>
        <w:tabs>
          <w:tab w:val="left" w:pos="564"/>
        </w:tabs>
        <w:autoSpaceDE w:val="0"/>
        <w:autoSpaceDN w:val="0"/>
        <w:spacing w:after="0" w:line="276" w:lineRule="auto"/>
        <w:ind w:left="212" w:right="106"/>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2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2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24"/>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23"/>
          <w:sz w:val="26"/>
        </w:rPr>
        <w:t xml:space="preserve"> </w:t>
      </w:r>
      <w:r w:rsidRPr="00C064D0">
        <w:rPr>
          <w:rFonts w:ascii="Times New Roman" w:eastAsia="Times New Roman" w:hAnsi="Times New Roman" w:cs="Times New Roman"/>
          <w:sz w:val="26"/>
        </w:rPr>
        <w:t>вопросительные</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33"/>
          <w:sz w:val="26"/>
        </w:rPr>
        <w:t xml:space="preserve"> </w:t>
      </w:r>
      <w:r w:rsidRPr="00C064D0">
        <w:rPr>
          <w:rFonts w:ascii="Times New Roman" w:eastAsia="Times New Roman" w:hAnsi="Times New Roman" w:cs="Times New Roman"/>
          <w:sz w:val="26"/>
        </w:rPr>
        <w:t>who,</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what,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how,</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where,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how</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many;</w:t>
      </w:r>
    </w:p>
    <w:p w:rsidR="00C064D0" w:rsidRPr="00C064D0" w:rsidRDefault="00C064D0" w:rsidP="00C064D0">
      <w:pPr>
        <w:widowControl w:val="0"/>
        <w:numPr>
          <w:ilvl w:val="0"/>
          <w:numId w:val="14"/>
        </w:numPr>
        <w:tabs>
          <w:tab w:val="left" w:pos="564"/>
        </w:tabs>
        <w:autoSpaceDE w:val="0"/>
        <w:autoSpaceDN w:val="0"/>
        <w:spacing w:after="0" w:line="276" w:lineRule="auto"/>
        <w:ind w:left="212" w:right="104"/>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23"/>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24"/>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предлоги</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места</w:t>
      </w:r>
      <w:r w:rsidRPr="00C064D0">
        <w:rPr>
          <w:rFonts w:ascii="Times New Roman" w:eastAsia="Times New Roman" w:hAnsi="Times New Roman" w:cs="Times New Roman"/>
          <w:spacing w:val="31"/>
          <w:sz w:val="26"/>
        </w:rPr>
        <w:t xml:space="preserve"> </w:t>
      </w:r>
      <w:r w:rsidRPr="00C064D0">
        <w:rPr>
          <w:rFonts w:ascii="Times New Roman" w:eastAsia="Times New Roman" w:hAnsi="Times New Roman" w:cs="Times New Roman"/>
          <w:sz w:val="26"/>
        </w:rPr>
        <w:t>on,</w:t>
      </w:r>
      <w:r w:rsidRPr="00C064D0">
        <w:rPr>
          <w:rFonts w:ascii="Times New Roman" w:eastAsia="Times New Roman" w:hAnsi="Times New Roman" w:cs="Times New Roman"/>
          <w:spacing w:val="27"/>
          <w:sz w:val="26"/>
        </w:rPr>
        <w:t xml:space="preserve"> </w:t>
      </w:r>
      <w:r w:rsidRPr="00C064D0">
        <w:rPr>
          <w:rFonts w:ascii="Times New Roman" w:eastAsia="Times New Roman" w:hAnsi="Times New Roman" w:cs="Times New Roman"/>
          <w:sz w:val="26"/>
        </w:rPr>
        <w:t>in,</w:t>
      </w:r>
      <w:r w:rsidRPr="00C064D0">
        <w:rPr>
          <w:rFonts w:ascii="Times New Roman" w:eastAsia="Times New Roman" w:hAnsi="Times New Roman" w:cs="Times New Roman"/>
          <w:spacing w:val="29"/>
          <w:sz w:val="26"/>
        </w:rPr>
        <w:t xml:space="preserve"> </w:t>
      </w:r>
      <w:r w:rsidRPr="00C064D0">
        <w:rPr>
          <w:rFonts w:ascii="Times New Roman" w:eastAsia="Times New Roman" w:hAnsi="Times New Roman" w:cs="Times New Roman"/>
          <w:sz w:val="26"/>
        </w:rPr>
        <w:t>near,</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under;</w:t>
      </w:r>
    </w:p>
    <w:p w:rsidR="00C064D0" w:rsidRPr="00C064D0" w:rsidRDefault="00C064D0" w:rsidP="00C064D0">
      <w:pPr>
        <w:widowControl w:val="0"/>
        <w:numPr>
          <w:ilvl w:val="0"/>
          <w:numId w:val="14"/>
        </w:numPr>
        <w:tabs>
          <w:tab w:val="left" w:pos="619"/>
        </w:tabs>
        <w:autoSpaceDE w:val="0"/>
        <w:autoSpaceDN w:val="0"/>
        <w:spacing w:after="0" w:line="276" w:lineRule="auto"/>
        <w:ind w:left="212" w:right="112"/>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6"/>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5"/>
          <w:sz w:val="26"/>
        </w:rPr>
        <w:t xml:space="preserve"> </w:t>
      </w:r>
      <w:r w:rsidRPr="00C064D0">
        <w:rPr>
          <w:rFonts w:ascii="Times New Roman" w:eastAsia="Times New Roman" w:hAnsi="Times New Roman" w:cs="Times New Roman"/>
          <w:sz w:val="26"/>
        </w:rPr>
        <w:t>союзы</w:t>
      </w:r>
      <w:r w:rsidRPr="00C064D0">
        <w:rPr>
          <w:rFonts w:ascii="Times New Roman" w:eastAsia="Times New Roman" w:hAnsi="Times New Roman" w:cs="Times New Roman"/>
          <w:spacing w:val="14"/>
          <w:sz w:val="26"/>
        </w:rPr>
        <w:t xml:space="preserve"> </w:t>
      </w:r>
      <w:r w:rsidRPr="00C064D0">
        <w:rPr>
          <w:rFonts w:ascii="Times New Roman" w:eastAsia="Times New Roman" w:hAnsi="Times New Roman" w:cs="Times New Roman"/>
          <w:sz w:val="26"/>
        </w:rPr>
        <w:t>and</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but</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(при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однородных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членах).</w:t>
      </w:r>
    </w:p>
    <w:p w:rsidR="00C064D0" w:rsidRPr="00C064D0" w:rsidRDefault="00C064D0" w:rsidP="00C064D0">
      <w:pPr>
        <w:widowControl w:val="0"/>
        <w:autoSpaceDE w:val="0"/>
        <w:autoSpaceDN w:val="0"/>
        <w:spacing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Социокультурные</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numPr>
          <w:ilvl w:val="0"/>
          <w:numId w:val="14"/>
        </w:numPr>
        <w:tabs>
          <w:tab w:val="left" w:pos="545"/>
        </w:tabs>
        <w:autoSpaceDE w:val="0"/>
        <w:autoSpaceDN w:val="0"/>
        <w:spacing w:before="45"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владеть отдельными социокультурными элементами речевого поведенческого этикета,</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принятыми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англоязычной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среде,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некоторых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ситуациях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приветствие,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прощание,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знакомство,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выражение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благодарности,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извинение,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поздравление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днём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рождения, Новым годом, Рождеством; — знать названия родной страны и страны/стран</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столиц.</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30"/>
          <w:szCs w:val="26"/>
        </w:rPr>
      </w:pPr>
    </w:p>
    <w:p w:rsidR="00C064D0" w:rsidRPr="00C064D0" w:rsidRDefault="00C064D0" w:rsidP="00C064D0">
      <w:pPr>
        <w:widowControl w:val="0"/>
        <w:numPr>
          <w:ilvl w:val="0"/>
          <w:numId w:val="8"/>
        </w:numPr>
        <w:tabs>
          <w:tab w:val="left" w:pos="408"/>
        </w:tabs>
        <w:autoSpaceDE w:val="0"/>
        <w:autoSpaceDN w:val="0"/>
        <w:spacing w:after="0" w:line="240" w:lineRule="auto"/>
        <w:ind w:hanging="196"/>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КЛАСС</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b/>
          <w:sz w:val="26"/>
        </w:rPr>
      </w:pPr>
      <w:r w:rsidRPr="00C064D0">
        <w:rPr>
          <w:rFonts w:ascii="Times New Roman" w:eastAsia="Times New Roman" w:hAnsi="Times New Roman" w:cs="Times New Roman"/>
          <w:b/>
          <w:sz w:val="26"/>
        </w:rPr>
        <w:t>Коммуникативные</w:t>
      </w:r>
      <w:r w:rsidRPr="00C064D0">
        <w:rPr>
          <w:rFonts w:ascii="Times New Roman" w:eastAsia="Times New Roman" w:hAnsi="Times New Roman" w:cs="Times New Roman"/>
          <w:b/>
          <w:spacing w:val="-4"/>
          <w:sz w:val="26"/>
        </w:rPr>
        <w:t xml:space="preserve"> </w:t>
      </w:r>
      <w:r w:rsidRPr="00C064D0">
        <w:rPr>
          <w:rFonts w:ascii="Times New Roman" w:eastAsia="Times New Roman" w:hAnsi="Times New Roman" w:cs="Times New Roman"/>
          <w:b/>
          <w:sz w:val="26"/>
        </w:rPr>
        <w:t>умения</w:t>
      </w:r>
    </w:p>
    <w:p w:rsidR="00C064D0" w:rsidRPr="00C064D0" w:rsidRDefault="00C064D0" w:rsidP="00C064D0">
      <w:pPr>
        <w:widowControl w:val="0"/>
        <w:autoSpaceDE w:val="0"/>
        <w:autoSpaceDN w:val="0"/>
        <w:spacing w:before="44"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Говорение</w:t>
      </w:r>
    </w:p>
    <w:p w:rsidR="00C064D0" w:rsidRPr="00C064D0" w:rsidRDefault="00C064D0" w:rsidP="00C064D0">
      <w:pPr>
        <w:widowControl w:val="0"/>
        <w:numPr>
          <w:ilvl w:val="0"/>
          <w:numId w:val="14"/>
        </w:numPr>
        <w:tabs>
          <w:tab w:val="left" w:pos="643"/>
        </w:tabs>
        <w:autoSpaceDE w:val="0"/>
        <w:autoSpaceDN w:val="0"/>
        <w:spacing w:before="45"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вести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виды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этикетного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характера,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диалог-побуждение,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диалог-расспрос)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стандартных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ситуациях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неофициального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и/или зрительными опорами в рамках изучаемой тематики с соблюдением норм речевого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этикета, принятого в стране/странах изучаемого языка (не менее 4 реплик со стороны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каждого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собеседника);</w:t>
      </w:r>
    </w:p>
    <w:p w:rsidR="00C064D0" w:rsidRPr="00C064D0" w:rsidRDefault="00C064D0" w:rsidP="00C064D0">
      <w:pPr>
        <w:widowControl w:val="0"/>
        <w:numPr>
          <w:ilvl w:val="0"/>
          <w:numId w:val="14"/>
        </w:numPr>
        <w:tabs>
          <w:tab w:val="left" w:pos="888"/>
        </w:tabs>
        <w:autoSpaceDE w:val="0"/>
        <w:autoSpaceDN w:val="0"/>
        <w:spacing w:before="2"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создавать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связные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монологические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высказывания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(описание;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повествование/рассказ)</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рамках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изучаемой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тематики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объёмом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менее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4</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фраз</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вербальными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и/или зрительными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опорами;</w:t>
      </w:r>
    </w:p>
    <w:p w:rsidR="00C064D0" w:rsidRPr="00C064D0" w:rsidRDefault="00C064D0" w:rsidP="00C064D0">
      <w:pPr>
        <w:widowControl w:val="0"/>
        <w:numPr>
          <w:ilvl w:val="0"/>
          <w:numId w:val="14"/>
        </w:numPr>
        <w:tabs>
          <w:tab w:val="left" w:pos="696"/>
        </w:tabs>
        <w:autoSpaceDE w:val="0"/>
        <w:autoSpaceDN w:val="0"/>
        <w:spacing w:after="0" w:line="278"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передавать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основное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прочитанного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и/или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зрительными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опорами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(объём монологического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высказывания</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менее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4</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фраз).</w:t>
      </w:r>
    </w:p>
    <w:p w:rsidR="00C064D0" w:rsidRPr="00C064D0" w:rsidRDefault="00C064D0" w:rsidP="00C064D0">
      <w:pPr>
        <w:widowControl w:val="0"/>
        <w:autoSpaceDE w:val="0"/>
        <w:autoSpaceDN w:val="0"/>
        <w:spacing w:after="0" w:line="294"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Аудирование</w:t>
      </w:r>
    </w:p>
    <w:p w:rsidR="00C064D0" w:rsidRPr="00C064D0" w:rsidRDefault="00C064D0" w:rsidP="00C064D0">
      <w:pPr>
        <w:widowControl w:val="0"/>
        <w:numPr>
          <w:ilvl w:val="0"/>
          <w:numId w:val="14"/>
        </w:numPr>
        <w:tabs>
          <w:tab w:val="left" w:pos="804"/>
        </w:tabs>
        <w:autoSpaceDE w:val="0"/>
        <w:autoSpaceDN w:val="0"/>
        <w:spacing w:before="42" w:after="0" w:line="276" w:lineRule="auto"/>
        <w:ind w:left="212" w:right="105"/>
        <w:jc w:val="both"/>
        <w:rPr>
          <w:rFonts w:ascii="Times New Roman" w:eastAsia="Times New Roman" w:hAnsi="Times New Roman" w:cs="Times New Roman"/>
          <w:sz w:val="26"/>
        </w:rPr>
      </w:pPr>
      <w:r w:rsidRPr="00C064D0">
        <w:rPr>
          <w:rFonts w:ascii="Times New Roman" w:eastAsia="Times New Roman" w:hAnsi="Times New Roman" w:cs="Times New Roman"/>
          <w:sz w:val="26"/>
        </w:rPr>
        <w:t>воспринимать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учителя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одноклассников</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вербально/невербально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реагировать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услышанное;</w:t>
      </w:r>
    </w:p>
    <w:p w:rsidR="00C064D0" w:rsidRPr="00C064D0" w:rsidRDefault="00C064D0" w:rsidP="00C064D0">
      <w:pPr>
        <w:widowControl w:val="0"/>
        <w:numPr>
          <w:ilvl w:val="0"/>
          <w:numId w:val="14"/>
        </w:numPr>
        <w:tabs>
          <w:tab w:val="left" w:pos="636"/>
        </w:tabs>
        <w:autoSpaceDE w:val="0"/>
        <w:autoSpaceDN w:val="0"/>
        <w:spacing w:before="2" w:after="0" w:line="276" w:lineRule="auto"/>
        <w:ind w:left="212" w:right="103"/>
        <w:jc w:val="both"/>
        <w:rPr>
          <w:rFonts w:ascii="Times New Roman" w:eastAsia="Times New Roman" w:hAnsi="Times New Roman" w:cs="Times New Roman"/>
          <w:sz w:val="26"/>
        </w:rPr>
      </w:pPr>
      <w:r w:rsidRPr="00C064D0">
        <w:rPr>
          <w:rFonts w:ascii="Times New Roman" w:eastAsia="Times New Roman" w:hAnsi="Times New Roman" w:cs="Times New Roman"/>
          <w:sz w:val="26"/>
        </w:rPr>
        <w:t>воспринимать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построенные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изученном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языковом материале, с разной глубиной</w:t>
      </w:r>
      <w:r w:rsidRPr="00C064D0">
        <w:rPr>
          <w:rFonts w:ascii="Times New Roman" w:eastAsia="Times New Roman" w:hAnsi="Times New Roman" w:cs="Times New Roman"/>
          <w:spacing w:val="65"/>
          <w:sz w:val="26"/>
        </w:rPr>
        <w:t xml:space="preserve"> </w:t>
      </w:r>
      <w:r w:rsidRPr="00C064D0">
        <w:rPr>
          <w:rFonts w:ascii="Times New Roman" w:eastAsia="Times New Roman" w:hAnsi="Times New Roman" w:cs="Times New Roman"/>
          <w:sz w:val="26"/>
        </w:rPr>
        <w:t>проникновения в их содержание в зависимости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поставленной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 запрашиваемой информации фактического характера, со зрительной опорой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 с использованием языковой, в том числе контекстуальной, догадки (время звучания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текста/текстов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для аудирования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1</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минуты).</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Смысловое</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чтение</w:t>
      </w:r>
    </w:p>
    <w:p w:rsidR="00C064D0" w:rsidRPr="00C064D0" w:rsidRDefault="00C064D0" w:rsidP="00C064D0">
      <w:pPr>
        <w:widowControl w:val="0"/>
        <w:autoSpaceDE w:val="0"/>
        <w:autoSpaceDN w:val="0"/>
        <w:spacing w:after="0" w:line="298" w:lineRule="exact"/>
        <w:jc w:val="both"/>
        <w:rPr>
          <w:rFonts w:ascii="Times New Roman" w:eastAsia="Times New Roman" w:hAnsi="Times New Roman" w:cs="Times New Roman"/>
        </w:rPr>
        <w:sectPr w:rsidR="00C064D0" w:rsidRPr="00C064D0">
          <w:pgSz w:w="11910" w:h="16840"/>
          <w:pgMar w:top="760" w:right="600" w:bottom="1200" w:left="920" w:header="0" w:footer="968" w:gutter="0"/>
          <w:cols w:space="720"/>
        </w:sectPr>
      </w:pPr>
    </w:p>
    <w:p w:rsidR="00C064D0" w:rsidRPr="00C064D0" w:rsidRDefault="00C064D0" w:rsidP="00C064D0">
      <w:pPr>
        <w:widowControl w:val="0"/>
        <w:numPr>
          <w:ilvl w:val="0"/>
          <w:numId w:val="14"/>
        </w:numPr>
        <w:tabs>
          <w:tab w:val="left" w:pos="636"/>
        </w:tabs>
        <w:autoSpaceDE w:val="0"/>
        <w:autoSpaceDN w:val="0"/>
        <w:spacing w:before="73" w:after="0" w:line="276" w:lineRule="auto"/>
        <w:ind w:left="212" w:right="110"/>
        <w:jc w:val="both"/>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читать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объёмом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70</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построенные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изученном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материале,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соблюдением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чтения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соответствующей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интонацией,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демонстрируя</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11"/>
          <w:sz w:val="26"/>
          <w:szCs w:val="26"/>
        </w:rPr>
        <w:t xml:space="preserve"> </w:t>
      </w:r>
      <w:r w:rsidRPr="00C064D0">
        <w:rPr>
          <w:rFonts w:ascii="Times New Roman" w:eastAsia="Times New Roman" w:hAnsi="Times New Roman" w:cs="Times New Roman"/>
          <w:sz w:val="26"/>
          <w:szCs w:val="26"/>
        </w:rPr>
        <w:t>прочитанного;</w:t>
      </w:r>
    </w:p>
    <w:p w:rsidR="00C064D0" w:rsidRPr="00C064D0" w:rsidRDefault="00C064D0" w:rsidP="00C064D0">
      <w:pPr>
        <w:widowControl w:val="0"/>
        <w:numPr>
          <w:ilvl w:val="0"/>
          <w:numId w:val="14"/>
        </w:numPr>
        <w:tabs>
          <w:tab w:val="left" w:pos="610"/>
        </w:tabs>
        <w:autoSpaceDE w:val="0"/>
        <w:autoSpaceDN w:val="0"/>
        <w:spacing w:before="47"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себя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содержащие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отдельные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незнакомые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различной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глубиной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проникновения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зависимости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поставленной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 запрашиваемой информации, со зрительной опорой и без опоры, а также 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использованием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языковой, 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том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числе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контекстуальной,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догадки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(объём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текста/текстов</w:t>
      </w:r>
    </w:p>
    <w:p w:rsidR="00C064D0" w:rsidRPr="00C064D0" w:rsidRDefault="00C064D0" w:rsidP="00C064D0">
      <w:pPr>
        <w:widowControl w:val="0"/>
        <w:autoSpaceDE w:val="0"/>
        <w:autoSpaceDN w:val="0"/>
        <w:spacing w:after="0" w:line="298" w:lineRule="exact"/>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чтения —</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до</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130 слов).</w:t>
      </w:r>
    </w:p>
    <w:p w:rsidR="00C064D0" w:rsidRPr="00C064D0" w:rsidRDefault="00C064D0" w:rsidP="00C064D0">
      <w:pPr>
        <w:widowControl w:val="0"/>
        <w:autoSpaceDE w:val="0"/>
        <w:autoSpaceDN w:val="0"/>
        <w:spacing w:before="44"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Письмо</w:t>
      </w:r>
    </w:p>
    <w:p w:rsidR="00C064D0" w:rsidRPr="00C064D0" w:rsidRDefault="00C064D0" w:rsidP="00C064D0">
      <w:pPr>
        <w:widowControl w:val="0"/>
        <w:numPr>
          <w:ilvl w:val="0"/>
          <w:numId w:val="14"/>
        </w:numPr>
        <w:tabs>
          <w:tab w:val="left" w:pos="615"/>
        </w:tabs>
        <w:autoSpaceDE w:val="0"/>
        <w:autoSpaceDN w:val="0"/>
        <w:spacing w:before="44" w:after="0" w:line="278" w:lineRule="auto"/>
        <w:ind w:left="212" w:right="111"/>
        <w:rPr>
          <w:rFonts w:ascii="Times New Roman" w:eastAsia="Times New Roman" w:hAnsi="Times New Roman" w:cs="Times New Roman"/>
          <w:sz w:val="26"/>
        </w:rPr>
      </w:pPr>
      <w:r w:rsidRPr="00C064D0">
        <w:rPr>
          <w:rFonts w:ascii="Times New Roman" w:eastAsia="Times New Roman" w:hAnsi="Times New Roman" w:cs="Times New Roman"/>
          <w:sz w:val="26"/>
        </w:rPr>
        <w:t>заполнять</w:t>
      </w:r>
      <w:r w:rsidRPr="00C064D0">
        <w:rPr>
          <w:rFonts w:ascii="Times New Roman" w:eastAsia="Times New Roman" w:hAnsi="Times New Roman" w:cs="Times New Roman"/>
          <w:spacing w:val="8"/>
          <w:sz w:val="26"/>
        </w:rPr>
        <w:t xml:space="preserve"> </w:t>
      </w:r>
      <w:r w:rsidRPr="00C064D0">
        <w:rPr>
          <w:rFonts w:ascii="Times New Roman" w:eastAsia="Times New Roman" w:hAnsi="Times New Roman" w:cs="Times New Roman"/>
          <w:sz w:val="26"/>
        </w:rPr>
        <w:t>анкеты</w:t>
      </w:r>
      <w:r w:rsidRPr="00C064D0">
        <w:rPr>
          <w:rFonts w:ascii="Times New Roman" w:eastAsia="Times New Roman" w:hAnsi="Times New Roman" w:cs="Times New Roman"/>
          <w:spacing w:val="1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формуляры</w:t>
      </w:r>
      <w:r w:rsidRPr="00C064D0">
        <w:rPr>
          <w:rFonts w:ascii="Times New Roman" w:eastAsia="Times New Roman" w:hAnsi="Times New Roman" w:cs="Times New Roman"/>
          <w:spacing w:val="10"/>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указанием</w:t>
      </w:r>
      <w:r w:rsidRPr="00C064D0">
        <w:rPr>
          <w:rFonts w:ascii="Times New Roman" w:eastAsia="Times New Roman" w:hAnsi="Times New Roman" w:cs="Times New Roman"/>
          <w:spacing w:val="8"/>
          <w:sz w:val="26"/>
        </w:rPr>
        <w:t xml:space="preserve"> </w:t>
      </w:r>
      <w:r w:rsidRPr="00C064D0">
        <w:rPr>
          <w:rFonts w:ascii="Times New Roman" w:eastAsia="Times New Roman" w:hAnsi="Times New Roman" w:cs="Times New Roman"/>
          <w:sz w:val="26"/>
        </w:rPr>
        <w:t>личной</w:t>
      </w:r>
      <w:r w:rsidRPr="00C064D0">
        <w:rPr>
          <w:rFonts w:ascii="Times New Roman" w:eastAsia="Times New Roman" w:hAnsi="Times New Roman" w:cs="Times New Roman"/>
          <w:spacing w:val="12"/>
          <w:sz w:val="26"/>
        </w:rPr>
        <w:t xml:space="preserve"> </w:t>
      </w:r>
      <w:r w:rsidRPr="00C064D0">
        <w:rPr>
          <w:rFonts w:ascii="Times New Roman" w:eastAsia="Times New Roman" w:hAnsi="Times New Roman" w:cs="Times New Roman"/>
          <w:sz w:val="26"/>
        </w:rPr>
        <w:t>информации:</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имя,</w:t>
      </w:r>
      <w:r w:rsidRPr="00C064D0">
        <w:rPr>
          <w:rFonts w:ascii="Times New Roman" w:eastAsia="Times New Roman" w:hAnsi="Times New Roman" w:cs="Times New Roman"/>
          <w:spacing w:val="10"/>
          <w:sz w:val="26"/>
        </w:rPr>
        <w:t xml:space="preserve"> </w:t>
      </w:r>
      <w:r w:rsidRPr="00C064D0">
        <w:rPr>
          <w:rFonts w:ascii="Times New Roman" w:eastAsia="Times New Roman" w:hAnsi="Times New Roman" w:cs="Times New Roman"/>
          <w:sz w:val="26"/>
        </w:rPr>
        <w:t>фамилия,</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возраст,</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страна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проживания,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любимые занятия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w:t>
      </w:r>
    </w:p>
    <w:p w:rsidR="00C064D0" w:rsidRPr="00C064D0" w:rsidRDefault="00C064D0" w:rsidP="00C064D0">
      <w:pPr>
        <w:widowControl w:val="0"/>
        <w:numPr>
          <w:ilvl w:val="0"/>
          <w:numId w:val="14"/>
        </w:numPr>
        <w:tabs>
          <w:tab w:val="left" w:pos="543"/>
        </w:tabs>
        <w:autoSpaceDE w:val="0"/>
        <w:autoSpaceDN w:val="0"/>
        <w:spacing w:after="0" w:line="276" w:lineRule="auto"/>
        <w:ind w:left="212" w:right="108"/>
        <w:rPr>
          <w:rFonts w:ascii="Times New Roman" w:eastAsia="Times New Roman" w:hAnsi="Times New Roman" w:cs="Times New Roman"/>
          <w:sz w:val="26"/>
        </w:rPr>
      </w:pPr>
      <w:r w:rsidRPr="00C064D0">
        <w:rPr>
          <w:rFonts w:ascii="Times New Roman" w:eastAsia="Times New Roman" w:hAnsi="Times New Roman" w:cs="Times New Roman"/>
          <w:sz w:val="26"/>
        </w:rPr>
        <w:t>писать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опорой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образец</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поздравления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днем</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рождения,</w:t>
      </w:r>
      <w:r w:rsidRPr="00C064D0">
        <w:rPr>
          <w:rFonts w:ascii="Times New Roman" w:eastAsia="Times New Roman" w:hAnsi="Times New Roman" w:cs="Times New Roman"/>
          <w:spacing w:val="7"/>
          <w:sz w:val="26"/>
        </w:rPr>
        <w:t xml:space="preserve"> </w:t>
      </w:r>
      <w:r w:rsidRPr="00C064D0">
        <w:rPr>
          <w:rFonts w:ascii="Times New Roman" w:eastAsia="Times New Roman" w:hAnsi="Times New Roman" w:cs="Times New Roman"/>
          <w:sz w:val="26"/>
        </w:rPr>
        <w:t>Новым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годом,</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Рождеством</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выражением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пожеланий;</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создавать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подписи к</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иллюстрациям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пояснением,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что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них изображено.</w:t>
      </w:r>
    </w:p>
    <w:p w:rsidR="00C064D0" w:rsidRPr="00C064D0" w:rsidRDefault="00C064D0" w:rsidP="00C064D0">
      <w:pPr>
        <w:widowControl w:val="0"/>
        <w:autoSpaceDE w:val="0"/>
        <w:autoSpaceDN w:val="0"/>
        <w:spacing w:before="42"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Языковые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навыки</w:t>
      </w:r>
    </w:p>
    <w:p w:rsidR="00C064D0" w:rsidRPr="00C064D0" w:rsidRDefault="00C064D0" w:rsidP="00C064D0">
      <w:pPr>
        <w:widowControl w:val="0"/>
        <w:autoSpaceDE w:val="0"/>
        <w:autoSpaceDN w:val="0"/>
        <w:spacing w:before="45"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Фонетическая</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применять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правила</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чтения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гласных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третьем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типе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слога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(гласная +</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r);</w:t>
      </w:r>
    </w:p>
    <w:p w:rsidR="00C064D0" w:rsidRPr="00C064D0" w:rsidRDefault="00C064D0" w:rsidP="00C064D0">
      <w:pPr>
        <w:widowControl w:val="0"/>
        <w:numPr>
          <w:ilvl w:val="0"/>
          <w:numId w:val="14"/>
        </w:numPr>
        <w:tabs>
          <w:tab w:val="left" w:pos="658"/>
        </w:tabs>
        <w:autoSpaceDE w:val="0"/>
        <w:autoSpaceDN w:val="0"/>
        <w:spacing w:before="47" w:after="0" w:line="276" w:lineRule="auto"/>
        <w:ind w:left="212" w:right="106"/>
        <w:rPr>
          <w:rFonts w:ascii="Times New Roman" w:eastAsia="Times New Roman" w:hAnsi="Times New Roman" w:cs="Times New Roman"/>
          <w:sz w:val="26"/>
        </w:rPr>
      </w:pPr>
      <w:r w:rsidRPr="00C064D0">
        <w:rPr>
          <w:rFonts w:ascii="Times New Roman" w:eastAsia="Times New Roman" w:hAnsi="Times New Roman" w:cs="Times New Roman"/>
          <w:sz w:val="26"/>
        </w:rPr>
        <w:t>применять</w:t>
      </w:r>
      <w:r w:rsidRPr="00C064D0">
        <w:rPr>
          <w:rFonts w:ascii="Times New Roman" w:eastAsia="Times New Roman" w:hAnsi="Times New Roman" w:cs="Times New Roman"/>
          <w:spacing w:val="52"/>
          <w:sz w:val="26"/>
        </w:rPr>
        <w:t xml:space="preserve"> </w:t>
      </w:r>
      <w:r w:rsidRPr="00C064D0">
        <w:rPr>
          <w:rFonts w:ascii="Times New Roman" w:eastAsia="Times New Roman" w:hAnsi="Times New Roman" w:cs="Times New Roman"/>
          <w:sz w:val="26"/>
        </w:rPr>
        <w:t>правила</w:t>
      </w:r>
      <w:r w:rsidRPr="00C064D0">
        <w:rPr>
          <w:rFonts w:ascii="Times New Roman" w:eastAsia="Times New Roman" w:hAnsi="Times New Roman" w:cs="Times New Roman"/>
          <w:spacing w:val="52"/>
          <w:sz w:val="26"/>
        </w:rPr>
        <w:t xml:space="preserve"> </w:t>
      </w:r>
      <w:r w:rsidRPr="00C064D0">
        <w:rPr>
          <w:rFonts w:ascii="Times New Roman" w:eastAsia="Times New Roman" w:hAnsi="Times New Roman" w:cs="Times New Roman"/>
          <w:sz w:val="26"/>
        </w:rPr>
        <w:t>чтения</w:t>
      </w:r>
      <w:r w:rsidRPr="00C064D0">
        <w:rPr>
          <w:rFonts w:ascii="Times New Roman" w:eastAsia="Times New Roman" w:hAnsi="Times New Roman" w:cs="Times New Roman"/>
          <w:spacing w:val="53"/>
          <w:sz w:val="26"/>
        </w:rPr>
        <w:t xml:space="preserve"> </w:t>
      </w:r>
      <w:r w:rsidRPr="00C064D0">
        <w:rPr>
          <w:rFonts w:ascii="Times New Roman" w:eastAsia="Times New Roman" w:hAnsi="Times New Roman" w:cs="Times New Roman"/>
          <w:sz w:val="26"/>
        </w:rPr>
        <w:t>сложных</w:t>
      </w:r>
      <w:r w:rsidRPr="00C064D0">
        <w:rPr>
          <w:rFonts w:ascii="Times New Roman" w:eastAsia="Times New Roman" w:hAnsi="Times New Roman" w:cs="Times New Roman"/>
          <w:spacing w:val="54"/>
          <w:sz w:val="26"/>
        </w:rPr>
        <w:t xml:space="preserve"> </w:t>
      </w:r>
      <w:r w:rsidRPr="00C064D0">
        <w:rPr>
          <w:rFonts w:ascii="Times New Roman" w:eastAsia="Times New Roman" w:hAnsi="Times New Roman" w:cs="Times New Roman"/>
          <w:sz w:val="26"/>
        </w:rPr>
        <w:t>сочетаний</w:t>
      </w:r>
      <w:r w:rsidRPr="00C064D0">
        <w:rPr>
          <w:rFonts w:ascii="Times New Roman" w:eastAsia="Times New Roman" w:hAnsi="Times New Roman" w:cs="Times New Roman"/>
          <w:spacing w:val="52"/>
          <w:sz w:val="26"/>
        </w:rPr>
        <w:t xml:space="preserve"> </w:t>
      </w:r>
      <w:r w:rsidRPr="00C064D0">
        <w:rPr>
          <w:rFonts w:ascii="Times New Roman" w:eastAsia="Times New Roman" w:hAnsi="Times New Roman" w:cs="Times New Roman"/>
          <w:sz w:val="26"/>
        </w:rPr>
        <w:t>букв</w:t>
      </w:r>
      <w:r w:rsidRPr="00C064D0">
        <w:rPr>
          <w:rFonts w:ascii="Times New Roman" w:eastAsia="Times New Roman" w:hAnsi="Times New Roman" w:cs="Times New Roman"/>
          <w:spacing w:val="52"/>
          <w:sz w:val="26"/>
        </w:rPr>
        <w:t xml:space="preserve"> </w:t>
      </w:r>
      <w:r w:rsidRPr="00C064D0">
        <w:rPr>
          <w:rFonts w:ascii="Times New Roman" w:eastAsia="Times New Roman" w:hAnsi="Times New Roman" w:cs="Times New Roman"/>
          <w:sz w:val="26"/>
        </w:rPr>
        <w:t>(например,</w:t>
      </w:r>
      <w:r w:rsidRPr="00C064D0">
        <w:rPr>
          <w:rFonts w:ascii="Times New Roman" w:eastAsia="Times New Roman" w:hAnsi="Times New Roman" w:cs="Times New Roman"/>
          <w:spacing w:val="58"/>
          <w:sz w:val="26"/>
        </w:rPr>
        <w:t xml:space="preserve"> </w:t>
      </w:r>
      <w:r w:rsidRPr="00C064D0">
        <w:rPr>
          <w:rFonts w:ascii="Times New Roman" w:eastAsia="Times New Roman" w:hAnsi="Times New Roman" w:cs="Times New Roman"/>
          <w:sz w:val="26"/>
        </w:rPr>
        <w:t>-tion,</w:t>
      </w:r>
      <w:r w:rsidRPr="00C064D0">
        <w:rPr>
          <w:rFonts w:ascii="Times New Roman" w:eastAsia="Times New Roman" w:hAnsi="Times New Roman" w:cs="Times New Roman"/>
          <w:spacing w:val="53"/>
          <w:sz w:val="26"/>
        </w:rPr>
        <w:t xml:space="preserve"> </w:t>
      </w:r>
      <w:r w:rsidRPr="00C064D0">
        <w:rPr>
          <w:rFonts w:ascii="Times New Roman" w:eastAsia="Times New Roman" w:hAnsi="Times New Roman" w:cs="Times New Roman"/>
          <w:sz w:val="26"/>
        </w:rPr>
        <w:t>-ight)</w:t>
      </w:r>
      <w:r w:rsidRPr="00C064D0">
        <w:rPr>
          <w:rFonts w:ascii="Times New Roman" w:eastAsia="Times New Roman" w:hAnsi="Times New Roman" w:cs="Times New Roman"/>
          <w:spacing w:val="5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односложных,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двусложных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многосложных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словах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(international,</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night);</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новые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согласно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основным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правилам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чтения;</w:t>
      </w:r>
    </w:p>
    <w:p w:rsidR="00C064D0" w:rsidRPr="00C064D0" w:rsidRDefault="00C064D0" w:rsidP="00C064D0">
      <w:pPr>
        <w:widowControl w:val="0"/>
        <w:numPr>
          <w:ilvl w:val="0"/>
          <w:numId w:val="14"/>
        </w:numPr>
        <w:tabs>
          <w:tab w:val="left" w:pos="685"/>
          <w:tab w:val="left" w:pos="687"/>
          <w:tab w:val="left" w:pos="1995"/>
          <w:tab w:val="left" w:pos="2465"/>
          <w:tab w:val="left" w:pos="3185"/>
          <w:tab w:val="left" w:pos="3539"/>
          <w:tab w:val="left" w:pos="4918"/>
          <w:tab w:val="left" w:pos="6527"/>
          <w:tab w:val="left" w:pos="7357"/>
          <w:tab w:val="left" w:pos="7710"/>
          <w:tab w:val="left" w:pos="10156"/>
        </w:tabs>
        <w:autoSpaceDE w:val="0"/>
        <w:autoSpaceDN w:val="0"/>
        <w:spacing w:before="44" w:after="0" w:line="278" w:lineRule="auto"/>
        <w:ind w:left="212" w:right="112"/>
        <w:rPr>
          <w:rFonts w:ascii="Times New Roman" w:eastAsia="Times New Roman" w:hAnsi="Times New Roman" w:cs="Times New Roman"/>
          <w:sz w:val="26"/>
        </w:rPr>
      </w:pPr>
      <w:r w:rsidRPr="00C064D0">
        <w:rPr>
          <w:rFonts w:ascii="Times New Roman" w:eastAsia="Times New Roman" w:hAnsi="Times New Roman" w:cs="Times New Roman"/>
          <w:sz w:val="26"/>
        </w:rPr>
        <w:t>различать</w:t>
      </w:r>
      <w:r w:rsidRPr="00C064D0">
        <w:rPr>
          <w:rFonts w:ascii="Times New Roman" w:eastAsia="Times New Roman" w:hAnsi="Times New Roman" w:cs="Times New Roman"/>
          <w:sz w:val="26"/>
        </w:rPr>
        <w:tab/>
        <w:t>на</w:t>
      </w:r>
      <w:r w:rsidRPr="00C064D0">
        <w:rPr>
          <w:rFonts w:ascii="Times New Roman" w:eastAsia="Times New Roman" w:hAnsi="Times New Roman" w:cs="Times New Roman"/>
          <w:sz w:val="26"/>
        </w:rPr>
        <w:tab/>
        <w:t>слух</w:t>
      </w:r>
      <w:r w:rsidRPr="00C064D0">
        <w:rPr>
          <w:rFonts w:ascii="Times New Roman" w:eastAsia="Times New Roman" w:hAnsi="Times New Roman" w:cs="Times New Roman"/>
          <w:sz w:val="26"/>
        </w:rPr>
        <w:tab/>
        <w:t>и</w:t>
      </w:r>
      <w:r w:rsidRPr="00C064D0">
        <w:rPr>
          <w:rFonts w:ascii="Times New Roman" w:eastAsia="Times New Roman" w:hAnsi="Times New Roman" w:cs="Times New Roman"/>
          <w:sz w:val="26"/>
        </w:rPr>
        <w:tab/>
        <w:t>правильно</w:t>
      </w:r>
      <w:r w:rsidRPr="00C064D0">
        <w:rPr>
          <w:rFonts w:ascii="Times New Roman" w:eastAsia="Times New Roman" w:hAnsi="Times New Roman" w:cs="Times New Roman"/>
          <w:sz w:val="26"/>
        </w:rPr>
        <w:tab/>
        <w:t>произносить</w:t>
      </w:r>
      <w:r w:rsidRPr="00C064D0">
        <w:rPr>
          <w:rFonts w:ascii="Times New Roman" w:eastAsia="Times New Roman" w:hAnsi="Times New Roman" w:cs="Times New Roman"/>
          <w:sz w:val="26"/>
        </w:rPr>
        <w:tab/>
        <w:t>слова</w:t>
      </w:r>
      <w:r w:rsidRPr="00C064D0">
        <w:rPr>
          <w:rFonts w:ascii="Times New Roman" w:eastAsia="Times New Roman" w:hAnsi="Times New Roman" w:cs="Times New Roman"/>
          <w:sz w:val="26"/>
        </w:rPr>
        <w:tab/>
        <w:t>и</w:t>
      </w:r>
      <w:r w:rsidRPr="00C064D0">
        <w:rPr>
          <w:rFonts w:ascii="Times New Roman" w:eastAsia="Times New Roman" w:hAnsi="Times New Roman" w:cs="Times New Roman"/>
          <w:sz w:val="26"/>
        </w:rPr>
        <w:tab/>
        <w:t>фразы/предложения</w:t>
      </w:r>
      <w:r w:rsidRPr="00C064D0">
        <w:rPr>
          <w:rFonts w:ascii="Times New Roman" w:eastAsia="Times New Roman" w:hAnsi="Times New Roman" w:cs="Times New Roman"/>
          <w:sz w:val="26"/>
        </w:rPr>
        <w:tab/>
      </w:r>
      <w:r w:rsidRPr="00C064D0">
        <w:rPr>
          <w:rFonts w:ascii="Times New Roman" w:eastAsia="Times New Roman" w:hAnsi="Times New Roman" w:cs="Times New Roman"/>
          <w:spacing w:val="-2"/>
          <w:sz w:val="26"/>
        </w:rPr>
        <w:t>с</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соблюдением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ритмико-интонационных особенностей.</w:t>
      </w:r>
    </w:p>
    <w:p w:rsidR="00C064D0" w:rsidRPr="00C064D0" w:rsidRDefault="00C064D0" w:rsidP="00C064D0">
      <w:pPr>
        <w:widowControl w:val="0"/>
        <w:autoSpaceDE w:val="0"/>
        <w:autoSpaceDN w:val="0"/>
        <w:spacing w:after="0" w:line="295"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Графика,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орфография</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и</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пунктуация</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правильно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писать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изученные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слова;</w:t>
      </w:r>
    </w:p>
    <w:p w:rsidR="00C064D0" w:rsidRPr="00C064D0" w:rsidRDefault="00C064D0" w:rsidP="00C064D0">
      <w:pPr>
        <w:widowControl w:val="0"/>
        <w:numPr>
          <w:ilvl w:val="0"/>
          <w:numId w:val="14"/>
        </w:numPr>
        <w:tabs>
          <w:tab w:val="left" w:pos="559"/>
        </w:tabs>
        <w:autoSpaceDE w:val="0"/>
        <w:autoSpaceDN w:val="0"/>
        <w:spacing w:before="44" w:after="0" w:line="278" w:lineRule="auto"/>
        <w:ind w:left="212" w:right="107"/>
        <w:rPr>
          <w:rFonts w:ascii="Times New Roman" w:eastAsia="Times New Roman" w:hAnsi="Times New Roman" w:cs="Times New Roman"/>
          <w:sz w:val="26"/>
        </w:rPr>
      </w:pPr>
      <w:r w:rsidRPr="00C064D0">
        <w:rPr>
          <w:rFonts w:ascii="Times New Roman" w:eastAsia="Times New Roman" w:hAnsi="Times New Roman" w:cs="Times New Roman"/>
          <w:sz w:val="26"/>
        </w:rPr>
        <w:t>правильно</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расставлять</w:t>
      </w:r>
      <w:r w:rsidRPr="00C064D0">
        <w:rPr>
          <w:rFonts w:ascii="Times New Roman" w:eastAsia="Times New Roman" w:hAnsi="Times New Roman" w:cs="Times New Roman"/>
          <w:spacing w:val="18"/>
          <w:sz w:val="26"/>
        </w:rPr>
        <w:t xml:space="preserve"> </w:t>
      </w:r>
      <w:r w:rsidRPr="00C064D0">
        <w:rPr>
          <w:rFonts w:ascii="Times New Roman" w:eastAsia="Times New Roman" w:hAnsi="Times New Roman" w:cs="Times New Roman"/>
          <w:sz w:val="26"/>
        </w:rPr>
        <w:t>знаки</w:t>
      </w:r>
      <w:r w:rsidRPr="00C064D0">
        <w:rPr>
          <w:rFonts w:ascii="Times New Roman" w:eastAsia="Times New Roman" w:hAnsi="Times New Roman" w:cs="Times New Roman"/>
          <w:spacing w:val="18"/>
          <w:sz w:val="26"/>
        </w:rPr>
        <w:t xml:space="preserve"> </w:t>
      </w:r>
      <w:r w:rsidRPr="00C064D0">
        <w:rPr>
          <w:rFonts w:ascii="Times New Roman" w:eastAsia="Times New Roman" w:hAnsi="Times New Roman" w:cs="Times New Roman"/>
          <w:sz w:val="26"/>
        </w:rPr>
        <w:t>препинания</w:t>
      </w:r>
      <w:r w:rsidRPr="00C064D0">
        <w:rPr>
          <w:rFonts w:ascii="Times New Roman" w:eastAsia="Times New Roman" w:hAnsi="Times New Roman" w:cs="Times New Roman"/>
          <w:spacing w:val="19"/>
          <w:sz w:val="26"/>
        </w:rPr>
        <w:t xml:space="preserve"> </w:t>
      </w:r>
      <w:r w:rsidRPr="00C064D0">
        <w:rPr>
          <w:rFonts w:ascii="Times New Roman" w:eastAsia="Times New Roman" w:hAnsi="Times New Roman" w:cs="Times New Roman"/>
          <w:sz w:val="26"/>
        </w:rPr>
        <w:t>(точка,</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вопросительный</w:t>
      </w:r>
      <w:r w:rsidRPr="00C064D0">
        <w:rPr>
          <w:rFonts w:ascii="Times New Roman" w:eastAsia="Times New Roman" w:hAnsi="Times New Roman" w:cs="Times New Roman"/>
          <w:spacing w:val="19"/>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8"/>
          <w:sz w:val="26"/>
        </w:rPr>
        <w:t xml:space="preserve"> </w:t>
      </w:r>
      <w:r w:rsidRPr="00C064D0">
        <w:rPr>
          <w:rFonts w:ascii="Times New Roman" w:eastAsia="Times New Roman" w:hAnsi="Times New Roman" w:cs="Times New Roman"/>
          <w:sz w:val="26"/>
        </w:rPr>
        <w:t>восклицательный</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знаки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конце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апостроф).</w:t>
      </w:r>
    </w:p>
    <w:p w:rsidR="00C064D0" w:rsidRPr="00C064D0" w:rsidRDefault="00C064D0" w:rsidP="00C064D0">
      <w:pPr>
        <w:widowControl w:val="0"/>
        <w:autoSpaceDE w:val="0"/>
        <w:autoSpaceDN w:val="0"/>
        <w:spacing w:after="0" w:line="294"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Лексическая</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79"/>
        </w:tabs>
        <w:autoSpaceDE w:val="0"/>
        <w:autoSpaceDN w:val="0"/>
        <w:spacing w:before="44"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не менее 350 лексических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единиц</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словосочетаний,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речевых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клише),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включая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200</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лексических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единиц,</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освоенных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первом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году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обучения;</w:t>
      </w:r>
    </w:p>
    <w:p w:rsidR="00C064D0" w:rsidRPr="00C064D0" w:rsidRDefault="00C064D0" w:rsidP="00C064D0">
      <w:pPr>
        <w:widowControl w:val="0"/>
        <w:numPr>
          <w:ilvl w:val="0"/>
          <w:numId w:val="14"/>
        </w:numPr>
        <w:tabs>
          <w:tab w:val="left" w:pos="545"/>
        </w:tabs>
        <w:autoSpaceDE w:val="0"/>
        <w:autoSpaceDN w:val="0"/>
        <w:spacing w:before="1" w:after="0" w:line="276" w:lineRule="auto"/>
        <w:ind w:left="212" w:right="112"/>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образовывать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родственные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использованием</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основных</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способов</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словообразования: аффиксации (суффиксы числительных -teen, -ty, -th) и словосложения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(football,</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snowman).</w:t>
      </w:r>
    </w:p>
    <w:p w:rsidR="00C064D0" w:rsidRPr="00C064D0" w:rsidRDefault="00C064D0" w:rsidP="00C064D0">
      <w:pPr>
        <w:widowControl w:val="0"/>
        <w:autoSpaceDE w:val="0"/>
        <w:autoSpaceDN w:val="0"/>
        <w:spacing w:before="1"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Грамматическая</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50"/>
        </w:tabs>
        <w:autoSpaceDE w:val="0"/>
        <w:autoSpaceDN w:val="0"/>
        <w:spacing w:before="44" w:after="0" w:line="276" w:lineRule="auto"/>
        <w:ind w:left="212" w:right="105"/>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побудительные предложения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 отрицательной форме (Don’t talk, please.); — распознавать и употреблять в устной 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предложения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начальным There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to</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be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 Past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Simple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Tense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(There</w:t>
      </w:r>
    </w:p>
    <w:p w:rsidR="00C064D0" w:rsidRPr="00C064D0" w:rsidRDefault="00C064D0" w:rsidP="00C064D0">
      <w:pPr>
        <w:widowControl w:val="0"/>
        <w:autoSpaceDE w:val="0"/>
        <w:autoSpaceDN w:val="0"/>
        <w:spacing w:before="1" w:after="0" w:line="240" w:lineRule="auto"/>
        <w:ind w:left="212"/>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lang w:val="en-US"/>
        </w:rPr>
        <w:t>was</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a</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bridge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across</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the</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river. There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were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mountains</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in</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the</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south.);</w:t>
      </w:r>
    </w:p>
    <w:p w:rsidR="00C064D0" w:rsidRPr="00C064D0" w:rsidRDefault="00C064D0" w:rsidP="00C064D0">
      <w:pPr>
        <w:widowControl w:val="0"/>
        <w:numPr>
          <w:ilvl w:val="0"/>
          <w:numId w:val="14"/>
        </w:numPr>
        <w:tabs>
          <w:tab w:val="left" w:pos="545"/>
        </w:tabs>
        <w:autoSpaceDE w:val="0"/>
        <w:autoSpaceDN w:val="0"/>
        <w:spacing w:before="44"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конструкции с глаголами на -</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ing:</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to</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like/enjoy</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doing</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something;</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употреблять 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конструкцию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I’d</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like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to</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t>
      </w:r>
    </w:p>
    <w:p w:rsidR="00C064D0" w:rsidRPr="00C064D0" w:rsidRDefault="00C064D0" w:rsidP="00C064D0">
      <w:pPr>
        <w:widowControl w:val="0"/>
        <w:autoSpaceDE w:val="0"/>
        <w:autoSpaceDN w:val="0"/>
        <w:spacing w:after="0" w:line="298" w:lineRule="exact"/>
        <w:jc w:val="both"/>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numPr>
          <w:ilvl w:val="0"/>
          <w:numId w:val="14"/>
        </w:numPr>
        <w:tabs>
          <w:tab w:val="left" w:pos="555"/>
        </w:tabs>
        <w:autoSpaceDE w:val="0"/>
        <w:autoSpaceDN w:val="0"/>
        <w:spacing w:before="73"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распознавать и употреблять в устной и письменной речи правильные и неправильные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глаголы в Past Simple Tense в повествовательных (утвердительных и отрицательных) 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вопросительных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(общий 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специальный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предложениях;</w:t>
      </w:r>
    </w:p>
    <w:p w:rsidR="00C064D0" w:rsidRPr="00C064D0" w:rsidRDefault="00C064D0" w:rsidP="00C064D0">
      <w:pPr>
        <w:widowControl w:val="0"/>
        <w:numPr>
          <w:ilvl w:val="0"/>
          <w:numId w:val="14"/>
        </w:numPr>
        <w:tabs>
          <w:tab w:val="left" w:pos="660"/>
        </w:tabs>
        <w:autoSpaceDE w:val="0"/>
        <w:autoSpaceDN w:val="0"/>
        <w:spacing w:after="0" w:line="278"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существительные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притяжательном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падеже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(Possessive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Case);</w:t>
      </w:r>
    </w:p>
    <w:p w:rsidR="00C064D0" w:rsidRPr="00C064D0" w:rsidRDefault="00C064D0" w:rsidP="00C064D0">
      <w:pPr>
        <w:widowControl w:val="0"/>
        <w:numPr>
          <w:ilvl w:val="0"/>
          <w:numId w:val="14"/>
        </w:numPr>
        <w:tabs>
          <w:tab w:val="left" w:pos="651"/>
        </w:tabs>
        <w:autoSpaceDE w:val="0"/>
        <w:autoSpaceDN w:val="0"/>
        <w:spacing w:after="0" w:line="276" w:lineRule="auto"/>
        <w:ind w:left="212" w:right="11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cлова,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выражающие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количество</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c</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исчисляемыми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неисчисляемыми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существительными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(much/many/a</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lot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of);</w:t>
      </w:r>
    </w:p>
    <w:p w:rsidR="00C064D0" w:rsidRPr="00C064D0" w:rsidRDefault="00C064D0" w:rsidP="00C064D0">
      <w:pPr>
        <w:widowControl w:val="0"/>
        <w:numPr>
          <w:ilvl w:val="0"/>
          <w:numId w:val="14"/>
        </w:numPr>
        <w:tabs>
          <w:tab w:val="left" w:pos="555"/>
        </w:tabs>
        <w:autoSpaceDE w:val="0"/>
        <w:autoSpaceDN w:val="0"/>
        <w:spacing w:after="0" w:line="278" w:lineRule="auto"/>
        <w:ind w:left="212" w:right="109"/>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наречия частотности usually,</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often;</w:t>
      </w:r>
    </w:p>
    <w:p w:rsidR="00C064D0" w:rsidRPr="00C064D0" w:rsidRDefault="00C064D0" w:rsidP="00C064D0">
      <w:pPr>
        <w:widowControl w:val="0"/>
        <w:numPr>
          <w:ilvl w:val="0"/>
          <w:numId w:val="14"/>
        </w:numPr>
        <w:tabs>
          <w:tab w:val="left" w:pos="612"/>
        </w:tabs>
        <w:autoSpaceDE w:val="0"/>
        <w:autoSpaceDN w:val="0"/>
        <w:spacing w:after="0" w:line="276" w:lineRule="auto"/>
        <w:ind w:left="212" w:right="115"/>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личные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местоимения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объектном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падеже;</w:t>
      </w:r>
    </w:p>
    <w:p w:rsidR="00C064D0" w:rsidRPr="00C064D0" w:rsidRDefault="00C064D0" w:rsidP="00C064D0">
      <w:pPr>
        <w:widowControl w:val="0"/>
        <w:numPr>
          <w:ilvl w:val="0"/>
          <w:numId w:val="14"/>
        </w:numPr>
        <w:tabs>
          <w:tab w:val="left" w:pos="574"/>
        </w:tabs>
        <w:autoSpaceDE w:val="0"/>
        <w:autoSpaceDN w:val="0"/>
        <w:spacing w:after="0" w:line="278"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указательные местоимения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that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those;</w:t>
      </w:r>
    </w:p>
    <w:p w:rsidR="00C064D0" w:rsidRPr="00C064D0" w:rsidRDefault="00C064D0" w:rsidP="00C064D0">
      <w:pPr>
        <w:widowControl w:val="0"/>
        <w:numPr>
          <w:ilvl w:val="0"/>
          <w:numId w:val="14"/>
        </w:numPr>
        <w:tabs>
          <w:tab w:val="left" w:pos="540"/>
        </w:tabs>
        <w:autoSpaceDE w:val="0"/>
        <w:autoSpaceDN w:val="0"/>
        <w:spacing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неопределённые местоимения</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some/any</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повествовательных</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вопросительных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предложениях;</w:t>
      </w:r>
    </w:p>
    <w:p w:rsidR="00C064D0" w:rsidRPr="00C064D0" w:rsidRDefault="00C064D0" w:rsidP="00C064D0">
      <w:pPr>
        <w:widowControl w:val="0"/>
        <w:numPr>
          <w:ilvl w:val="0"/>
          <w:numId w:val="14"/>
        </w:numPr>
        <w:tabs>
          <w:tab w:val="left" w:pos="555"/>
        </w:tabs>
        <w:autoSpaceDE w:val="0"/>
        <w:autoSpaceDN w:val="0"/>
        <w:spacing w:after="0" w:line="278" w:lineRule="auto"/>
        <w:ind w:left="212" w:right="11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вопросительные слова when,</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whose,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why;</w:t>
      </w:r>
    </w:p>
    <w:p w:rsidR="00C064D0" w:rsidRPr="00C064D0" w:rsidRDefault="00C064D0" w:rsidP="00C064D0">
      <w:pPr>
        <w:widowControl w:val="0"/>
        <w:numPr>
          <w:ilvl w:val="0"/>
          <w:numId w:val="14"/>
        </w:numPr>
        <w:tabs>
          <w:tab w:val="left" w:pos="711"/>
        </w:tabs>
        <w:autoSpaceDE w:val="0"/>
        <w:autoSpaceDN w:val="0"/>
        <w:spacing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количественные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числительные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(13—100);</w:t>
      </w:r>
    </w:p>
    <w:p w:rsidR="00C064D0" w:rsidRPr="00C064D0" w:rsidRDefault="00C064D0" w:rsidP="00C064D0">
      <w:pPr>
        <w:widowControl w:val="0"/>
        <w:numPr>
          <w:ilvl w:val="0"/>
          <w:numId w:val="14"/>
        </w:numPr>
        <w:tabs>
          <w:tab w:val="left" w:pos="581"/>
        </w:tabs>
        <w:autoSpaceDE w:val="0"/>
        <w:autoSpaceDN w:val="0"/>
        <w:spacing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порядковые числительные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(1—30);</w:t>
      </w:r>
    </w:p>
    <w:p w:rsidR="00C064D0" w:rsidRPr="00C064D0" w:rsidRDefault="00C064D0" w:rsidP="00C064D0">
      <w:pPr>
        <w:widowControl w:val="0"/>
        <w:numPr>
          <w:ilvl w:val="0"/>
          <w:numId w:val="14"/>
        </w:numPr>
        <w:tabs>
          <w:tab w:val="left" w:pos="639"/>
        </w:tabs>
        <w:autoSpaceDE w:val="0"/>
        <w:autoSpaceDN w:val="0"/>
        <w:spacing w:after="0" w:line="276"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предлог</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направления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движения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to</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went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to Moscow last year.);</w:t>
      </w:r>
    </w:p>
    <w:p w:rsidR="00C064D0" w:rsidRPr="00C064D0" w:rsidRDefault="00C064D0" w:rsidP="00C064D0">
      <w:pPr>
        <w:widowControl w:val="0"/>
        <w:numPr>
          <w:ilvl w:val="0"/>
          <w:numId w:val="14"/>
        </w:numPr>
        <w:tabs>
          <w:tab w:val="left" w:pos="579"/>
        </w:tabs>
        <w:autoSpaceDE w:val="0"/>
        <w:autoSpaceDN w:val="0"/>
        <w:spacing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предлоги места</w:t>
      </w:r>
      <w:r w:rsidRPr="00C064D0">
        <w:rPr>
          <w:rFonts w:ascii="Times New Roman" w:eastAsia="Times New Roman" w:hAnsi="Times New Roman" w:cs="Times New Roman"/>
          <w:spacing w:val="65"/>
          <w:sz w:val="26"/>
        </w:rPr>
        <w:t xml:space="preserve"> </w:t>
      </w:r>
      <w:r w:rsidRPr="00C064D0">
        <w:rPr>
          <w:rFonts w:ascii="Times New Roman" w:eastAsia="Times New Roman" w:hAnsi="Times New Roman" w:cs="Times New Roman"/>
          <w:sz w:val="26"/>
        </w:rPr>
        <w:t>next to, in</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front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of,</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behind;</w:t>
      </w:r>
    </w:p>
    <w:p w:rsidR="00C064D0" w:rsidRPr="00C064D0" w:rsidRDefault="00C064D0" w:rsidP="00C064D0">
      <w:pPr>
        <w:widowControl w:val="0"/>
        <w:numPr>
          <w:ilvl w:val="0"/>
          <w:numId w:val="14"/>
        </w:numPr>
        <w:tabs>
          <w:tab w:val="left" w:pos="547"/>
        </w:tabs>
        <w:autoSpaceDE w:val="0"/>
        <w:autoSpaceDN w:val="0"/>
        <w:spacing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предлоги времени: at, in, on 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выражениях at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4</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o’clock,</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in</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the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morning, on</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Monday.</w:t>
      </w:r>
    </w:p>
    <w:p w:rsidR="00C064D0" w:rsidRPr="00C064D0" w:rsidRDefault="00C064D0" w:rsidP="00C064D0">
      <w:pPr>
        <w:widowControl w:val="0"/>
        <w:autoSpaceDE w:val="0"/>
        <w:autoSpaceDN w:val="0"/>
        <w:spacing w:after="0" w:line="240" w:lineRule="auto"/>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Социокультурные</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numPr>
          <w:ilvl w:val="0"/>
          <w:numId w:val="14"/>
        </w:numPr>
        <w:tabs>
          <w:tab w:val="left" w:pos="559"/>
        </w:tabs>
        <w:autoSpaceDE w:val="0"/>
        <w:autoSpaceDN w:val="0"/>
        <w:spacing w:before="22"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владеть социокультурными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элементами</w:t>
      </w:r>
      <w:r w:rsidRPr="00C064D0">
        <w:rPr>
          <w:rFonts w:ascii="Times New Roman" w:eastAsia="Times New Roman" w:hAnsi="Times New Roman" w:cs="Times New Roman"/>
          <w:spacing w:val="65"/>
          <w:sz w:val="26"/>
        </w:rPr>
        <w:t xml:space="preserve"> </w:t>
      </w:r>
      <w:r w:rsidRPr="00C064D0">
        <w:rPr>
          <w:rFonts w:ascii="Times New Roman" w:eastAsia="Times New Roman" w:hAnsi="Times New Roman" w:cs="Times New Roman"/>
          <w:sz w:val="26"/>
        </w:rPr>
        <w:t>речевого поведенческого этикета, принятыми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англоязычной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среде,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некоторых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ситуациях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(приветствие,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прощание,</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знакомство,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просьба,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выражение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благодарности,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извинение,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поздравление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днём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рождения,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Новым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годом,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Рождеством);</w:t>
      </w:r>
    </w:p>
    <w:p w:rsidR="00C064D0" w:rsidRPr="00C064D0" w:rsidRDefault="00C064D0" w:rsidP="00C064D0">
      <w:pPr>
        <w:widowControl w:val="0"/>
        <w:numPr>
          <w:ilvl w:val="0"/>
          <w:numId w:val="14"/>
        </w:numPr>
        <w:tabs>
          <w:tab w:val="left" w:pos="581"/>
        </w:tabs>
        <w:autoSpaceDE w:val="0"/>
        <w:autoSpaceDN w:val="0"/>
        <w:spacing w:after="0" w:line="276"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кратко представлять свою страну и страну/страны изучаемого языка на английском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языке.</w:t>
      </w:r>
    </w:p>
    <w:p w:rsidR="00C064D0" w:rsidRPr="00C064D0" w:rsidRDefault="00C064D0" w:rsidP="00C064D0">
      <w:pPr>
        <w:widowControl w:val="0"/>
        <w:autoSpaceDE w:val="0"/>
        <w:autoSpaceDN w:val="0"/>
        <w:spacing w:before="11" w:after="0" w:line="240" w:lineRule="auto"/>
        <w:rPr>
          <w:rFonts w:ascii="Times New Roman" w:eastAsia="Times New Roman" w:hAnsi="Times New Roman" w:cs="Times New Roman"/>
          <w:sz w:val="29"/>
          <w:szCs w:val="26"/>
        </w:rPr>
      </w:pPr>
    </w:p>
    <w:p w:rsidR="00C064D0" w:rsidRPr="00C064D0" w:rsidRDefault="00C064D0" w:rsidP="00C064D0">
      <w:pPr>
        <w:widowControl w:val="0"/>
        <w:numPr>
          <w:ilvl w:val="0"/>
          <w:numId w:val="8"/>
        </w:numPr>
        <w:tabs>
          <w:tab w:val="left" w:pos="408"/>
        </w:tabs>
        <w:autoSpaceDE w:val="0"/>
        <w:autoSpaceDN w:val="0"/>
        <w:spacing w:after="0" w:line="240" w:lineRule="auto"/>
        <w:ind w:hanging="196"/>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КЛАСС</w:t>
      </w:r>
    </w:p>
    <w:p w:rsidR="00C064D0" w:rsidRPr="00C064D0" w:rsidRDefault="00C064D0" w:rsidP="00C064D0">
      <w:pPr>
        <w:widowControl w:val="0"/>
        <w:autoSpaceDE w:val="0"/>
        <w:autoSpaceDN w:val="0"/>
        <w:spacing w:before="44" w:after="0" w:line="240" w:lineRule="auto"/>
        <w:ind w:left="212"/>
        <w:rPr>
          <w:rFonts w:ascii="Times New Roman" w:eastAsia="Times New Roman" w:hAnsi="Times New Roman" w:cs="Times New Roman"/>
          <w:b/>
          <w:sz w:val="26"/>
        </w:rPr>
      </w:pPr>
      <w:r w:rsidRPr="00C064D0">
        <w:rPr>
          <w:rFonts w:ascii="Times New Roman" w:eastAsia="Times New Roman" w:hAnsi="Times New Roman" w:cs="Times New Roman"/>
          <w:b/>
          <w:sz w:val="26"/>
        </w:rPr>
        <w:t>Коммуникативные</w:t>
      </w:r>
      <w:r w:rsidRPr="00C064D0">
        <w:rPr>
          <w:rFonts w:ascii="Times New Roman" w:eastAsia="Times New Roman" w:hAnsi="Times New Roman" w:cs="Times New Roman"/>
          <w:b/>
          <w:spacing w:val="-5"/>
          <w:sz w:val="26"/>
        </w:rPr>
        <w:t xml:space="preserve"> </w:t>
      </w:r>
      <w:r w:rsidRPr="00C064D0">
        <w:rPr>
          <w:rFonts w:ascii="Times New Roman" w:eastAsia="Times New Roman" w:hAnsi="Times New Roman" w:cs="Times New Roman"/>
          <w:b/>
          <w:sz w:val="26"/>
        </w:rPr>
        <w:t>умения</w:t>
      </w:r>
    </w:p>
    <w:p w:rsidR="00C064D0" w:rsidRPr="00C064D0" w:rsidRDefault="00C064D0" w:rsidP="00C064D0">
      <w:pPr>
        <w:widowControl w:val="0"/>
        <w:autoSpaceDE w:val="0"/>
        <w:autoSpaceDN w:val="0"/>
        <w:spacing w:before="45" w:after="0" w:line="240" w:lineRule="auto"/>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Говорение</w:t>
      </w:r>
    </w:p>
    <w:p w:rsidR="00C064D0" w:rsidRPr="00C064D0" w:rsidRDefault="00C064D0" w:rsidP="00C064D0">
      <w:pPr>
        <w:widowControl w:val="0"/>
        <w:numPr>
          <w:ilvl w:val="0"/>
          <w:numId w:val="14"/>
        </w:numPr>
        <w:tabs>
          <w:tab w:val="left" w:pos="643"/>
        </w:tabs>
        <w:autoSpaceDE w:val="0"/>
        <w:autoSpaceDN w:val="0"/>
        <w:spacing w:before="44"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вести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виды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этикетного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характера,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диалог-побуждение,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диалог-расспрос)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и/или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зрительных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опор</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соблюдением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норм</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речевого этикета, принятого в стране/странах изучаемого языка (не менее 4—5 реплик со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стороны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каждого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собеседника);</w:t>
      </w:r>
    </w:p>
    <w:p w:rsidR="00C064D0" w:rsidRPr="00C064D0" w:rsidRDefault="00C064D0" w:rsidP="00C064D0">
      <w:pPr>
        <w:widowControl w:val="0"/>
        <w:autoSpaceDE w:val="0"/>
        <w:autoSpaceDN w:val="0"/>
        <w:spacing w:after="0" w:line="276" w:lineRule="auto"/>
        <w:jc w:val="both"/>
        <w:rPr>
          <w:rFonts w:ascii="Times New Roman" w:eastAsia="Times New Roman" w:hAnsi="Times New Roman" w:cs="Times New Roman"/>
          <w:sz w:val="26"/>
        </w:rPr>
        <w:sectPr w:rsidR="00C064D0" w:rsidRPr="00C064D0">
          <w:pgSz w:w="11910" w:h="16840"/>
          <w:pgMar w:top="760" w:right="600" w:bottom="1200" w:left="920" w:header="0" w:footer="968" w:gutter="0"/>
          <w:cols w:space="720"/>
        </w:sectPr>
      </w:pPr>
    </w:p>
    <w:p w:rsidR="00C064D0" w:rsidRPr="00C064D0" w:rsidRDefault="00C064D0" w:rsidP="00C064D0">
      <w:pPr>
        <w:widowControl w:val="0"/>
        <w:numPr>
          <w:ilvl w:val="0"/>
          <w:numId w:val="14"/>
        </w:numPr>
        <w:tabs>
          <w:tab w:val="left" w:pos="612"/>
        </w:tabs>
        <w:autoSpaceDE w:val="0"/>
        <w:autoSpaceDN w:val="0"/>
        <w:spacing w:before="73" w:after="0" w:line="276" w:lineRule="auto"/>
        <w:ind w:left="212" w:right="108"/>
        <w:jc w:val="both"/>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вести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диалог</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разговор</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телефону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опорой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картинки,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фотографии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и/или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ключевые слова в стандартных ситуациях неофициального общения с соблюдением норм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речевого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этикета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объёме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менее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4—5</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реплик</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стороны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каждого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собеседника;</w:t>
      </w:r>
    </w:p>
    <w:p w:rsidR="00C064D0" w:rsidRPr="00C064D0" w:rsidRDefault="00C064D0" w:rsidP="00C064D0">
      <w:pPr>
        <w:widowControl w:val="0"/>
        <w:numPr>
          <w:ilvl w:val="0"/>
          <w:numId w:val="14"/>
        </w:numPr>
        <w:tabs>
          <w:tab w:val="left" w:pos="615"/>
        </w:tabs>
        <w:autoSpaceDE w:val="0"/>
        <w:autoSpaceDN w:val="0"/>
        <w:spacing w:after="0" w:line="276" w:lineRule="auto"/>
        <w:ind w:left="212" w:right="103"/>
        <w:jc w:val="both"/>
        <w:rPr>
          <w:rFonts w:ascii="Times New Roman" w:eastAsia="Times New Roman" w:hAnsi="Times New Roman" w:cs="Times New Roman"/>
          <w:sz w:val="26"/>
        </w:rPr>
      </w:pPr>
      <w:r w:rsidRPr="00C064D0">
        <w:rPr>
          <w:rFonts w:ascii="Times New Roman" w:eastAsia="Times New Roman" w:hAnsi="Times New Roman" w:cs="Times New Roman"/>
          <w:sz w:val="26"/>
        </w:rPr>
        <w:t>создавать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связные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монологические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высказывания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(описание,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рассуждение;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повествование/сообщение)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и/или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зрительными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опорами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рамках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тематического содержания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для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4</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класса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(объём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монологического</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высказывания —</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не</w:t>
      </w:r>
      <w:r w:rsidRPr="00C064D0">
        <w:rPr>
          <w:rFonts w:ascii="Times New Roman" w:eastAsia="Times New Roman" w:hAnsi="Times New Roman" w:cs="Times New Roman"/>
          <w:spacing w:val="-3"/>
          <w:sz w:val="26"/>
          <w:szCs w:val="26"/>
        </w:rPr>
        <w:t xml:space="preserve"> </w:t>
      </w:r>
      <w:r w:rsidRPr="00C064D0">
        <w:rPr>
          <w:rFonts w:ascii="Times New Roman" w:eastAsia="Times New Roman" w:hAnsi="Times New Roman" w:cs="Times New Roman"/>
          <w:sz w:val="26"/>
          <w:szCs w:val="26"/>
        </w:rPr>
        <w:t>менее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4—5</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фраз);</w:t>
      </w:r>
    </w:p>
    <w:p w:rsidR="00C064D0" w:rsidRPr="00C064D0" w:rsidRDefault="00C064D0" w:rsidP="00C064D0">
      <w:pPr>
        <w:widowControl w:val="0"/>
        <w:numPr>
          <w:ilvl w:val="0"/>
          <w:numId w:val="14"/>
        </w:numPr>
        <w:tabs>
          <w:tab w:val="left" w:pos="574"/>
        </w:tabs>
        <w:autoSpaceDE w:val="0"/>
        <w:autoSpaceDN w:val="0"/>
        <w:spacing w:before="43" w:after="0" w:line="278"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создавать устные связные монологические высказывания по образцу; выражать своё</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отношение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к предмету</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p>
    <w:p w:rsidR="00C064D0" w:rsidRPr="00C064D0" w:rsidRDefault="00C064D0" w:rsidP="00C064D0">
      <w:pPr>
        <w:widowControl w:val="0"/>
        <w:numPr>
          <w:ilvl w:val="0"/>
          <w:numId w:val="14"/>
        </w:numPr>
        <w:tabs>
          <w:tab w:val="left" w:pos="696"/>
        </w:tabs>
        <w:autoSpaceDE w:val="0"/>
        <w:autoSpaceDN w:val="0"/>
        <w:spacing w:after="0" w:line="276" w:lineRule="auto"/>
        <w:ind w:left="212" w:right="112"/>
        <w:jc w:val="both"/>
        <w:rPr>
          <w:rFonts w:ascii="Times New Roman" w:eastAsia="Times New Roman" w:hAnsi="Times New Roman" w:cs="Times New Roman"/>
          <w:sz w:val="26"/>
        </w:rPr>
      </w:pPr>
      <w:r w:rsidRPr="00C064D0">
        <w:rPr>
          <w:rFonts w:ascii="Times New Roman" w:eastAsia="Times New Roman" w:hAnsi="Times New Roman" w:cs="Times New Roman"/>
          <w:sz w:val="26"/>
        </w:rPr>
        <w:t>передавать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основное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прочитанного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вербальными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и/или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зрительными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опорами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объёме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менее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4—5</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фраз.</w:t>
      </w:r>
    </w:p>
    <w:p w:rsidR="00C064D0" w:rsidRPr="00C064D0" w:rsidRDefault="00C064D0" w:rsidP="00C064D0">
      <w:pPr>
        <w:widowControl w:val="0"/>
        <w:numPr>
          <w:ilvl w:val="0"/>
          <w:numId w:val="14"/>
        </w:numPr>
        <w:tabs>
          <w:tab w:val="left" w:pos="538"/>
        </w:tabs>
        <w:autoSpaceDE w:val="0"/>
        <w:autoSpaceDN w:val="0"/>
        <w:spacing w:after="0" w:line="298" w:lineRule="exact"/>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представлять</w:t>
      </w:r>
      <w:r w:rsidRPr="00C064D0">
        <w:rPr>
          <w:rFonts w:ascii="Times New Roman" w:eastAsia="Times New Roman" w:hAnsi="Times New Roman" w:cs="Times New Roman"/>
          <w:spacing w:val="-7"/>
          <w:sz w:val="26"/>
        </w:rPr>
        <w:t xml:space="preserve"> </w:t>
      </w:r>
      <w:r w:rsidRPr="00C064D0">
        <w:rPr>
          <w:rFonts w:ascii="Times New Roman" w:eastAsia="Times New Roman" w:hAnsi="Times New Roman" w:cs="Times New Roman"/>
          <w:sz w:val="26"/>
        </w:rPr>
        <w:t>результаты</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выполненной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проектной</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работы,</w:t>
      </w:r>
    </w:p>
    <w:p w:rsidR="00C064D0" w:rsidRPr="00C064D0" w:rsidRDefault="00C064D0" w:rsidP="00C064D0">
      <w:pPr>
        <w:widowControl w:val="0"/>
        <w:autoSpaceDE w:val="0"/>
        <w:autoSpaceDN w:val="0"/>
        <w:spacing w:before="42" w:after="0" w:line="276" w:lineRule="auto"/>
        <w:ind w:left="212" w:right="107"/>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в том числе подбирая иллюстративный материал (рисунки, фото) к тексту выступления, 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объёме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не</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менее 4—5</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фраз.</w:t>
      </w:r>
    </w:p>
    <w:p w:rsidR="00C064D0" w:rsidRPr="00C064D0" w:rsidRDefault="00C064D0" w:rsidP="00C064D0">
      <w:pPr>
        <w:widowControl w:val="0"/>
        <w:autoSpaceDE w:val="0"/>
        <w:autoSpaceDN w:val="0"/>
        <w:spacing w:after="0" w:line="298"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Аудирование</w:t>
      </w:r>
    </w:p>
    <w:p w:rsidR="00C064D0" w:rsidRPr="00C064D0" w:rsidRDefault="00C064D0" w:rsidP="00C064D0">
      <w:pPr>
        <w:widowControl w:val="0"/>
        <w:numPr>
          <w:ilvl w:val="0"/>
          <w:numId w:val="14"/>
        </w:numPr>
        <w:tabs>
          <w:tab w:val="left" w:pos="797"/>
        </w:tabs>
        <w:autoSpaceDE w:val="0"/>
        <w:autoSpaceDN w:val="0"/>
        <w:spacing w:before="44" w:after="0" w:line="278"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воспринимать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учителя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одноклассников,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вербально/невербально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реагировать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услышанное;</w:t>
      </w:r>
    </w:p>
    <w:p w:rsidR="00C064D0" w:rsidRPr="00C064D0" w:rsidRDefault="00C064D0" w:rsidP="00C064D0">
      <w:pPr>
        <w:widowControl w:val="0"/>
        <w:numPr>
          <w:ilvl w:val="0"/>
          <w:numId w:val="14"/>
        </w:numPr>
        <w:tabs>
          <w:tab w:val="left" w:pos="586"/>
        </w:tabs>
        <w:autoSpaceDE w:val="0"/>
        <w:autoSpaceDN w:val="0"/>
        <w:spacing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воспринимать на слух и понимать учебные и адаптированные аутентичные 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построенные на изученном языковом материале, с разной глубиной проникновения в 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зависимости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поставленной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пониманием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запрашиваемой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фактического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характера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зрительной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опорой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использованием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языковой,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том числе</w:t>
      </w:r>
    </w:p>
    <w:p w:rsidR="00C064D0" w:rsidRPr="00C064D0" w:rsidRDefault="00C064D0" w:rsidP="00C064D0">
      <w:pPr>
        <w:widowControl w:val="0"/>
        <w:autoSpaceDE w:val="0"/>
        <w:autoSpaceDN w:val="0"/>
        <w:spacing w:after="0" w:line="278" w:lineRule="auto"/>
        <w:ind w:left="212" w:right="106"/>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контекстуальной,</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догадки</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(время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звучания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текста/текстов</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для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аудирования</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до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1</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минуты).</w:t>
      </w:r>
    </w:p>
    <w:p w:rsidR="00C064D0" w:rsidRPr="00C064D0" w:rsidRDefault="00C064D0" w:rsidP="00C064D0">
      <w:pPr>
        <w:widowControl w:val="0"/>
        <w:autoSpaceDE w:val="0"/>
        <w:autoSpaceDN w:val="0"/>
        <w:spacing w:after="0" w:line="295"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Смысловое</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чтение</w:t>
      </w:r>
    </w:p>
    <w:p w:rsidR="00C064D0" w:rsidRPr="00C064D0" w:rsidRDefault="00C064D0" w:rsidP="00C064D0">
      <w:pPr>
        <w:widowControl w:val="0"/>
        <w:numPr>
          <w:ilvl w:val="0"/>
          <w:numId w:val="14"/>
        </w:numPr>
        <w:tabs>
          <w:tab w:val="left" w:pos="636"/>
        </w:tabs>
        <w:autoSpaceDE w:val="0"/>
        <w:autoSpaceDN w:val="0"/>
        <w:spacing w:before="39"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учебные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объёмом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70</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построенные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изученном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языковом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материале,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соблюдением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чтения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соответствующей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интонацией,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демонстрируя</w:t>
      </w:r>
    </w:p>
    <w:p w:rsidR="00C064D0" w:rsidRPr="00C064D0" w:rsidRDefault="00C064D0" w:rsidP="00C064D0">
      <w:pPr>
        <w:widowControl w:val="0"/>
        <w:autoSpaceDE w:val="0"/>
        <w:autoSpaceDN w:val="0"/>
        <w:spacing w:before="1" w:after="0" w:line="240" w:lineRule="auto"/>
        <w:ind w:left="212"/>
        <w:jc w:val="both"/>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понимание</w:t>
      </w:r>
      <w:r w:rsidRPr="00C064D0">
        <w:rPr>
          <w:rFonts w:ascii="Times New Roman" w:eastAsia="Times New Roman" w:hAnsi="Times New Roman" w:cs="Times New Roman"/>
          <w:spacing w:val="-11"/>
          <w:sz w:val="26"/>
          <w:szCs w:val="26"/>
        </w:rPr>
        <w:t xml:space="preserve"> </w:t>
      </w:r>
      <w:r w:rsidRPr="00C064D0">
        <w:rPr>
          <w:rFonts w:ascii="Times New Roman" w:eastAsia="Times New Roman" w:hAnsi="Times New Roman" w:cs="Times New Roman"/>
          <w:sz w:val="26"/>
          <w:szCs w:val="26"/>
        </w:rPr>
        <w:t>прочитанного;</w:t>
      </w:r>
    </w:p>
    <w:p w:rsidR="00C064D0" w:rsidRPr="00C064D0" w:rsidRDefault="00C064D0" w:rsidP="00C064D0">
      <w:pPr>
        <w:widowControl w:val="0"/>
        <w:numPr>
          <w:ilvl w:val="0"/>
          <w:numId w:val="14"/>
        </w:numPr>
        <w:tabs>
          <w:tab w:val="left" w:pos="629"/>
        </w:tabs>
        <w:autoSpaceDE w:val="0"/>
        <w:autoSpaceDN w:val="0"/>
        <w:spacing w:before="44" w:after="0" w:line="276" w:lineRule="auto"/>
        <w:ind w:left="212" w:right="105"/>
        <w:jc w:val="both"/>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себя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содержащие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отдельные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незнакомые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различной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глубиной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проникновения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зависимости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поставленной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коммуникативной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задачи: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пониманием основного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содержания,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пониманием</w:t>
      </w:r>
    </w:p>
    <w:p w:rsidR="00C064D0" w:rsidRPr="00C064D0" w:rsidRDefault="00C064D0" w:rsidP="00C064D0">
      <w:pPr>
        <w:widowControl w:val="0"/>
        <w:autoSpaceDE w:val="0"/>
        <w:autoSpaceDN w:val="0"/>
        <w:spacing w:after="0" w:line="276" w:lineRule="auto"/>
        <w:ind w:left="212"/>
        <w:rPr>
          <w:rFonts w:ascii="Times New Roman" w:eastAsia="Times New Roman" w:hAnsi="Times New Roman" w:cs="Times New Roman"/>
          <w:sz w:val="26"/>
          <w:szCs w:val="26"/>
        </w:rPr>
      </w:pPr>
      <w:r w:rsidRPr="00C064D0">
        <w:rPr>
          <w:rFonts w:ascii="Times New Roman" w:eastAsia="Times New Roman" w:hAnsi="Times New Roman" w:cs="Times New Roman"/>
          <w:sz w:val="26"/>
          <w:szCs w:val="26"/>
        </w:rPr>
        <w:t>запрашиваемой</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информации,</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со</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зрительной</w:t>
      </w:r>
      <w:r w:rsidRPr="00C064D0">
        <w:rPr>
          <w:rFonts w:ascii="Times New Roman" w:eastAsia="Times New Roman" w:hAnsi="Times New Roman" w:cs="Times New Roman"/>
          <w:spacing w:val="21"/>
          <w:sz w:val="26"/>
          <w:szCs w:val="26"/>
        </w:rPr>
        <w:t xml:space="preserve"> </w:t>
      </w:r>
      <w:r w:rsidRPr="00C064D0">
        <w:rPr>
          <w:rFonts w:ascii="Times New Roman" w:eastAsia="Times New Roman" w:hAnsi="Times New Roman" w:cs="Times New Roman"/>
          <w:sz w:val="26"/>
          <w:szCs w:val="26"/>
        </w:rPr>
        <w:t>опорой</w:t>
      </w:r>
      <w:r w:rsidRPr="00C064D0">
        <w:rPr>
          <w:rFonts w:ascii="Times New Roman" w:eastAsia="Times New Roman" w:hAnsi="Times New Roman" w:cs="Times New Roman"/>
          <w:spacing w:val="23"/>
          <w:sz w:val="26"/>
          <w:szCs w:val="26"/>
        </w:rPr>
        <w:t xml:space="preserve"> </w:t>
      </w:r>
      <w:r w:rsidRPr="00C064D0">
        <w:rPr>
          <w:rFonts w:ascii="Times New Roman" w:eastAsia="Times New Roman" w:hAnsi="Times New Roman" w:cs="Times New Roman"/>
          <w:sz w:val="26"/>
          <w:szCs w:val="26"/>
        </w:rPr>
        <w:t>и</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без</w:t>
      </w:r>
      <w:r w:rsidRPr="00C064D0">
        <w:rPr>
          <w:rFonts w:ascii="Times New Roman" w:eastAsia="Times New Roman" w:hAnsi="Times New Roman" w:cs="Times New Roman"/>
          <w:spacing w:val="27"/>
          <w:sz w:val="26"/>
          <w:szCs w:val="26"/>
        </w:rPr>
        <w:t xml:space="preserve"> </w:t>
      </w:r>
      <w:r w:rsidRPr="00C064D0">
        <w:rPr>
          <w:rFonts w:ascii="Times New Roman" w:eastAsia="Times New Roman" w:hAnsi="Times New Roman" w:cs="Times New Roman"/>
          <w:sz w:val="26"/>
          <w:szCs w:val="26"/>
        </w:rPr>
        <w:t>опоры,</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с</w:t>
      </w:r>
      <w:r w:rsidRPr="00C064D0">
        <w:rPr>
          <w:rFonts w:ascii="Times New Roman" w:eastAsia="Times New Roman" w:hAnsi="Times New Roman" w:cs="Times New Roman"/>
          <w:spacing w:val="20"/>
          <w:sz w:val="26"/>
          <w:szCs w:val="26"/>
        </w:rPr>
        <w:t xml:space="preserve"> </w:t>
      </w:r>
      <w:r w:rsidRPr="00C064D0">
        <w:rPr>
          <w:rFonts w:ascii="Times New Roman" w:eastAsia="Times New Roman" w:hAnsi="Times New Roman" w:cs="Times New Roman"/>
          <w:sz w:val="26"/>
          <w:szCs w:val="26"/>
        </w:rPr>
        <w:t>использованием</w:t>
      </w:r>
      <w:r w:rsidRPr="00C064D0">
        <w:rPr>
          <w:rFonts w:ascii="Times New Roman" w:eastAsia="Times New Roman" w:hAnsi="Times New Roman" w:cs="Times New Roman"/>
          <w:spacing w:val="-62"/>
          <w:sz w:val="26"/>
          <w:szCs w:val="26"/>
        </w:rPr>
        <w:t xml:space="preserve"> </w:t>
      </w:r>
      <w:r w:rsidRPr="00C064D0">
        <w:rPr>
          <w:rFonts w:ascii="Times New Roman" w:eastAsia="Times New Roman" w:hAnsi="Times New Roman" w:cs="Times New Roman"/>
          <w:sz w:val="26"/>
          <w:szCs w:val="26"/>
        </w:rPr>
        <w:t>языковой, в том числе контекстуальной, догадки (объём текста/текстов для чтения — до</w:t>
      </w:r>
      <w:r w:rsidRPr="00C064D0">
        <w:rPr>
          <w:rFonts w:ascii="Times New Roman" w:eastAsia="Times New Roman" w:hAnsi="Times New Roman" w:cs="Times New Roman"/>
          <w:spacing w:val="1"/>
          <w:sz w:val="26"/>
          <w:szCs w:val="26"/>
        </w:rPr>
        <w:t xml:space="preserve"> </w:t>
      </w:r>
      <w:r w:rsidRPr="00C064D0">
        <w:rPr>
          <w:rFonts w:ascii="Times New Roman" w:eastAsia="Times New Roman" w:hAnsi="Times New Roman" w:cs="Times New Roman"/>
          <w:sz w:val="26"/>
          <w:szCs w:val="26"/>
        </w:rPr>
        <w:t>160</w:t>
      </w:r>
      <w:r w:rsidRPr="00C064D0">
        <w:rPr>
          <w:rFonts w:ascii="Times New Roman" w:eastAsia="Times New Roman" w:hAnsi="Times New Roman" w:cs="Times New Roman"/>
          <w:spacing w:val="-2"/>
          <w:sz w:val="26"/>
          <w:szCs w:val="26"/>
        </w:rPr>
        <w:t xml:space="preserve"> </w:t>
      </w:r>
      <w:r w:rsidRPr="00C064D0">
        <w:rPr>
          <w:rFonts w:ascii="Times New Roman" w:eastAsia="Times New Roman" w:hAnsi="Times New Roman" w:cs="Times New Roman"/>
          <w:sz w:val="26"/>
          <w:szCs w:val="26"/>
        </w:rPr>
        <w:t>слов;</w:t>
      </w:r>
    </w:p>
    <w:p w:rsidR="00C064D0" w:rsidRPr="00C064D0" w:rsidRDefault="00C064D0" w:rsidP="00C064D0">
      <w:pPr>
        <w:widowControl w:val="0"/>
        <w:numPr>
          <w:ilvl w:val="0"/>
          <w:numId w:val="14"/>
        </w:numPr>
        <w:tabs>
          <w:tab w:val="left" w:pos="538"/>
        </w:tabs>
        <w:autoSpaceDE w:val="0"/>
        <w:autoSpaceDN w:val="0"/>
        <w:spacing w:before="1"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прогнозировать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содержание</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текста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основе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заголовка;</w:t>
      </w:r>
    </w:p>
    <w:p w:rsidR="00C064D0" w:rsidRPr="00C064D0" w:rsidRDefault="00C064D0" w:rsidP="00C064D0">
      <w:pPr>
        <w:widowControl w:val="0"/>
        <w:numPr>
          <w:ilvl w:val="0"/>
          <w:numId w:val="14"/>
        </w:numPr>
        <w:tabs>
          <w:tab w:val="left" w:pos="631"/>
        </w:tabs>
        <w:autoSpaceDE w:val="0"/>
        <w:autoSpaceDN w:val="0"/>
        <w:spacing w:before="45" w:after="0" w:line="276" w:lineRule="auto"/>
        <w:ind w:left="212" w:right="107"/>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про</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себя</w:t>
      </w:r>
      <w:r w:rsidRPr="00C064D0">
        <w:rPr>
          <w:rFonts w:ascii="Times New Roman" w:eastAsia="Times New Roman" w:hAnsi="Times New Roman" w:cs="Times New Roman"/>
          <w:spacing w:val="28"/>
          <w:sz w:val="26"/>
        </w:rPr>
        <w:t xml:space="preserve"> </w:t>
      </w:r>
      <w:r w:rsidRPr="00C064D0">
        <w:rPr>
          <w:rFonts w:ascii="Times New Roman" w:eastAsia="Times New Roman" w:hAnsi="Times New Roman" w:cs="Times New Roman"/>
          <w:sz w:val="26"/>
        </w:rPr>
        <w:t>несплошные</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тексты</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(таблицы,</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диаграммы</w:t>
      </w:r>
      <w:r w:rsidRPr="00C064D0">
        <w:rPr>
          <w:rFonts w:ascii="Times New Roman" w:eastAsia="Times New Roman" w:hAnsi="Times New Roman" w:cs="Times New Roman"/>
          <w:spacing w:val="3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т.</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д.)</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понимать</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представленную</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информацию.</w:t>
      </w:r>
    </w:p>
    <w:p w:rsidR="00C064D0" w:rsidRPr="00C064D0" w:rsidRDefault="00C064D0" w:rsidP="00C064D0">
      <w:pPr>
        <w:widowControl w:val="0"/>
        <w:autoSpaceDE w:val="0"/>
        <w:autoSpaceDN w:val="0"/>
        <w:spacing w:after="0" w:line="298" w:lineRule="exact"/>
        <w:ind w:left="212"/>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Письмо</w:t>
      </w:r>
    </w:p>
    <w:p w:rsidR="00C064D0" w:rsidRPr="00C064D0" w:rsidRDefault="00C064D0" w:rsidP="00C064D0">
      <w:pPr>
        <w:widowControl w:val="0"/>
        <w:numPr>
          <w:ilvl w:val="0"/>
          <w:numId w:val="14"/>
        </w:numPr>
        <w:tabs>
          <w:tab w:val="left" w:pos="615"/>
        </w:tabs>
        <w:autoSpaceDE w:val="0"/>
        <w:autoSpaceDN w:val="0"/>
        <w:spacing w:before="46" w:after="0" w:line="276" w:lineRule="auto"/>
        <w:ind w:left="212" w:right="106"/>
        <w:rPr>
          <w:rFonts w:ascii="Times New Roman" w:eastAsia="Times New Roman" w:hAnsi="Times New Roman" w:cs="Times New Roman"/>
          <w:sz w:val="26"/>
        </w:rPr>
      </w:pPr>
      <w:r w:rsidRPr="00C064D0">
        <w:rPr>
          <w:rFonts w:ascii="Times New Roman" w:eastAsia="Times New Roman" w:hAnsi="Times New Roman" w:cs="Times New Roman"/>
          <w:sz w:val="26"/>
        </w:rPr>
        <w:t>заполнять</w:t>
      </w:r>
      <w:r w:rsidRPr="00C064D0">
        <w:rPr>
          <w:rFonts w:ascii="Times New Roman" w:eastAsia="Times New Roman" w:hAnsi="Times New Roman" w:cs="Times New Roman"/>
          <w:spacing w:val="8"/>
          <w:sz w:val="26"/>
        </w:rPr>
        <w:t xml:space="preserve"> </w:t>
      </w:r>
      <w:r w:rsidRPr="00C064D0">
        <w:rPr>
          <w:rFonts w:ascii="Times New Roman" w:eastAsia="Times New Roman" w:hAnsi="Times New Roman" w:cs="Times New Roman"/>
          <w:sz w:val="26"/>
        </w:rPr>
        <w:t>анкеты</w:t>
      </w:r>
      <w:r w:rsidRPr="00C064D0">
        <w:rPr>
          <w:rFonts w:ascii="Times New Roman" w:eastAsia="Times New Roman" w:hAnsi="Times New Roman" w:cs="Times New Roman"/>
          <w:spacing w:val="1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формуляры</w:t>
      </w:r>
      <w:r w:rsidRPr="00C064D0">
        <w:rPr>
          <w:rFonts w:ascii="Times New Roman" w:eastAsia="Times New Roman" w:hAnsi="Times New Roman" w:cs="Times New Roman"/>
          <w:spacing w:val="10"/>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указанием</w:t>
      </w:r>
      <w:r w:rsidRPr="00C064D0">
        <w:rPr>
          <w:rFonts w:ascii="Times New Roman" w:eastAsia="Times New Roman" w:hAnsi="Times New Roman" w:cs="Times New Roman"/>
          <w:spacing w:val="13"/>
          <w:sz w:val="26"/>
        </w:rPr>
        <w:t xml:space="preserve"> </w:t>
      </w:r>
      <w:r w:rsidRPr="00C064D0">
        <w:rPr>
          <w:rFonts w:ascii="Times New Roman" w:eastAsia="Times New Roman" w:hAnsi="Times New Roman" w:cs="Times New Roman"/>
          <w:sz w:val="26"/>
        </w:rPr>
        <w:t>личной</w:t>
      </w:r>
      <w:r w:rsidRPr="00C064D0">
        <w:rPr>
          <w:rFonts w:ascii="Times New Roman" w:eastAsia="Times New Roman" w:hAnsi="Times New Roman" w:cs="Times New Roman"/>
          <w:spacing w:val="12"/>
          <w:sz w:val="26"/>
        </w:rPr>
        <w:t xml:space="preserve"> </w:t>
      </w:r>
      <w:r w:rsidRPr="00C064D0">
        <w:rPr>
          <w:rFonts w:ascii="Times New Roman" w:eastAsia="Times New Roman" w:hAnsi="Times New Roman" w:cs="Times New Roman"/>
          <w:sz w:val="26"/>
        </w:rPr>
        <w:t>информации:</w:t>
      </w:r>
      <w:r w:rsidRPr="00C064D0">
        <w:rPr>
          <w:rFonts w:ascii="Times New Roman" w:eastAsia="Times New Roman" w:hAnsi="Times New Roman" w:cs="Times New Roman"/>
          <w:spacing w:val="9"/>
          <w:sz w:val="26"/>
        </w:rPr>
        <w:t xml:space="preserve"> </w:t>
      </w:r>
      <w:r w:rsidRPr="00C064D0">
        <w:rPr>
          <w:rFonts w:ascii="Times New Roman" w:eastAsia="Times New Roman" w:hAnsi="Times New Roman" w:cs="Times New Roman"/>
          <w:sz w:val="26"/>
        </w:rPr>
        <w:t>имя,</w:t>
      </w:r>
      <w:r w:rsidRPr="00C064D0">
        <w:rPr>
          <w:rFonts w:ascii="Times New Roman" w:eastAsia="Times New Roman" w:hAnsi="Times New Roman" w:cs="Times New Roman"/>
          <w:spacing w:val="10"/>
          <w:sz w:val="26"/>
        </w:rPr>
        <w:t xml:space="preserve"> </w:t>
      </w:r>
      <w:r w:rsidRPr="00C064D0">
        <w:rPr>
          <w:rFonts w:ascii="Times New Roman" w:eastAsia="Times New Roman" w:hAnsi="Times New Roman" w:cs="Times New Roman"/>
          <w:sz w:val="26"/>
        </w:rPr>
        <w:t>фамилия,</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возраст, место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жительства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(страна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проживания,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город),</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любимые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занятия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т.</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д.;</w:t>
      </w:r>
    </w:p>
    <w:p w:rsidR="00C064D0" w:rsidRPr="00C064D0" w:rsidRDefault="00C064D0" w:rsidP="00C064D0">
      <w:pPr>
        <w:widowControl w:val="0"/>
        <w:numPr>
          <w:ilvl w:val="0"/>
          <w:numId w:val="14"/>
        </w:numPr>
        <w:tabs>
          <w:tab w:val="left" w:pos="543"/>
        </w:tabs>
        <w:autoSpaceDE w:val="0"/>
        <w:autoSpaceDN w:val="0"/>
        <w:spacing w:after="0" w:line="276" w:lineRule="auto"/>
        <w:ind w:left="212" w:right="108"/>
        <w:rPr>
          <w:rFonts w:ascii="Times New Roman" w:eastAsia="Times New Roman" w:hAnsi="Times New Roman" w:cs="Times New Roman"/>
          <w:sz w:val="26"/>
        </w:rPr>
      </w:pPr>
      <w:r w:rsidRPr="00C064D0">
        <w:rPr>
          <w:rFonts w:ascii="Times New Roman" w:eastAsia="Times New Roman" w:hAnsi="Times New Roman" w:cs="Times New Roman"/>
          <w:sz w:val="26"/>
        </w:rPr>
        <w:t>писать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опорой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образец</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поздравления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днем</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рождения,</w:t>
      </w:r>
      <w:r w:rsidRPr="00C064D0">
        <w:rPr>
          <w:rFonts w:ascii="Times New Roman" w:eastAsia="Times New Roman" w:hAnsi="Times New Roman" w:cs="Times New Roman"/>
          <w:spacing w:val="7"/>
          <w:sz w:val="26"/>
        </w:rPr>
        <w:t xml:space="preserve"> </w:t>
      </w:r>
      <w:r w:rsidRPr="00C064D0">
        <w:rPr>
          <w:rFonts w:ascii="Times New Roman" w:eastAsia="Times New Roman" w:hAnsi="Times New Roman" w:cs="Times New Roman"/>
          <w:sz w:val="26"/>
        </w:rPr>
        <w:t>Новым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годом,</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Рождеством</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выражением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пожеланий;</w:t>
      </w:r>
    </w:p>
    <w:p w:rsidR="00C064D0" w:rsidRPr="00C064D0" w:rsidRDefault="00C064D0" w:rsidP="00C064D0">
      <w:pPr>
        <w:widowControl w:val="0"/>
        <w:autoSpaceDE w:val="0"/>
        <w:autoSpaceDN w:val="0"/>
        <w:spacing w:after="0" w:line="276" w:lineRule="auto"/>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numPr>
          <w:ilvl w:val="0"/>
          <w:numId w:val="14"/>
        </w:numPr>
        <w:tabs>
          <w:tab w:val="left" w:pos="641"/>
        </w:tabs>
        <w:autoSpaceDE w:val="0"/>
        <w:autoSpaceDN w:val="0"/>
        <w:spacing w:before="73"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писать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опорой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образец</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электронное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сообщение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личного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характера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(объём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сообщения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50</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w:t>
      </w:r>
    </w:p>
    <w:p w:rsidR="00C064D0" w:rsidRPr="00C064D0" w:rsidRDefault="00C064D0" w:rsidP="00C064D0">
      <w:pPr>
        <w:widowControl w:val="0"/>
        <w:autoSpaceDE w:val="0"/>
        <w:autoSpaceDN w:val="0"/>
        <w:spacing w:after="0" w:line="298" w:lineRule="exact"/>
        <w:ind w:left="212"/>
        <w:jc w:val="both"/>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Языковые</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7"/>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навыки</w:t>
      </w:r>
    </w:p>
    <w:p w:rsidR="00C064D0" w:rsidRPr="00C064D0" w:rsidRDefault="00C064D0" w:rsidP="00C064D0">
      <w:pPr>
        <w:widowControl w:val="0"/>
        <w:autoSpaceDE w:val="0"/>
        <w:autoSpaceDN w:val="0"/>
        <w:spacing w:before="44"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Фонетическая</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38"/>
        </w:tabs>
        <w:autoSpaceDE w:val="0"/>
        <w:autoSpaceDN w:val="0"/>
        <w:spacing w:before="47" w:after="0" w:line="240" w:lineRule="auto"/>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читать</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новые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согласно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основным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правилам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чтения;</w:t>
      </w:r>
    </w:p>
    <w:p w:rsidR="00C064D0" w:rsidRPr="00C064D0" w:rsidRDefault="00C064D0" w:rsidP="00C064D0">
      <w:pPr>
        <w:widowControl w:val="0"/>
        <w:numPr>
          <w:ilvl w:val="0"/>
          <w:numId w:val="14"/>
        </w:numPr>
        <w:tabs>
          <w:tab w:val="left" w:pos="687"/>
        </w:tabs>
        <w:autoSpaceDE w:val="0"/>
        <w:autoSpaceDN w:val="0"/>
        <w:spacing w:before="44" w:after="0" w:line="276" w:lineRule="auto"/>
        <w:ind w:left="212" w:right="113"/>
        <w:jc w:val="both"/>
        <w:rPr>
          <w:rFonts w:ascii="Times New Roman" w:eastAsia="Times New Roman" w:hAnsi="Times New Roman" w:cs="Times New Roman"/>
          <w:sz w:val="26"/>
        </w:rPr>
      </w:pPr>
      <w:r w:rsidRPr="00C064D0">
        <w:rPr>
          <w:rFonts w:ascii="Times New Roman" w:eastAsia="Times New Roman" w:hAnsi="Times New Roman" w:cs="Times New Roman"/>
          <w:sz w:val="26"/>
        </w:rPr>
        <w:t>различать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слух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правильно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произносить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слова</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фразы/предложения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соблюдением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ритмико-интонационных особенностей.</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Графика,</w:t>
      </w:r>
      <w:r w:rsidRPr="00C064D0">
        <w:rPr>
          <w:rFonts w:ascii="Times New Roman" w:eastAsia="Times New Roman" w:hAnsi="Times New Roman" w:cs="Times New Roman"/>
          <w:b/>
          <w:bCs/>
          <w:i/>
          <w:iCs/>
          <w:spacing w:val="-6"/>
          <w:sz w:val="26"/>
          <w:szCs w:val="26"/>
        </w:rPr>
        <w:t xml:space="preserve"> </w:t>
      </w:r>
      <w:r w:rsidRPr="00C064D0">
        <w:rPr>
          <w:rFonts w:ascii="Times New Roman" w:eastAsia="Times New Roman" w:hAnsi="Times New Roman" w:cs="Times New Roman"/>
          <w:b/>
          <w:bCs/>
          <w:i/>
          <w:iCs/>
          <w:sz w:val="26"/>
          <w:szCs w:val="26"/>
        </w:rPr>
        <w:t>орфография</w:t>
      </w:r>
      <w:r w:rsidRPr="00C064D0">
        <w:rPr>
          <w:rFonts w:ascii="Times New Roman" w:eastAsia="Times New Roman" w:hAnsi="Times New Roman" w:cs="Times New Roman"/>
          <w:b/>
          <w:bCs/>
          <w:i/>
          <w:iCs/>
          <w:spacing w:val="-4"/>
          <w:sz w:val="26"/>
          <w:szCs w:val="26"/>
        </w:rPr>
        <w:t xml:space="preserve"> </w:t>
      </w:r>
      <w:r w:rsidRPr="00C064D0">
        <w:rPr>
          <w:rFonts w:ascii="Times New Roman" w:eastAsia="Times New Roman" w:hAnsi="Times New Roman" w:cs="Times New Roman"/>
          <w:b/>
          <w:bCs/>
          <w:i/>
          <w:iCs/>
          <w:sz w:val="26"/>
          <w:szCs w:val="26"/>
        </w:rPr>
        <w:t>и</w:t>
      </w:r>
      <w:r w:rsidRPr="00C064D0">
        <w:rPr>
          <w:rFonts w:ascii="Times New Roman" w:eastAsia="Times New Roman" w:hAnsi="Times New Roman" w:cs="Times New Roman"/>
          <w:b/>
          <w:bCs/>
          <w:i/>
          <w:iCs/>
          <w:spacing w:val="-5"/>
          <w:sz w:val="26"/>
          <w:szCs w:val="26"/>
        </w:rPr>
        <w:t xml:space="preserve"> </w:t>
      </w:r>
      <w:r w:rsidRPr="00C064D0">
        <w:rPr>
          <w:rFonts w:ascii="Times New Roman" w:eastAsia="Times New Roman" w:hAnsi="Times New Roman" w:cs="Times New Roman"/>
          <w:b/>
          <w:bCs/>
          <w:i/>
          <w:iCs/>
          <w:sz w:val="26"/>
          <w:szCs w:val="26"/>
        </w:rPr>
        <w:t>пунктуация</w:t>
      </w:r>
    </w:p>
    <w:p w:rsidR="00C064D0" w:rsidRPr="00C064D0" w:rsidRDefault="00C064D0" w:rsidP="00C064D0">
      <w:pPr>
        <w:widowControl w:val="0"/>
        <w:numPr>
          <w:ilvl w:val="0"/>
          <w:numId w:val="14"/>
        </w:numPr>
        <w:tabs>
          <w:tab w:val="left" w:pos="538"/>
        </w:tabs>
        <w:autoSpaceDE w:val="0"/>
        <w:autoSpaceDN w:val="0"/>
        <w:spacing w:before="47" w:after="0" w:line="240" w:lineRule="auto"/>
        <w:ind w:left="537" w:hanging="326"/>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правильно</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писать</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изученные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слова;</w:t>
      </w:r>
    </w:p>
    <w:p w:rsidR="00C064D0" w:rsidRPr="00C064D0" w:rsidRDefault="00C064D0" w:rsidP="00C064D0">
      <w:pPr>
        <w:widowControl w:val="0"/>
        <w:numPr>
          <w:ilvl w:val="0"/>
          <w:numId w:val="14"/>
        </w:numPr>
        <w:tabs>
          <w:tab w:val="left" w:pos="559"/>
        </w:tabs>
        <w:autoSpaceDE w:val="0"/>
        <w:autoSpaceDN w:val="0"/>
        <w:spacing w:before="44" w:after="0" w:line="276" w:lineRule="auto"/>
        <w:ind w:left="212" w:right="116"/>
        <w:jc w:val="both"/>
        <w:rPr>
          <w:rFonts w:ascii="Times New Roman" w:eastAsia="Times New Roman" w:hAnsi="Times New Roman" w:cs="Times New Roman"/>
          <w:sz w:val="26"/>
        </w:rPr>
      </w:pPr>
      <w:r w:rsidRPr="00C064D0">
        <w:rPr>
          <w:rFonts w:ascii="Times New Roman" w:eastAsia="Times New Roman" w:hAnsi="Times New Roman" w:cs="Times New Roman"/>
          <w:sz w:val="26"/>
        </w:rPr>
        <w:t>правильно расставлять знаки препинания (точка, вопросительный и восклицательный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знаки</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конце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предложения,</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апостроф,</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запятая при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перечислении).</w:t>
      </w:r>
    </w:p>
    <w:p w:rsidR="00C064D0" w:rsidRPr="00C064D0" w:rsidRDefault="00C064D0" w:rsidP="00C064D0">
      <w:pPr>
        <w:widowControl w:val="0"/>
        <w:autoSpaceDE w:val="0"/>
        <w:autoSpaceDN w:val="0"/>
        <w:spacing w:after="0" w:line="298" w:lineRule="exact"/>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Лексическая</w:t>
      </w:r>
      <w:r w:rsidRPr="00C064D0">
        <w:rPr>
          <w:rFonts w:ascii="Times New Roman" w:eastAsia="Times New Roman" w:hAnsi="Times New Roman" w:cs="Times New Roman"/>
          <w:b/>
          <w:bCs/>
          <w:i/>
          <w:iCs/>
          <w:spacing w:val="-1"/>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2"/>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79"/>
        </w:tabs>
        <w:autoSpaceDE w:val="0"/>
        <w:autoSpaceDN w:val="0"/>
        <w:spacing w:before="47"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не менее 500 лексических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единиц</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словосочетаний,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речевых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клише),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включая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350</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лексических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единиц,</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освоенных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предшествующие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годы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обучения;</w:t>
      </w:r>
    </w:p>
    <w:p w:rsidR="00C064D0" w:rsidRPr="00C064D0" w:rsidRDefault="00C064D0" w:rsidP="00C064D0">
      <w:pPr>
        <w:widowControl w:val="0"/>
        <w:numPr>
          <w:ilvl w:val="0"/>
          <w:numId w:val="14"/>
        </w:numPr>
        <w:tabs>
          <w:tab w:val="left" w:pos="545"/>
        </w:tabs>
        <w:autoSpaceDE w:val="0"/>
        <w:autoSpaceDN w:val="0"/>
        <w:spacing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образовывать родственные слова с использованием основных способов</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словообразования: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аффиксации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(суффиксы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-er/-or,</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-ist: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teacher,</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actor,</w:t>
      </w:r>
      <w:r w:rsidRPr="00C064D0">
        <w:rPr>
          <w:rFonts w:ascii="Times New Roman" w:eastAsia="Times New Roman" w:hAnsi="Times New Roman" w:cs="Times New Roman"/>
          <w:spacing w:val="66"/>
          <w:sz w:val="26"/>
        </w:rPr>
        <w:t xml:space="preserve"> </w:t>
      </w:r>
      <w:r w:rsidRPr="00C064D0">
        <w:rPr>
          <w:rFonts w:ascii="Times New Roman" w:eastAsia="Times New Roman" w:hAnsi="Times New Roman" w:cs="Times New Roman"/>
          <w:sz w:val="26"/>
        </w:rPr>
        <w:t>artist),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словосложения</w:t>
      </w:r>
    </w:p>
    <w:p w:rsidR="00C064D0" w:rsidRPr="00C064D0" w:rsidRDefault="00C064D0" w:rsidP="00C064D0">
      <w:pPr>
        <w:widowControl w:val="0"/>
        <w:autoSpaceDE w:val="0"/>
        <w:autoSpaceDN w:val="0"/>
        <w:spacing w:after="0" w:line="240" w:lineRule="auto"/>
        <w:ind w:left="212"/>
        <w:jc w:val="both"/>
        <w:rPr>
          <w:rFonts w:ascii="Times New Roman" w:eastAsia="Times New Roman" w:hAnsi="Times New Roman" w:cs="Times New Roman"/>
          <w:sz w:val="26"/>
          <w:szCs w:val="26"/>
          <w:lang w:val="en-US"/>
        </w:rPr>
      </w:pPr>
      <w:r w:rsidRPr="00C064D0">
        <w:rPr>
          <w:rFonts w:ascii="Times New Roman" w:eastAsia="Times New Roman" w:hAnsi="Times New Roman" w:cs="Times New Roman"/>
          <w:sz w:val="26"/>
          <w:szCs w:val="26"/>
          <w:lang w:val="en-US"/>
        </w:rPr>
        <w:t>(blackboard),</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rPr>
        <w:t>конверсии</w:t>
      </w:r>
      <w:r w:rsidRPr="00C064D0">
        <w:rPr>
          <w:rFonts w:ascii="Times New Roman" w:eastAsia="Times New Roman" w:hAnsi="Times New Roman" w:cs="Times New Roman"/>
          <w:sz w:val="26"/>
          <w:szCs w:val="26"/>
          <w:lang w:val="en-US"/>
        </w:rPr>
        <w:t xml:space="preserve"> (to</w:t>
      </w:r>
      <w:r w:rsidRPr="00C064D0">
        <w:rPr>
          <w:rFonts w:ascii="Times New Roman" w:eastAsia="Times New Roman" w:hAnsi="Times New Roman" w:cs="Times New Roman"/>
          <w:spacing w:val="-3"/>
          <w:sz w:val="26"/>
          <w:szCs w:val="26"/>
          <w:lang w:val="en-US"/>
        </w:rPr>
        <w:t xml:space="preserve"> </w:t>
      </w:r>
      <w:r w:rsidRPr="00C064D0">
        <w:rPr>
          <w:rFonts w:ascii="Times New Roman" w:eastAsia="Times New Roman" w:hAnsi="Times New Roman" w:cs="Times New Roman"/>
          <w:sz w:val="26"/>
          <w:szCs w:val="26"/>
          <w:lang w:val="en-US"/>
        </w:rPr>
        <w:t>play</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w:t>
      </w:r>
      <w:r w:rsidRPr="00C064D0">
        <w:rPr>
          <w:rFonts w:ascii="Times New Roman" w:eastAsia="Times New Roman" w:hAnsi="Times New Roman" w:cs="Times New Roman"/>
          <w:spacing w:val="1"/>
          <w:sz w:val="26"/>
          <w:szCs w:val="26"/>
          <w:lang w:val="en-US"/>
        </w:rPr>
        <w:t xml:space="preserve"> </w:t>
      </w:r>
      <w:r w:rsidRPr="00C064D0">
        <w:rPr>
          <w:rFonts w:ascii="Times New Roman" w:eastAsia="Times New Roman" w:hAnsi="Times New Roman" w:cs="Times New Roman"/>
          <w:sz w:val="26"/>
          <w:szCs w:val="26"/>
          <w:lang w:val="en-US"/>
        </w:rPr>
        <w:t>a</w:t>
      </w:r>
      <w:r w:rsidRPr="00C064D0">
        <w:rPr>
          <w:rFonts w:ascii="Times New Roman" w:eastAsia="Times New Roman" w:hAnsi="Times New Roman" w:cs="Times New Roman"/>
          <w:spacing w:val="-2"/>
          <w:sz w:val="26"/>
          <w:szCs w:val="26"/>
          <w:lang w:val="en-US"/>
        </w:rPr>
        <w:t xml:space="preserve"> </w:t>
      </w:r>
      <w:r w:rsidRPr="00C064D0">
        <w:rPr>
          <w:rFonts w:ascii="Times New Roman" w:eastAsia="Times New Roman" w:hAnsi="Times New Roman" w:cs="Times New Roman"/>
          <w:sz w:val="26"/>
          <w:szCs w:val="26"/>
          <w:lang w:val="en-US"/>
        </w:rPr>
        <w:t>play).</w:t>
      </w:r>
    </w:p>
    <w:p w:rsidR="00C064D0" w:rsidRPr="00C064D0" w:rsidRDefault="00C064D0" w:rsidP="00C064D0">
      <w:pPr>
        <w:widowControl w:val="0"/>
        <w:autoSpaceDE w:val="0"/>
        <w:autoSpaceDN w:val="0"/>
        <w:spacing w:before="45" w:after="0" w:line="240" w:lineRule="auto"/>
        <w:ind w:left="212"/>
        <w:jc w:val="both"/>
        <w:outlineLvl w:val="2"/>
        <w:rPr>
          <w:rFonts w:ascii="Times New Roman" w:eastAsia="Times New Roman" w:hAnsi="Times New Roman" w:cs="Times New Roman"/>
          <w:b/>
          <w:bCs/>
          <w:i/>
          <w:iCs/>
          <w:sz w:val="26"/>
          <w:szCs w:val="26"/>
        </w:rPr>
      </w:pPr>
      <w:r w:rsidRPr="00C064D0">
        <w:rPr>
          <w:rFonts w:ascii="Times New Roman" w:eastAsia="Times New Roman" w:hAnsi="Times New Roman" w:cs="Times New Roman"/>
          <w:b/>
          <w:bCs/>
          <w:i/>
          <w:iCs/>
          <w:sz w:val="26"/>
          <w:szCs w:val="26"/>
        </w:rPr>
        <w:t>Грамматическая</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сторона</w:t>
      </w:r>
      <w:r w:rsidRPr="00C064D0">
        <w:rPr>
          <w:rFonts w:ascii="Times New Roman" w:eastAsia="Times New Roman" w:hAnsi="Times New Roman" w:cs="Times New Roman"/>
          <w:b/>
          <w:bCs/>
          <w:i/>
          <w:iCs/>
          <w:spacing w:val="-3"/>
          <w:sz w:val="26"/>
          <w:szCs w:val="26"/>
        </w:rPr>
        <w:t xml:space="preserve"> </w:t>
      </w:r>
      <w:r w:rsidRPr="00C064D0">
        <w:rPr>
          <w:rFonts w:ascii="Times New Roman" w:eastAsia="Times New Roman" w:hAnsi="Times New Roman" w:cs="Times New Roman"/>
          <w:b/>
          <w:bCs/>
          <w:i/>
          <w:iCs/>
          <w:sz w:val="26"/>
          <w:szCs w:val="26"/>
        </w:rPr>
        <w:t>речи</w:t>
      </w:r>
    </w:p>
    <w:p w:rsidR="00C064D0" w:rsidRPr="00C064D0" w:rsidRDefault="00C064D0" w:rsidP="00C064D0">
      <w:pPr>
        <w:widowControl w:val="0"/>
        <w:numPr>
          <w:ilvl w:val="0"/>
          <w:numId w:val="14"/>
        </w:numPr>
        <w:tabs>
          <w:tab w:val="left" w:pos="576"/>
        </w:tabs>
        <w:autoSpaceDE w:val="0"/>
        <w:autoSpaceDN w:val="0"/>
        <w:spacing w:before="45" w:after="0" w:line="276" w:lineRule="auto"/>
        <w:ind w:left="212" w:right="107"/>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Present Continuous Tense 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повествовательных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(утвердительных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отрицательных),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вопросительных</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(общий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специальный</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вопрос)</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предложениях;</w:t>
      </w:r>
    </w:p>
    <w:p w:rsidR="00C064D0" w:rsidRPr="00C064D0" w:rsidRDefault="00C064D0" w:rsidP="00C064D0">
      <w:pPr>
        <w:widowControl w:val="0"/>
        <w:numPr>
          <w:ilvl w:val="0"/>
          <w:numId w:val="14"/>
        </w:numPr>
        <w:tabs>
          <w:tab w:val="left" w:pos="550"/>
        </w:tabs>
        <w:autoSpaceDE w:val="0"/>
        <w:autoSpaceDN w:val="0"/>
        <w:spacing w:after="0" w:line="276" w:lineRule="auto"/>
        <w:ind w:left="212" w:right="106"/>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конструкцию to be going to 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Future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Simple Tense для выражения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будущего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действия;</w:t>
      </w:r>
    </w:p>
    <w:p w:rsidR="00C064D0" w:rsidRPr="00C064D0" w:rsidRDefault="00C064D0" w:rsidP="00C064D0">
      <w:pPr>
        <w:widowControl w:val="0"/>
        <w:numPr>
          <w:ilvl w:val="0"/>
          <w:numId w:val="14"/>
        </w:numPr>
        <w:tabs>
          <w:tab w:val="left" w:pos="658"/>
        </w:tabs>
        <w:autoSpaceDE w:val="0"/>
        <w:autoSpaceDN w:val="0"/>
        <w:spacing w:after="0" w:line="276" w:lineRule="auto"/>
        <w:ind w:left="212" w:right="111"/>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модальные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глаголы</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долженствования</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must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have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to;</w:t>
      </w:r>
    </w:p>
    <w:p w:rsidR="00C064D0" w:rsidRPr="00C064D0" w:rsidRDefault="00C064D0" w:rsidP="00C064D0">
      <w:pPr>
        <w:widowControl w:val="0"/>
        <w:numPr>
          <w:ilvl w:val="0"/>
          <w:numId w:val="14"/>
        </w:numPr>
        <w:tabs>
          <w:tab w:val="left" w:pos="559"/>
        </w:tabs>
        <w:autoSpaceDE w:val="0"/>
        <w:autoSpaceDN w:val="0"/>
        <w:spacing w:after="0" w:line="276" w:lineRule="auto"/>
        <w:ind w:left="212" w:right="11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 и употреблять в устной и письменной речи отрицательное местоимение</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no;</w:t>
      </w:r>
    </w:p>
    <w:p w:rsidR="00C064D0" w:rsidRPr="00C064D0" w:rsidRDefault="00C064D0" w:rsidP="00C064D0">
      <w:pPr>
        <w:widowControl w:val="0"/>
        <w:numPr>
          <w:ilvl w:val="0"/>
          <w:numId w:val="14"/>
        </w:numPr>
        <w:tabs>
          <w:tab w:val="left" w:pos="667"/>
        </w:tabs>
        <w:autoSpaceDE w:val="0"/>
        <w:autoSpaceDN w:val="0"/>
        <w:spacing w:after="0" w:line="276" w:lineRule="auto"/>
        <w:ind w:left="212" w:right="104"/>
        <w:jc w:val="both"/>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64"/>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65"/>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61"/>
          <w:sz w:val="26"/>
        </w:rPr>
        <w:t xml:space="preserve"> </w:t>
      </w:r>
      <w:r w:rsidRPr="00C064D0">
        <w:rPr>
          <w:rFonts w:ascii="Times New Roman" w:eastAsia="Times New Roman" w:hAnsi="Times New Roman" w:cs="Times New Roman"/>
          <w:sz w:val="26"/>
        </w:rPr>
        <w:t>степени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сравнения</w:t>
      </w:r>
      <w:r w:rsidRPr="00C064D0">
        <w:rPr>
          <w:rFonts w:ascii="Times New Roman" w:eastAsia="Times New Roman" w:hAnsi="Times New Roman" w:cs="Times New Roman"/>
          <w:spacing w:val="-63"/>
          <w:sz w:val="26"/>
        </w:rPr>
        <w:t xml:space="preserve"> </w:t>
      </w:r>
      <w:r w:rsidRPr="00C064D0">
        <w:rPr>
          <w:rFonts w:ascii="Times New Roman" w:eastAsia="Times New Roman" w:hAnsi="Times New Roman" w:cs="Times New Roman"/>
          <w:sz w:val="26"/>
        </w:rPr>
        <w:t>прилагательных (формы, образованные по правилу и исключения: good — better — (the)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best,</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bad</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—worse</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(the)</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worst);</w:t>
      </w:r>
    </w:p>
    <w:p w:rsidR="00C064D0" w:rsidRPr="00C064D0" w:rsidRDefault="00C064D0" w:rsidP="00C064D0">
      <w:pPr>
        <w:widowControl w:val="0"/>
        <w:numPr>
          <w:ilvl w:val="0"/>
          <w:numId w:val="14"/>
        </w:numPr>
        <w:tabs>
          <w:tab w:val="left" w:pos="538"/>
        </w:tabs>
        <w:autoSpaceDE w:val="0"/>
        <w:autoSpaceDN w:val="0"/>
        <w:spacing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наречия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времени;</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обозначение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даты</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 года;</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распознавать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употреблять</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устной</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письменной</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речи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обозначение</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времени.</w:t>
      </w:r>
    </w:p>
    <w:p w:rsidR="00C064D0" w:rsidRPr="00C064D0" w:rsidRDefault="00C064D0" w:rsidP="00C064D0">
      <w:pPr>
        <w:widowControl w:val="0"/>
        <w:autoSpaceDE w:val="0"/>
        <w:autoSpaceDN w:val="0"/>
        <w:spacing w:before="47" w:after="0" w:line="240" w:lineRule="auto"/>
        <w:ind w:left="212"/>
        <w:outlineLvl w:val="1"/>
        <w:rPr>
          <w:rFonts w:ascii="Times New Roman" w:eastAsia="Times New Roman" w:hAnsi="Times New Roman" w:cs="Times New Roman"/>
          <w:b/>
          <w:bCs/>
          <w:sz w:val="26"/>
          <w:szCs w:val="26"/>
        </w:rPr>
      </w:pPr>
      <w:r w:rsidRPr="00C064D0">
        <w:rPr>
          <w:rFonts w:ascii="Times New Roman" w:eastAsia="Times New Roman" w:hAnsi="Times New Roman" w:cs="Times New Roman"/>
          <w:b/>
          <w:bCs/>
          <w:sz w:val="26"/>
          <w:szCs w:val="26"/>
        </w:rPr>
        <w:t>Социокультурные</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знания</w:t>
      </w:r>
      <w:r w:rsidRPr="00C064D0">
        <w:rPr>
          <w:rFonts w:ascii="Times New Roman" w:eastAsia="Times New Roman" w:hAnsi="Times New Roman" w:cs="Times New Roman"/>
          <w:b/>
          <w:bCs/>
          <w:spacing w:val="-5"/>
          <w:sz w:val="26"/>
          <w:szCs w:val="26"/>
        </w:rPr>
        <w:t xml:space="preserve"> </w:t>
      </w:r>
      <w:r w:rsidRPr="00C064D0">
        <w:rPr>
          <w:rFonts w:ascii="Times New Roman" w:eastAsia="Times New Roman" w:hAnsi="Times New Roman" w:cs="Times New Roman"/>
          <w:b/>
          <w:bCs/>
          <w:sz w:val="26"/>
          <w:szCs w:val="26"/>
        </w:rPr>
        <w:t>и</w:t>
      </w:r>
      <w:r w:rsidRPr="00C064D0">
        <w:rPr>
          <w:rFonts w:ascii="Times New Roman" w:eastAsia="Times New Roman" w:hAnsi="Times New Roman" w:cs="Times New Roman"/>
          <w:b/>
          <w:bCs/>
          <w:spacing w:val="-6"/>
          <w:sz w:val="26"/>
          <w:szCs w:val="26"/>
        </w:rPr>
        <w:t xml:space="preserve"> </w:t>
      </w:r>
      <w:r w:rsidRPr="00C064D0">
        <w:rPr>
          <w:rFonts w:ascii="Times New Roman" w:eastAsia="Times New Roman" w:hAnsi="Times New Roman" w:cs="Times New Roman"/>
          <w:b/>
          <w:bCs/>
          <w:sz w:val="26"/>
          <w:szCs w:val="26"/>
        </w:rPr>
        <w:t>умения</w:t>
      </w:r>
    </w:p>
    <w:p w:rsidR="00C064D0" w:rsidRPr="00C064D0" w:rsidRDefault="00C064D0" w:rsidP="00C064D0">
      <w:pPr>
        <w:widowControl w:val="0"/>
        <w:numPr>
          <w:ilvl w:val="0"/>
          <w:numId w:val="14"/>
        </w:numPr>
        <w:tabs>
          <w:tab w:val="left" w:pos="559"/>
        </w:tabs>
        <w:autoSpaceDE w:val="0"/>
        <w:autoSpaceDN w:val="0"/>
        <w:spacing w:before="45" w:after="0" w:line="276" w:lineRule="auto"/>
        <w:ind w:left="212" w:right="105"/>
        <w:rPr>
          <w:rFonts w:ascii="Times New Roman" w:eastAsia="Times New Roman" w:hAnsi="Times New Roman" w:cs="Times New Roman"/>
          <w:sz w:val="26"/>
        </w:rPr>
      </w:pPr>
      <w:r w:rsidRPr="00C064D0">
        <w:rPr>
          <w:rFonts w:ascii="Times New Roman" w:eastAsia="Times New Roman" w:hAnsi="Times New Roman" w:cs="Times New Roman"/>
          <w:sz w:val="26"/>
        </w:rPr>
        <w:t>владеть</w:t>
      </w:r>
      <w:r w:rsidRPr="00C064D0">
        <w:rPr>
          <w:rFonts w:ascii="Times New Roman" w:eastAsia="Times New Roman" w:hAnsi="Times New Roman" w:cs="Times New Roman"/>
          <w:spacing w:val="17"/>
          <w:sz w:val="26"/>
        </w:rPr>
        <w:t xml:space="preserve"> </w:t>
      </w:r>
      <w:r w:rsidRPr="00C064D0">
        <w:rPr>
          <w:rFonts w:ascii="Times New Roman" w:eastAsia="Times New Roman" w:hAnsi="Times New Roman" w:cs="Times New Roman"/>
          <w:sz w:val="26"/>
        </w:rPr>
        <w:t>социокультурными</w:t>
      </w:r>
      <w:r w:rsidRPr="00C064D0">
        <w:rPr>
          <w:rFonts w:ascii="Times New Roman" w:eastAsia="Times New Roman" w:hAnsi="Times New Roman" w:cs="Times New Roman"/>
          <w:spacing w:val="21"/>
          <w:sz w:val="26"/>
        </w:rPr>
        <w:t xml:space="preserve"> </w:t>
      </w:r>
      <w:r w:rsidRPr="00C064D0">
        <w:rPr>
          <w:rFonts w:ascii="Times New Roman" w:eastAsia="Times New Roman" w:hAnsi="Times New Roman" w:cs="Times New Roman"/>
          <w:sz w:val="26"/>
        </w:rPr>
        <w:t>элементами</w:t>
      </w:r>
      <w:r w:rsidRPr="00C064D0">
        <w:rPr>
          <w:rFonts w:ascii="Times New Roman" w:eastAsia="Times New Roman" w:hAnsi="Times New Roman" w:cs="Times New Roman"/>
          <w:spacing w:val="20"/>
          <w:sz w:val="26"/>
        </w:rPr>
        <w:t xml:space="preserve"> </w:t>
      </w:r>
      <w:r w:rsidRPr="00C064D0">
        <w:rPr>
          <w:rFonts w:ascii="Times New Roman" w:eastAsia="Times New Roman" w:hAnsi="Times New Roman" w:cs="Times New Roman"/>
          <w:sz w:val="26"/>
        </w:rPr>
        <w:t>речевого</w:t>
      </w:r>
      <w:r w:rsidRPr="00C064D0">
        <w:rPr>
          <w:rFonts w:ascii="Times New Roman" w:eastAsia="Times New Roman" w:hAnsi="Times New Roman" w:cs="Times New Roman"/>
          <w:spacing w:val="17"/>
          <w:sz w:val="26"/>
        </w:rPr>
        <w:t xml:space="preserve"> </w:t>
      </w:r>
      <w:r w:rsidRPr="00C064D0">
        <w:rPr>
          <w:rFonts w:ascii="Times New Roman" w:eastAsia="Times New Roman" w:hAnsi="Times New Roman" w:cs="Times New Roman"/>
          <w:sz w:val="26"/>
        </w:rPr>
        <w:t>поведенческого</w:t>
      </w:r>
      <w:r w:rsidRPr="00C064D0">
        <w:rPr>
          <w:rFonts w:ascii="Times New Roman" w:eastAsia="Times New Roman" w:hAnsi="Times New Roman" w:cs="Times New Roman"/>
          <w:spacing w:val="17"/>
          <w:sz w:val="26"/>
        </w:rPr>
        <w:t xml:space="preserve"> </w:t>
      </w:r>
      <w:r w:rsidRPr="00C064D0">
        <w:rPr>
          <w:rFonts w:ascii="Times New Roman" w:eastAsia="Times New Roman" w:hAnsi="Times New Roman" w:cs="Times New Roman"/>
          <w:sz w:val="26"/>
        </w:rPr>
        <w:t>этикета,</w:t>
      </w:r>
      <w:r w:rsidRPr="00C064D0">
        <w:rPr>
          <w:rFonts w:ascii="Times New Roman" w:eastAsia="Times New Roman" w:hAnsi="Times New Roman" w:cs="Times New Roman"/>
          <w:spacing w:val="24"/>
          <w:sz w:val="26"/>
        </w:rPr>
        <w:t xml:space="preserve"> </w:t>
      </w:r>
      <w:r w:rsidRPr="00C064D0">
        <w:rPr>
          <w:rFonts w:ascii="Times New Roman" w:eastAsia="Times New Roman" w:hAnsi="Times New Roman" w:cs="Times New Roman"/>
          <w:sz w:val="26"/>
        </w:rPr>
        <w:t>принятыми</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в англоязычной среде, в некоторых ситуациях общения (приветствие, прощание, знаком-</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ство,</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выражение</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благодарности,</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извинение,</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поздравление</w:t>
      </w:r>
      <w:r w:rsidRPr="00C064D0">
        <w:rPr>
          <w:rFonts w:ascii="Times New Roman" w:eastAsia="Times New Roman" w:hAnsi="Times New Roman" w:cs="Times New Roman"/>
          <w:spacing w:val="31"/>
          <w:sz w:val="26"/>
        </w:rPr>
        <w:t xml:space="preserve"> </w:t>
      </w:r>
      <w:r w:rsidRPr="00C064D0">
        <w:rPr>
          <w:rFonts w:ascii="Times New Roman" w:eastAsia="Times New Roman" w:hAnsi="Times New Roman" w:cs="Times New Roman"/>
          <w:sz w:val="26"/>
        </w:rPr>
        <w:t>с</w:t>
      </w:r>
      <w:r w:rsidRPr="00C064D0">
        <w:rPr>
          <w:rFonts w:ascii="Times New Roman" w:eastAsia="Times New Roman" w:hAnsi="Times New Roman" w:cs="Times New Roman"/>
          <w:spacing w:val="28"/>
          <w:sz w:val="26"/>
        </w:rPr>
        <w:t xml:space="preserve"> </w:t>
      </w:r>
      <w:r w:rsidRPr="00C064D0">
        <w:rPr>
          <w:rFonts w:ascii="Times New Roman" w:eastAsia="Times New Roman" w:hAnsi="Times New Roman" w:cs="Times New Roman"/>
          <w:sz w:val="26"/>
        </w:rPr>
        <w:t>днём</w:t>
      </w:r>
      <w:r w:rsidRPr="00C064D0">
        <w:rPr>
          <w:rFonts w:ascii="Times New Roman" w:eastAsia="Times New Roman" w:hAnsi="Times New Roman" w:cs="Times New Roman"/>
          <w:spacing w:val="25"/>
          <w:sz w:val="26"/>
        </w:rPr>
        <w:t xml:space="preserve"> </w:t>
      </w:r>
      <w:r w:rsidRPr="00C064D0">
        <w:rPr>
          <w:rFonts w:ascii="Times New Roman" w:eastAsia="Times New Roman" w:hAnsi="Times New Roman" w:cs="Times New Roman"/>
          <w:sz w:val="26"/>
        </w:rPr>
        <w:t>рождения,</w:t>
      </w:r>
      <w:r w:rsidRPr="00C064D0">
        <w:rPr>
          <w:rFonts w:ascii="Times New Roman" w:eastAsia="Times New Roman" w:hAnsi="Times New Roman" w:cs="Times New Roman"/>
          <w:spacing w:val="26"/>
          <w:sz w:val="26"/>
        </w:rPr>
        <w:t xml:space="preserve"> </w:t>
      </w:r>
      <w:r w:rsidRPr="00C064D0">
        <w:rPr>
          <w:rFonts w:ascii="Times New Roman" w:eastAsia="Times New Roman" w:hAnsi="Times New Roman" w:cs="Times New Roman"/>
          <w:sz w:val="26"/>
        </w:rPr>
        <w:t>Новым</w:t>
      </w:r>
      <w:r w:rsidRPr="00C064D0">
        <w:rPr>
          <w:rFonts w:ascii="Times New Roman" w:eastAsia="Times New Roman" w:hAnsi="Times New Roman" w:cs="Times New Roman"/>
          <w:spacing w:val="-62"/>
          <w:sz w:val="26"/>
        </w:rPr>
        <w:t xml:space="preserve"> </w:t>
      </w:r>
      <w:r w:rsidRPr="00C064D0">
        <w:rPr>
          <w:rFonts w:ascii="Times New Roman" w:eastAsia="Times New Roman" w:hAnsi="Times New Roman" w:cs="Times New Roman"/>
          <w:sz w:val="26"/>
        </w:rPr>
        <w:t>годом,</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Рождеством);</w:t>
      </w:r>
    </w:p>
    <w:p w:rsidR="00C064D0" w:rsidRPr="00C064D0" w:rsidRDefault="00C064D0" w:rsidP="00C064D0">
      <w:pPr>
        <w:widowControl w:val="0"/>
        <w:numPr>
          <w:ilvl w:val="0"/>
          <w:numId w:val="14"/>
        </w:numPr>
        <w:tabs>
          <w:tab w:val="left" w:pos="538"/>
        </w:tabs>
        <w:autoSpaceDE w:val="0"/>
        <w:autoSpaceDN w:val="0"/>
        <w:spacing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знать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названия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родной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страны</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страны/стран</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изучаемого</w:t>
      </w:r>
      <w:r w:rsidRPr="00C064D0">
        <w:rPr>
          <w:rFonts w:ascii="Times New Roman" w:eastAsia="Times New Roman" w:hAnsi="Times New Roman" w:cs="Times New Roman"/>
          <w:spacing w:val="1"/>
          <w:sz w:val="26"/>
        </w:rPr>
        <w:t xml:space="preserve"> </w:t>
      </w:r>
      <w:r w:rsidRPr="00C064D0">
        <w:rPr>
          <w:rFonts w:ascii="Times New Roman" w:eastAsia="Times New Roman" w:hAnsi="Times New Roman" w:cs="Times New Roman"/>
          <w:sz w:val="26"/>
        </w:rPr>
        <w:t>языка;</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знать</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некоторых</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литературных</w:t>
      </w:r>
      <w:r w:rsidRPr="00C064D0">
        <w:rPr>
          <w:rFonts w:ascii="Times New Roman" w:eastAsia="Times New Roman" w:hAnsi="Times New Roman" w:cs="Times New Roman"/>
          <w:spacing w:val="-6"/>
          <w:sz w:val="26"/>
        </w:rPr>
        <w:t xml:space="preserve"> </w:t>
      </w:r>
      <w:r w:rsidRPr="00C064D0">
        <w:rPr>
          <w:rFonts w:ascii="Times New Roman" w:eastAsia="Times New Roman" w:hAnsi="Times New Roman" w:cs="Times New Roman"/>
          <w:sz w:val="26"/>
        </w:rPr>
        <w:t>персонажей;</w:t>
      </w:r>
    </w:p>
    <w:p w:rsidR="00C064D0" w:rsidRPr="00C064D0" w:rsidRDefault="00C064D0" w:rsidP="00C064D0">
      <w:pPr>
        <w:widowControl w:val="0"/>
        <w:numPr>
          <w:ilvl w:val="0"/>
          <w:numId w:val="14"/>
        </w:numPr>
        <w:tabs>
          <w:tab w:val="left" w:pos="538"/>
        </w:tabs>
        <w:autoSpaceDE w:val="0"/>
        <w:autoSpaceDN w:val="0"/>
        <w:spacing w:before="44"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t>знать</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небольшие</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произведения</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детского</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фольклора</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(рифмовки,</w:t>
      </w:r>
      <w:r w:rsidRPr="00C064D0">
        <w:rPr>
          <w:rFonts w:ascii="Times New Roman" w:eastAsia="Times New Roman" w:hAnsi="Times New Roman" w:cs="Times New Roman"/>
          <w:spacing w:val="-5"/>
          <w:sz w:val="26"/>
        </w:rPr>
        <w:t xml:space="preserve"> </w:t>
      </w:r>
      <w:r w:rsidRPr="00C064D0">
        <w:rPr>
          <w:rFonts w:ascii="Times New Roman" w:eastAsia="Times New Roman" w:hAnsi="Times New Roman" w:cs="Times New Roman"/>
          <w:sz w:val="26"/>
        </w:rPr>
        <w:t>песни);</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6"/>
        </w:rPr>
        <w:sectPr w:rsidR="00C064D0" w:rsidRPr="00C064D0">
          <w:pgSz w:w="11910" w:h="16840"/>
          <w:pgMar w:top="760" w:right="600" w:bottom="1160" w:left="920" w:header="0" w:footer="968" w:gutter="0"/>
          <w:cols w:space="720"/>
        </w:sectPr>
      </w:pPr>
    </w:p>
    <w:p w:rsidR="00C064D0" w:rsidRPr="00C064D0" w:rsidRDefault="00C064D0" w:rsidP="00C064D0">
      <w:pPr>
        <w:widowControl w:val="0"/>
        <w:numPr>
          <w:ilvl w:val="0"/>
          <w:numId w:val="14"/>
        </w:numPr>
        <w:tabs>
          <w:tab w:val="left" w:pos="538"/>
        </w:tabs>
        <w:autoSpaceDE w:val="0"/>
        <w:autoSpaceDN w:val="0"/>
        <w:spacing w:before="73" w:after="0" w:line="240" w:lineRule="auto"/>
        <w:ind w:left="537" w:hanging="326"/>
        <w:rPr>
          <w:rFonts w:ascii="Times New Roman" w:eastAsia="Times New Roman" w:hAnsi="Times New Roman" w:cs="Times New Roman"/>
          <w:sz w:val="26"/>
        </w:rPr>
      </w:pPr>
      <w:r w:rsidRPr="00C064D0">
        <w:rPr>
          <w:rFonts w:ascii="Times New Roman" w:eastAsia="Times New Roman" w:hAnsi="Times New Roman" w:cs="Times New Roman"/>
          <w:sz w:val="26"/>
        </w:rPr>
        <w:lastRenderedPageBreak/>
        <w:t>кратко</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представлять</w:t>
      </w:r>
      <w:r w:rsidRPr="00C064D0">
        <w:rPr>
          <w:rFonts w:ascii="Times New Roman" w:eastAsia="Times New Roman" w:hAnsi="Times New Roman" w:cs="Times New Roman"/>
          <w:spacing w:val="-4"/>
          <w:sz w:val="26"/>
        </w:rPr>
        <w:t xml:space="preserve"> </w:t>
      </w:r>
      <w:r w:rsidRPr="00C064D0">
        <w:rPr>
          <w:rFonts w:ascii="Times New Roman" w:eastAsia="Times New Roman" w:hAnsi="Times New Roman" w:cs="Times New Roman"/>
          <w:sz w:val="26"/>
        </w:rPr>
        <w:t>свою</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страну</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на</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иностранном</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языке</w:t>
      </w:r>
      <w:r w:rsidRPr="00C064D0">
        <w:rPr>
          <w:rFonts w:ascii="Times New Roman" w:eastAsia="Times New Roman" w:hAnsi="Times New Roman" w:cs="Times New Roman"/>
          <w:spacing w:val="2"/>
          <w:sz w:val="26"/>
        </w:rPr>
        <w:t xml:space="preserve"> </w:t>
      </w:r>
      <w:r w:rsidRPr="00C064D0">
        <w:rPr>
          <w:rFonts w:ascii="Times New Roman" w:eastAsia="Times New Roman" w:hAnsi="Times New Roman" w:cs="Times New Roman"/>
          <w:sz w:val="26"/>
        </w:rPr>
        <w:t>в</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рамках</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изучаемой</w:t>
      </w:r>
      <w:r w:rsidRPr="00C064D0">
        <w:rPr>
          <w:rFonts w:ascii="Times New Roman" w:eastAsia="Times New Roman" w:hAnsi="Times New Roman" w:cs="Times New Roman"/>
          <w:spacing w:val="-3"/>
          <w:sz w:val="26"/>
        </w:rPr>
        <w:t xml:space="preserve"> </w:t>
      </w:r>
      <w:r w:rsidRPr="00C064D0">
        <w:rPr>
          <w:rFonts w:ascii="Times New Roman" w:eastAsia="Times New Roman" w:hAnsi="Times New Roman" w:cs="Times New Roman"/>
          <w:sz w:val="26"/>
        </w:rPr>
        <w:t>тематики.</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6"/>
        </w:rPr>
        <w:sectPr w:rsidR="00C064D0" w:rsidRPr="00C064D0">
          <w:pgSz w:w="11910" w:h="16840"/>
          <w:pgMar w:top="760" w:right="600" w:bottom="1200" w:left="920" w:header="0" w:footer="968" w:gutter="0"/>
          <w:cols w:space="720"/>
        </w:sectPr>
      </w:pPr>
    </w:p>
    <w:p w:rsidR="00C064D0" w:rsidRPr="00C064D0" w:rsidRDefault="00C064D0" w:rsidP="00C064D0">
      <w:pPr>
        <w:widowControl w:val="0"/>
        <w:autoSpaceDE w:val="0"/>
        <w:autoSpaceDN w:val="0"/>
        <w:spacing w:before="64" w:after="0" w:line="240" w:lineRule="auto"/>
        <w:ind w:left="5348" w:right="5367"/>
        <w:jc w:val="center"/>
        <w:rPr>
          <w:rFonts w:ascii="Times New Roman" w:eastAsia="Times New Roman" w:hAnsi="Times New Roman" w:cs="Times New Roman"/>
          <w:b/>
          <w:sz w:val="24"/>
        </w:rPr>
      </w:pPr>
      <w:r w:rsidRPr="00C064D0">
        <w:rPr>
          <w:rFonts w:ascii="Times New Roman" w:eastAsia="Times New Roman" w:hAnsi="Times New Roman" w:cs="Times New Roman"/>
          <w:b/>
          <w:sz w:val="24"/>
        </w:rPr>
        <w:lastRenderedPageBreak/>
        <w:t>ТЕМАТИЧЕСКОЕ</w:t>
      </w:r>
      <w:r w:rsidRPr="00C064D0">
        <w:rPr>
          <w:rFonts w:ascii="Times New Roman" w:eastAsia="Times New Roman" w:hAnsi="Times New Roman" w:cs="Times New Roman"/>
          <w:b/>
          <w:spacing w:val="-6"/>
          <w:sz w:val="24"/>
        </w:rPr>
        <w:t xml:space="preserve"> </w:t>
      </w:r>
      <w:r w:rsidRPr="00C064D0">
        <w:rPr>
          <w:rFonts w:ascii="Times New Roman" w:eastAsia="Times New Roman" w:hAnsi="Times New Roman" w:cs="Times New Roman"/>
          <w:b/>
          <w:sz w:val="24"/>
        </w:rPr>
        <w:t>ПЛАНИРОВАНИЕ</w:t>
      </w:r>
    </w:p>
    <w:p w:rsidR="00C064D0" w:rsidRPr="00C064D0" w:rsidRDefault="00C064D0" w:rsidP="00C064D0">
      <w:pPr>
        <w:widowControl w:val="0"/>
        <w:numPr>
          <w:ilvl w:val="0"/>
          <w:numId w:val="7"/>
        </w:numPr>
        <w:tabs>
          <w:tab w:val="left" w:pos="393"/>
        </w:tabs>
        <w:autoSpaceDE w:val="0"/>
        <w:autoSpaceDN w:val="0"/>
        <w:spacing w:before="1" w:after="0" w:line="240" w:lineRule="auto"/>
        <w:ind w:right="12823" w:hanging="393"/>
        <w:rPr>
          <w:rFonts w:ascii="Times New Roman" w:eastAsia="Times New Roman" w:hAnsi="Times New Roman" w:cs="Times New Roman"/>
          <w:b/>
          <w:sz w:val="24"/>
        </w:rPr>
      </w:pPr>
      <w:r w:rsidRPr="00C064D0">
        <w:rPr>
          <w:rFonts w:ascii="Times New Roman" w:eastAsia="Times New Roman" w:hAnsi="Times New Roman" w:cs="Times New Roman"/>
          <w:b/>
          <w:sz w:val="24"/>
        </w:rPr>
        <w:t>КЛАСС</w:t>
      </w:r>
      <w:r w:rsidRPr="00C064D0">
        <w:rPr>
          <w:rFonts w:ascii="Times New Roman" w:eastAsia="Times New Roman" w:hAnsi="Times New Roman" w:cs="Times New Roman"/>
          <w:b/>
          <w:spacing w:val="-3"/>
          <w:sz w:val="24"/>
        </w:rPr>
        <w:t xml:space="preserve"> </w:t>
      </w:r>
      <w:r w:rsidRPr="00C064D0">
        <w:rPr>
          <w:rFonts w:ascii="Times New Roman" w:eastAsia="Times New Roman" w:hAnsi="Times New Roman" w:cs="Times New Roman"/>
          <w:b/>
          <w:sz w:val="24"/>
        </w:rPr>
        <w:t>(34</w:t>
      </w:r>
      <w:r w:rsidRPr="00C064D0">
        <w:rPr>
          <w:rFonts w:ascii="Times New Roman" w:eastAsia="Times New Roman" w:hAnsi="Times New Roman" w:cs="Times New Roman"/>
          <w:b/>
          <w:spacing w:val="-1"/>
          <w:sz w:val="24"/>
        </w:rPr>
        <w:t xml:space="preserve"> </w:t>
      </w:r>
      <w:r w:rsidRPr="00C064D0">
        <w:rPr>
          <w:rFonts w:ascii="Times New Roman" w:eastAsia="Times New Roman" w:hAnsi="Times New Roman" w:cs="Times New Roman"/>
          <w:b/>
          <w:sz w:val="24"/>
        </w:rPr>
        <w:t>ч.)</w:t>
      </w:r>
    </w:p>
    <w:p w:rsidR="00C064D0" w:rsidRPr="00C064D0" w:rsidRDefault="00C064D0" w:rsidP="00C064D0">
      <w:pPr>
        <w:widowControl w:val="0"/>
        <w:autoSpaceDE w:val="0"/>
        <w:autoSpaceDN w:val="0"/>
        <w:spacing w:before="1" w:after="0" w:line="240" w:lineRule="auto"/>
        <w:rPr>
          <w:rFonts w:ascii="Times New Roman" w:eastAsia="Times New Roman" w:hAnsi="Times New Roman" w:cs="Times New Roman"/>
          <w:b/>
          <w:sz w:val="24"/>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1010"/>
        </w:trPr>
        <w:tc>
          <w:tcPr>
            <w:tcW w:w="610" w:type="dxa"/>
          </w:tcPr>
          <w:p w:rsidR="00C064D0" w:rsidRPr="00C064D0" w:rsidRDefault="00C064D0" w:rsidP="00C064D0">
            <w:pPr>
              <w:spacing w:before="9"/>
              <w:rPr>
                <w:rFonts w:ascii="Times New Roman" w:eastAsia="Times New Roman" w:hAnsi="Times New Roman" w:cs="Times New Roman"/>
                <w:b/>
                <w:sz w:val="32"/>
              </w:rPr>
            </w:pPr>
          </w:p>
          <w:p w:rsidR="00C064D0" w:rsidRPr="00C064D0" w:rsidRDefault="00C064D0" w:rsidP="00C064D0">
            <w:pPr>
              <w:ind w:left="194"/>
              <w:rPr>
                <w:rFonts w:ascii="Times New Roman" w:eastAsia="Times New Roman" w:hAnsi="Times New Roman" w:cs="Times New Roman"/>
                <w:b/>
              </w:rPr>
            </w:pPr>
            <w:r w:rsidRPr="00C064D0">
              <w:rPr>
                <w:rFonts w:ascii="Times New Roman" w:eastAsia="Times New Roman" w:hAnsi="Times New Roman" w:cs="Times New Roman"/>
                <w:b/>
              </w:rPr>
              <w:t>№</w:t>
            </w:r>
          </w:p>
        </w:tc>
        <w:tc>
          <w:tcPr>
            <w:tcW w:w="2934" w:type="dxa"/>
          </w:tcPr>
          <w:p w:rsidR="00C064D0" w:rsidRPr="00C064D0" w:rsidRDefault="00C064D0" w:rsidP="00C064D0">
            <w:pPr>
              <w:spacing w:before="8"/>
              <w:rPr>
                <w:rFonts w:ascii="Times New Roman" w:eastAsia="Times New Roman" w:hAnsi="Times New Roman" w:cs="Times New Roman"/>
                <w:b/>
                <w:sz w:val="21"/>
              </w:rPr>
            </w:pPr>
          </w:p>
          <w:p w:rsidR="00C064D0" w:rsidRPr="00C064D0" w:rsidRDefault="00C064D0" w:rsidP="00C064D0">
            <w:pPr>
              <w:spacing w:before="1"/>
              <w:ind w:left="439" w:right="417" w:firstLine="43"/>
              <w:rPr>
                <w:rFonts w:ascii="Times New Roman" w:eastAsia="Times New Roman" w:hAnsi="Times New Roman" w:cs="Times New Roman"/>
                <w:b/>
              </w:rPr>
            </w:pPr>
            <w:r w:rsidRPr="00C064D0">
              <w:rPr>
                <w:rFonts w:ascii="Times New Roman" w:eastAsia="Times New Roman" w:hAnsi="Times New Roman" w:cs="Times New Roman"/>
                <w:b/>
              </w:rPr>
              <w:t>Программная тема,</w:t>
            </w:r>
            <w:r w:rsidRPr="00C064D0">
              <w:rPr>
                <w:rFonts w:ascii="Times New Roman" w:eastAsia="Times New Roman" w:hAnsi="Times New Roman" w:cs="Times New Roman"/>
                <w:b/>
                <w:spacing w:val="-52"/>
              </w:rPr>
              <w:t xml:space="preserve"> </w:t>
            </w:r>
            <w:r w:rsidRPr="00C064D0">
              <w:rPr>
                <w:rFonts w:ascii="Times New Roman" w:eastAsia="Times New Roman" w:hAnsi="Times New Roman" w:cs="Times New Roman"/>
                <w:b/>
              </w:rPr>
              <w:t>(Тематика</w:t>
            </w:r>
            <w:r w:rsidRPr="00C064D0">
              <w:rPr>
                <w:rFonts w:ascii="Times New Roman" w:eastAsia="Times New Roman" w:hAnsi="Times New Roman" w:cs="Times New Roman"/>
                <w:b/>
                <w:spacing w:val="-6"/>
              </w:rPr>
              <w:t xml:space="preserve"> </w:t>
            </w:r>
            <w:r w:rsidRPr="00C064D0">
              <w:rPr>
                <w:rFonts w:ascii="Times New Roman" w:eastAsia="Times New Roman" w:hAnsi="Times New Roman" w:cs="Times New Roman"/>
                <w:b/>
              </w:rPr>
              <w:t>общения)</w:t>
            </w:r>
          </w:p>
        </w:tc>
        <w:tc>
          <w:tcPr>
            <w:tcW w:w="3954" w:type="dxa"/>
          </w:tcPr>
          <w:p w:rsidR="00C064D0" w:rsidRPr="00C064D0" w:rsidRDefault="00C064D0" w:rsidP="00C064D0">
            <w:pPr>
              <w:spacing w:before="123"/>
              <w:ind w:left="589" w:right="575" w:hanging="2"/>
              <w:jc w:val="center"/>
              <w:rPr>
                <w:rFonts w:ascii="Times New Roman" w:eastAsia="Times New Roman" w:hAnsi="Times New Roman" w:cs="Times New Roman"/>
                <w:b/>
                <w:lang w:val="ru-RU"/>
              </w:rPr>
            </w:pPr>
            <w:r w:rsidRPr="00C064D0">
              <w:rPr>
                <w:rFonts w:ascii="Times New Roman" w:eastAsia="Times New Roman" w:hAnsi="Times New Roman" w:cs="Times New Roman"/>
                <w:b/>
                <w:lang w:val="ru-RU"/>
              </w:rPr>
              <w:t>Программное содержание</w:t>
            </w:r>
            <w:r w:rsidRPr="00C064D0">
              <w:rPr>
                <w:rFonts w:ascii="Times New Roman" w:eastAsia="Times New Roman" w:hAnsi="Times New Roman" w:cs="Times New Roman"/>
                <w:b/>
                <w:spacing w:val="1"/>
                <w:lang w:val="ru-RU"/>
              </w:rPr>
              <w:t xml:space="preserve"> </w:t>
            </w:r>
            <w:r w:rsidRPr="00C064D0">
              <w:rPr>
                <w:rFonts w:ascii="Times New Roman" w:eastAsia="Times New Roman" w:hAnsi="Times New Roman" w:cs="Times New Roman"/>
                <w:b/>
                <w:lang w:val="ru-RU"/>
              </w:rPr>
              <w:t>(Коммуникативные умения</w:t>
            </w:r>
            <w:r w:rsidRPr="00C064D0">
              <w:rPr>
                <w:rFonts w:ascii="Times New Roman" w:eastAsia="Times New Roman" w:hAnsi="Times New Roman" w:cs="Times New Roman"/>
                <w:b/>
                <w:spacing w:val="-53"/>
                <w:lang w:val="ru-RU"/>
              </w:rPr>
              <w:t xml:space="preserve"> </w:t>
            </w:r>
            <w:r w:rsidRPr="00C064D0">
              <w:rPr>
                <w:rFonts w:ascii="Times New Roman" w:eastAsia="Times New Roman" w:hAnsi="Times New Roman" w:cs="Times New Roman"/>
                <w:b/>
                <w:lang w:val="ru-RU"/>
              </w:rPr>
              <w:t>и</w:t>
            </w:r>
            <w:r w:rsidRPr="00C064D0">
              <w:rPr>
                <w:rFonts w:ascii="Times New Roman" w:eastAsia="Times New Roman" w:hAnsi="Times New Roman" w:cs="Times New Roman"/>
                <w:b/>
                <w:spacing w:val="-1"/>
                <w:lang w:val="ru-RU"/>
              </w:rPr>
              <w:t xml:space="preserve"> </w:t>
            </w:r>
            <w:r w:rsidRPr="00C064D0">
              <w:rPr>
                <w:rFonts w:ascii="Times New Roman" w:eastAsia="Times New Roman" w:hAnsi="Times New Roman" w:cs="Times New Roman"/>
                <w:b/>
                <w:lang w:val="ru-RU"/>
              </w:rPr>
              <w:t>языковые навыки)</w:t>
            </w:r>
          </w:p>
        </w:tc>
        <w:tc>
          <w:tcPr>
            <w:tcW w:w="4035" w:type="dxa"/>
          </w:tcPr>
          <w:p w:rsidR="00C064D0" w:rsidRPr="00C064D0" w:rsidRDefault="00C064D0" w:rsidP="00C064D0">
            <w:pPr>
              <w:ind w:left="489" w:right="480"/>
              <w:jc w:val="center"/>
              <w:rPr>
                <w:rFonts w:ascii="Times New Roman" w:eastAsia="Times New Roman" w:hAnsi="Times New Roman" w:cs="Times New Roman"/>
                <w:b/>
                <w:lang w:val="ru-RU"/>
              </w:rPr>
            </w:pPr>
            <w:r w:rsidRPr="00C064D0">
              <w:rPr>
                <w:rFonts w:ascii="Times New Roman" w:eastAsia="Times New Roman" w:hAnsi="Times New Roman" w:cs="Times New Roman"/>
                <w:b/>
                <w:lang w:val="ru-RU"/>
              </w:rPr>
              <w:t>Характеристика деятельности</w:t>
            </w:r>
            <w:r w:rsidRPr="00C064D0">
              <w:rPr>
                <w:rFonts w:ascii="Times New Roman" w:eastAsia="Times New Roman" w:hAnsi="Times New Roman" w:cs="Times New Roman"/>
                <w:b/>
                <w:spacing w:val="-52"/>
                <w:lang w:val="ru-RU"/>
              </w:rPr>
              <w:t xml:space="preserve"> </w:t>
            </w:r>
            <w:r w:rsidRPr="00C064D0">
              <w:rPr>
                <w:rFonts w:ascii="Times New Roman" w:eastAsia="Times New Roman" w:hAnsi="Times New Roman" w:cs="Times New Roman"/>
                <w:b/>
                <w:lang w:val="ru-RU"/>
              </w:rPr>
              <w:t>(учебной,</w:t>
            </w:r>
            <w:r w:rsidRPr="00C064D0">
              <w:rPr>
                <w:rFonts w:ascii="Times New Roman" w:eastAsia="Times New Roman" w:hAnsi="Times New Roman" w:cs="Times New Roman"/>
                <w:b/>
                <w:spacing w:val="-1"/>
                <w:lang w:val="ru-RU"/>
              </w:rPr>
              <w:t xml:space="preserve"> </w:t>
            </w:r>
            <w:r w:rsidRPr="00C064D0">
              <w:rPr>
                <w:rFonts w:ascii="Times New Roman" w:eastAsia="Times New Roman" w:hAnsi="Times New Roman" w:cs="Times New Roman"/>
                <w:b/>
                <w:lang w:val="ru-RU"/>
              </w:rPr>
              <w:t>познавательной,</w:t>
            </w:r>
          </w:p>
          <w:p w:rsidR="00C064D0" w:rsidRPr="00C064D0" w:rsidRDefault="00C064D0" w:rsidP="00C064D0">
            <w:pPr>
              <w:spacing w:line="252" w:lineRule="exact"/>
              <w:ind w:left="504" w:right="494" w:hanging="2"/>
              <w:jc w:val="center"/>
              <w:rPr>
                <w:rFonts w:ascii="Times New Roman" w:eastAsia="Times New Roman" w:hAnsi="Times New Roman" w:cs="Times New Roman"/>
                <w:b/>
                <w:lang w:val="ru-RU"/>
              </w:rPr>
            </w:pPr>
            <w:r w:rsidRPr="00C064D0">
              <w:rPr>
                <w:rFonts w:ascii="Times New Roman" w:eastAsia="Times New Roman" w:hAnsi="Times New Roman" w:cs="Times New Roman"/>
                <w:b/>
                <w:lang w:val="ru-RU"/>
              </w:rPr>
              <w:t>коммуникативной/речевой);</w:t>
            </w:r>
            <w:r w:rsidRPr="00C064D0">
              <w:rPr>
                <w:rFonts w:ascii="Times New Roman" w:eastAsia="Times New Roman" w:hAnsi="Times New Roman" w:cs="Times New Roman"/>
                <w:b/>
                <w:spacing w:val="1"/>
                <w:lang w:val="ru-RU"/>
              </w:rPr>
              <w:t xml:space="preserve"> </w:t>
            </w:r>
            <w:r w:rsidRPr="00C064D0">
              <w:rPr>
                <w:rFonts w:ascii="Times New Roman" w:eastAsia="Times New Roman" w:hAnsi="Times New Roman" w:cs="Times New Roman"/>
                <w:b/>
                <w:lang w:val="ru-RU"/>
              </w:rPr>
              <w:t>методы</w:t>
            </w:r>
            <w:r w:rsidRPr="00C064D0">
              <w:rPr>
                <w:rFonts w:ascii="Times New Roman" w:eastAsia="Times New Roman" w:hAnsi="Times New Roman" w:cs="Times New Roman"/>
                <w:b/>
                <w:spacing w:val="-2"/>
                <w:lang w:val="ru-RU"/>
              </w:rPr>
              <w:t xml:space="preserve"> </w:t>
            </w:r>
            <w:r w:rsidRPr="00C064D0">
              <w:rPr>
                <w:rFonts w:ascii="Times New Roman" w:eastAsia="Times New Roman" w:hAnsi="Times New Roman" w:cs="Times New Roman"/>
                <w:b/>
                <w:lang w:val="ru-RU"/>
              </w:rPr>
              <w:t>и</w:t>
            </w:r>
            <w:r w:rsidRPr="00C064D0">
              <w:rPr>
                <w:rFonts w:ascii="Times New Roman" w:eastAsia="Times New Roman" w:hAnsi="Times New Roman" w:cs="Times New Roman"/>
                <w:b/>
                <w:spacing w:val="-2"/>
                <w:lang w:val="ru-RU"/>
              </w:rPr>
              <w:t xml:space="preserve"> </w:t>
            </w:r>
            <w:r w:rsidRPr="00C064D0">
              <w:rPr>
                <w:rFonts w:ascii="Times New Roman" w:eastAsia="Times New Roman" w:hAnsi="Times New Roman" w:cs="Times New Roman"/>
                <w:b/>
                <w:lang w:val="ru-RU"/>
              </w:rPr>
              <w:t>формы</w:t>
            </w:r>
            <w:r w:rsidRPr="00C064D0">
              <w:rPr>
                <w:rFonts w:ascii="Times New Roman" w:eastAsia="Times New Roman" w:hAnsi="Times New Roman" w:cs="Times New Roman"/>
                <w:b/>
                <w:spacing w:val="-2"/>
                <w:lang w:val="ru-RU"/>
              </w:rPr>
              <w:t xml:space="preserve"> </w:t>
            </w:r>
            <w:r w:rsidRPr="00C064D0">
              <w:rPr>
                <w:rFonts w:ascii="Times New Roman" w:eastAsia="Times New Roman" w:hAnsi="Times New Roman" w:cs="Times New Roman"/>
                <w:b/>
                <w:lang w:val="ru-RU"/>
              </w:rPr>
              <w:t>организации</w:t>
            </w:r>
          </w:p>
        </w:tc>
        <w:tc>
          <w:tcPr>
            <w:tcW w:w="3258" w:type="dxa"/>
          </w:tcPr>
          <w:p w:rsidR="00C064D0" w:rsidRPr="00C064D0" w:rsidRDefault="00C064D0" w:rsidP="00C064D0">
            <w:pPr>
              <w:spacing w:line="275" w:lineRule="exact"/>
              <w:ind w:left="552"/>
              <w:rPr>
                <w:rFonts w:ascii="Times New Roman" w:eastAsia="Times New Roman" w:hAnsi="Times New Roman" w:cs="Times New Roman"/>
                <w:b/>
                <w:sz w:val="24"/>
              </w:rPr>
            </w:pPr>
            <w:r w:rsidRPr="00C064D0">
              <w:rPr>
                <w:rFonts w:ascii="Times New Roman" w:eastAsia="Times New Roman" w:hAnsi="Times New Roman" w:cs="Times New Roman"/>
                <w:b/>
                <w:sz w:val="24"/>
              </w:rPr>
              <w:t>Используемые</w:t>
            </w:r>
            <w:r w:rsidRPr="00C064D0">
              <w:rPr>
                <w:rFonts w:ascii="Times New Roman" w:eastAsia="Times New Roman" w:hAnsi="Times New Roman" w:cs="Times New Roman"/>
                <w:b/>
                <w:spacing w:val="-4"/>
                <w:sz w:val="24"/>
              </w:rPr>
              <w:t xml:space="preserve"> </w:t>
            </w:r>
            <w:r w:rsidRPr="00C064D0">
              <w:rPr>
                <w:rFonts w:ascii="Times New Roman" w:eastAsia="Times New Roman" w:hAnsi="Times New Roman" w:cs="Times New Roman"/>
                <w:b/>
                <w:sz w:val="24"/>
              </w:rPr>
              <w:t>ЭОР</w:t>
            </w:r>
          </w:p>
        </w:tc>
      </w:tr>
      <w:tr w:rsidR="00C064D0" w:rsidRPr="00C064D0" w:rsidTr="00EF0B46">
        <w:trPr>
          <w:trHeight w:val="7729"/>
        </w:trPr>
        <w:tc>
          <w:tcPr>
            <w:tcW w:w="610" w:type="dxa"/>
          </w:tcPr>
          <w:p w:rsidR="00C064D0" w:rsidRPr="00C064D0" w:rsidRDefault="00C064D0" w:rsidP="00C064D0">
            <w:pPr>
              <w:spacing w:before="1"/>
              <w:ind w:left="107"/>
              <w:rPr>
                <w:rFonts w:ascii="Times New Roman" w:eastAsia="Times New Roman" w:hAnsi="Times New Roman" w:cs="Times New Roman"/>
                <w:sz w:val="24"/>
              </w:rPr>
            </w:pPr>
            <w:r w:rsidRPr="00C064D0">
              <w:rPr>
                <w:rFonts w:ascii="Times New Roman" w:eastAsia="Times New Roman" w:hAnsi="Times New Roman" w:cs="Times New Roman"/>
                <w:sz w:val="24"/>
              </w:rPr>
              <w:t>1.</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82"/>
              <w:ind w:left="107"/>
              <w:rPr>
                <w:rFonts w:ascii="Times New Roman" w:eastAsia="Times New Roman" w:hAnsi="Times New Roman" w:cs="Times New Roman"/>
                <w:sz w:val="24"/>
              </w:rPr>
            </w:pPr>
            <w:r w:rsidRPr="00C064D0">
              <w:rPr>
                <w:rFonts w:ascii="Times New Roman" w:eastAsia="Times New Roman" w:hAnsi="Times New Roman" w:cs="Times New Roman"/>
                <w:sz w:val="24"/>
              </w:rPr>
              <w:t>2.</w:t>
            </w:r>
          </w:p>
        </w:tc>
        <w:tc>
          <w:tcPr>
            <w:tcW w:w="2934" w:type="dxa"/>
          </w:tcPr>
          <w:p w:rsidR="00C064D0" w:rsidRPr="00C064D0" w:rsidRDefault="00C064D0" w:rsidP="00C064D0">
            <w:pPr>
              <w:spacing w:before="1" w:line="275" w:lineRule="exact"/>
              <w:ind w:left="10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Мир</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моего</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«я».</w:t>
            </w:r>
          </w:p>
          <w:p w:rsidR="00C064D0" w:rsidRPr="00C064D0" w:rsidRDefault="00C064D0" w:rsidP="00C064D0">
            <w:pPr>
              <w:ind w:left="107" w:right="122"/>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Знакомство. Приветствие,</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знакомство.</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Моя</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семья.</w:t>
            </w:r>
          </w:p>
          <w:p w:rsidR="00C064D0" w:rsidRPr="00C064D0" w:rsidRDefault="00C064D0" w:rsidP="00C064D0">
            <w:pPr>
              <w:ind w:left="10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Мой</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день</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рождения.</w:t>
            </w:r>
          </w:p>
          <w:p w:rsidR="00C064D0" w:rsidRPr="00C064D0" w:rsidRDefault="00C064D0" w:rsidP="00C064D0">
            <w:pPr>
              <w:ind w:left="10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Моя</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любимая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еда</w:t>
            </w:r>
          </w:p>
          <w:p w:rsidR="00C064D0" w:rsidRPr="00C064D0" w:rsidRDefault="00C064D0" w:rsidP="00C064D0">
            <w:pPr>
              <w:ind w:left="1144"/>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(20</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ч.)</w:t>
            </w:r>
          </w:p>
          <w:p w:rsidR="00C064D0" w:rsidRPr="00C064D0" w:rsidRDefault="00C064D0" w:rsidP="00C064D0">
            <w:pPr>
              <w:ind w:left="107" w:right="204"/>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Мир моих увлечений.</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Любимый</w:t>
            </w:r>
            <w:r w:rsidRPr="00C064D0">
              <w:rPr>
                <w:rFonts w:ascii="Times New Roman" w:eastAsia="Times New Roman" w:hAnsi="Times New Roman" w:cs="Times New Roman"/>
                <w:spacing w:val="-7"/>
                <w:sz w:val="24"/>
                <w:lang w:val="ru-RU"/>
              </w:rPr>
              <w:t xml:space="preserve"> </w:t>
            </w:r>
            <w:r w:rsidRPr="00C064D0">
              <w:rPr>
                <w:rFonts w:ascii="Times New Roman" w:eastAsia="Times New Roman" w:hAnsi="Times New Roman" w:cs="Times New Roman"/>
                <w:sz w:val="24"/>
                <w:lang w:val="ru-RU"/>
              </w:rPr>
              <w:t>цвет,</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игрушка.</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Любимые</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занятия.</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Мой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питомец.</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Выходной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день</w:t>
            </w:r>
          </w:p>
          <w:p w:rsidR="00C064D0" w:rsidRPr="00C064D0" w:rsidRDefault="00C064D0" w:rsidP="00C064D0">
            <w:pPr>
              <w:ind w:left="1144"/>
              <w:rPr>
                <w:rFonts w:ascii="Times New Roman" w:eastAsia="Times New Roman" w:hAnsi="Times New Roman" w:cs="Times New Roman"/>
                <w:sz w:val="24"/>
              </w:rPr>
            </w:pPr>
            <w:r w:rsidRPr="00C064D0">
              <w:rPr>
                <w:rFonts w:ascii="Times New Roman" w:eastAsia="Times New Roman" w:hAnsi="Times New Roman" w:cs="Times New Roman"/>
                <w:sz w:val="24"/>
              </w:rPr>
              <w:t>(20ч.)</w:t>
            </w:r>
          </w:p>
        </w:tc>
        <w:tc>
          <w:tcPr>
            <w:tcW w:w="3954" w:type="dxa"/>
          </w:tcPr>
          <w:p w:rsidR="00C064D0" w:rsidRPr="00C064D0" w:rsidRDefault="00C064D0" w:rsidP="00C064D0">
            <w:pPr>
              <w:spacing w:before="1" w:line="275" w:lineRule="exact"/>
              <w:ind w:left="109"/>
              <w:rPr>
                <w:rFonts w:ascii="Times New Roman" w:eastAsia="Times New Roman" w:hAnsi="Times New Roman" w:cs="Times New Roman"/>
                <w:b/>
                <w:i/>
                <w:sz w:val="24"/>
              </w:rPr>
            </w:pPr>
            <w:r w:rsidRPr="00C064D0">
              <w:rPr>
                <w:rFonts w:ascii="Times New Roman" w:eastAsia="Times New Roman" w:hAnsi="Times New Roman" w:cs="Times New Roman"/>
                <w:b/>
                <w:i/>
                <w:sz w:val="24"/>
              </w:rPr>
              <w:t>Диалогическая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9" w:right="467"/>
              <w:rPr>
                <w:rFonts w:ascii="Times New Roman" w:eastAsia="Times New Roman" w:hAnsi="Times New Roman" w:cs="Times New Roman"/>
                <w:sz w:val="24"/>
              </w:rPr>
            </w:pPr>
            <w:r w:rsidRPr="00C064D0">
              <w:rPr>
                <w:rFonts w:ascii="Times New Roman" w:eastAsia="Times New Roman" w:hAnsi="Times New Roman" w:cs="Times New Roman"/>
                <w:sz w:val="24"/>
              </w:rPr>
              <w:t>Ведение элементарных диалогов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(диалога этикетного характера,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диалога-расспроса) в рамках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изучаемой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тематики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опорой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p>
          <w:p w:rsidR="00C064D0" w:rsidRPr="00C064D0" w:rsidRDefault="00C064D0" w:rsidP="00C064D0">
            <w:pPr>
              <w:ind w:left="109" w:right="210"/>
              <w:jc w:val="both"/>
              <w:rPr>
                <w:rFonts w:ascii="Times New Roman" w:eastAsia="Times New Roman" w:hAnsi="Times New Roman" w:cs="Times New Roman"/>
                <w:sz w:val="24"/>
              </w:rPr>
            </w:pPr>
            <w:r w:rsidRPr="00C064D0">
              <w:rPr>
                <w:rFonts w:ascii="Times New Roman" w:eastAsia="Times New Roman" w:hAnsi="Times New Roman" w:cs="Times New Roman"/>
                <w:sz w:val="24"/>
              </w:rPr>
              <w:t>речевые ситуации, ключевые 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и/или иллюстрации с соблюдением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норм</w:t>
            </w:r>
          </w:p>
          <w:p w:rsidR="00C064D0" w:rsidRPr="00C064D0" w:rsidRDefault="00C064D0" w:rsidP="00C064D0">
            <w:pPr>
              <w:ind w:left="109"/>
              <w:jc w:val="both"/>
              <w:rPr>
                <w:rFonts w:ascii="Times New Roman" w:eastAsia="Times New Roman" w:hAnsi="Times New Roman" w:cs="Times New Roman"/>
                <w:sz w:val="24"/>
              </w:rPr>
            </w:pPr>
            <w:r w:rsidRPr="00C064D0">
              <w:rPr>
                <w:rFonts w:ascii="Times New Roman" w:eastAsia="Times New Roman" w:hAnsi="Times New Roman" w:cs="Times New Roman"/>
                <w:sz w:val="24"/>
              </w:rPr>
              <w:t>речевого</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этикета.</w:t>
            </w:r>
          </w:p>
        </w:tc>
        <w:tc>
          <w:tcPr>
            <w:tcW w:w="4035" w:type="dxa"/>
          </w:tcPr>
          <w:p w:rsidR="00C064D0" w:rsidRPr="00C064D0" w:rsidRDefault="00C064D0" w:rsidP="00C064D0">
            <w:pPr>
              <w:spacing w:before="1" w:line="275" w:lineRule="exact"/>
              <w:ind w:left="106"/>
              <w:rPr>
                <w:rFonts w:ascii="Times New Roman" w:eastAsia="Times New Roman" w:hAnsi="Times New Roman" w:cs="Times New Roman"/>
                <w:b/>
                <w:i/>
                <w:sz w:val="24"/>
              </w:rPr>
            </w:pPr>
            <w:r w:rsidRPr="00C064D0">
              <w:rPr>
                <w:rFonts w:ascii="Times New Roman" w:eastAsia="Times New Roman" w:hAnsi="Times New Roman" w:cs="Times New Roman"/>
                <w:b/>
                <w:i/>
                <w:sz w:val="24"/>
              </w:rPr>
              <w:t>Диалогическая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6" w:right="138"/>
              <w:rPr>
                <w:rFonts w:ascii="Times New Roman" w:eastAsia="Times New Roman" w:hAnsi="Times New Roman" w:cs="Times New Roman"/>
                <w:sz w:val="24"/>
              </w:rPr>
            </w:pPr>
            <w:r w:rsidRPr="00C064D0">
              <w:rPr>
                <w:rFonts w:ascii="Times New Roman" w:eastAsia="Times New Roman" w:hAnsi="Times New Roman" w:cs="Times New Roman"/>
                <w:sz w:val="24"/>
              </w:rPr>
              <w:t>Начинать, поддерживать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заканчивать разговор; знакомиться 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собеседником;</w:t>
            </w:r>
          </w:p>
          <w:p w:rsidR="00C064D0" w:rsidRPr="00C064D0" w:rsidRDefault="00C064D0" w:rsidP="00C064D0">
            <w:pPr>
              <w:ind w:left="106" w:right="105"/>
              <w:rPr>
                <w:rFonts w:ascii="Times New Roman" w:eastAsia="Times New Roman" w:hAnsi="Times New Roman" w:cs="Times New Roman"/>
                <w:sz w:val="24"/>
              </w:rPr>
            </w:pPr>
            <w:r w:rsidRPr="00C064D0">
              <w:rPr>
                <w:rFonts w:ascii="Times New Roman" w:eastAsia="Times New Roman" w:hAnsi="Times New Roman" w:cs="Times New Roman"/>
                <w:sz w:val="24"/>
              </w:rPr>
              <w:t>поздравлять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праздником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вежливо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реагировать 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поздравление;</w:t>
            </w:r>
          </w:p>
          <w:p w:rsidR="00C064D0" w:rsidRPr="00C064D0" w:rsidRDefault="00C064D0" w:rsidP="00C064D0">
            <w:pPr>
              <w:ind w:left="106" w:right="165"/>
              <w:rPr>
                <w:rFonts w:ascii="Times New Roman" w:eastAsia="Times New Roman" w:hAnsi="Times New Roman" w:cs="Times New Roman"/>
                <w:sz w:val="24"/>
              </w:rPr>
            </w:pPr>
            <w:r w:rsidRPr="00C064D0">
              <w:rPr>
                <w:rFonts w:ascii="Times New Roman" w:eastAsia="Times New Roman" w:hAnsi="Times New Roman" w:cs="Times New Roman"/>
                <w:sz w:val="24"/>
              </w:rPr>
              <w:t>выражать благодарность; приносить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извинения.</w:t>
            </w:r>
          </w:p>
          <w:p w:rsidR="00C064D0" w:rsidRPr="00C064D0" w:rsidRDefault="00C064D0" w:rsidP="00C064D0">
            <w:pPr>
              <w:ind w:left="106" w:right="297"/>
              <w:rPr>
                <w:rFonts w:ascii="Times New Roman" w:eastAsia="Times New Roman" w:hAnsi="Times New Roman" w:cs="Times New Roman"/>
                <w:sz w:val="24"/>
              </w:rPr>
            </w:pPr>
            <w:r w:rsidRPr="00C064D0">
              <w:rPr>
                <w:rFonts w:ascii="Times New Roman" w:eastAsia="Times New Roman" w:hAnsi="Times New Roman" w:cs="Times New Roman"/>
                <w:sz w:val="24"/>
              </w:rPr>
              <w:t>Приглашать собеседника 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совместной деятельности, вежливо</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соглашаться/не соглашаться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собеседника.</w:t>
            </w:r>
          </w:p>
          <w:p w:rsidR="00C064D0" w:rsidRPr="00C064D0" w:rsidRDefault="00C064D0" w:rsidP="00C064D0">
            <w:pPr>
              <w:ind w:left="106" w:right="925"/>
              <w:rPr>
                <w:rFonts w:ascii="Times New Roman" w:eastAsia="Times New Roman" w:hAnsi="Times New Roman" w:cs="Times New Roman"/>
                <w:sz w:val="24"/>
              </w:rPr>
            </w:pPr>
            <w:r w:rsidRPr="00C064D0">
              <w:rPr>
                <w:rFonts w:ascii="Times New Roman" w:eastAsia="Times New Roman" w:hAnsi="Times New Roman" w:cs="Times New Roman"/>
                <w:sz w:val="24"/>
              </w:rPr>
              <w:t>Запрашивать интересующую</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информацию;</w:t>
            </w:r>
          </w:p>
          <w:p w:rsidR="00C064D0" w:rsidRPr="00C064D0" w:rsidRDefault="00C064D0" w:rsidP="00C064D0">
            <w:pPr>
              <w:ind w:left="106"/>
              <w:rPr>
                <w:rFonts w:ascii="Times New Roman" w:eastAsia="Times New Roman" w:hAnsi="Times New Roman" w:cs="Times New Roman"/>
                <w:sz w:val="24"/>
              </w:rPr>
            </w:pPr>
            <w:r w:rsidRPr="00C064D0">
              <w:rPr>
                <w:rFonts w:ascii="Times New Roman" w:eastAsia="Times New Roman" w:hAnsi="Times New Roman" w:cs="Times New Roman"/>
                <w:sz w:val="24"/>
              </w:rPr>
              <w:t>сообщать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фактическую</w:t>
            </w:r>
          </w:p>
          <w:p w:rsidR="00C064D0" w:rsidRPr="00C064D0" w:rsidRDefault="00C064D0" w:rsidP="00C064D0">
            <w:pPr>
              <w:ind w:left="106" w:right="425"/>
              <w:rPr>
                <w:rFonts w:ascii="Times New Roman" w:eastAsia="Times New Roman" w:hAnsi="Times New Roman" w:cs="Times New Roman"/>
                <w:sz w:val="24"/>
              </w:rPr>
            </w:pPr>
            <w:r w:rsidRPr="00C064D0">
              <w:rPr>
                <w:rFonts w:ascii="Times New Roman" w:eastAsia="Times New Roman" w:hAnsi="Times New Roman" w:cs="Times New Roman"/>
                <w:sz w:val="24"/>
              </w:rPr>
              <w:t>информацию, отвечая на вопросы</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(общие,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специальные).</w:t>
            </w:r>
          </w:p>
          <w:p w:rsidR="00C064D0" w:rsidRPr="00C064D0" w:rsidRDefault="00C064D0" w:rsidP="00C064D0">
            <w:pPr>
              <w:ind w:left="106" w:right="230"/>
              <w:rPr>
                <w:rFonts w:ascii="Times New Roman" w:eastAsia="Times New Roman" w:hAnsi="Times New Roman" w:cs="Times New Roman"/>
                <w:sz w:val="24"/>
              </w:rPr>
            </w:pPr>
            <w:r w:rsidRPr="00C064D0">
              <w:rPr>
                <w:rFonts w:ascii="Times New Roman" w:eastAsia="Times New Roman" w:hAnsi="Times New Roman" w:cs="Times New Roman"/>
                <w:sz w:val="24"/>
              </w:rPr>
              <w:t>Составлять диалог в соответствии 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поставленной коммуникативной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задачей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 образцу,</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вербальных</w:t>
            </w:r>
          </w:p>
          <w:p w:rsidR="00C064D0" w:rsidRPr="00C064D0" w:rsidRDefault="00C064D0" w:rsidP="00C064D0">
            <w:pPr>
              <w:ind w:left="106" w:right="136"/>
              <w:rPr>
                <w:rFonts w:ascii="Times New Roman" w:eastAsia="Times New Roman" w:hAnsi="Times New Roman" w:cs="Times New Roman"/>
                <w:sz w:val="24"/>
              </w:rPr>
            </w:pPr>
            <w:r w:rsidRPr="00C064D0">
              <w:rPr>
                <w:rFonts w:ascii="Times New Roman" w:eastAsia="Times New Roman" w:hAnsi="Times New Roman" w:cs="Times New Roman"/>
                <w:sz w:val="24"/>
              </w:rPr>
              <w:t>(речевые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ситуации,</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ключевые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зрительных опор (картинки,</w:t>
            </w:r>
          </w:p>
          <w:p w:rsidR="00C064D0" w:rsidRPr="00C064D0" w:rsidRDefault="00C064D0" w:rsidP="00C064D0">
            <w:pPr>
              <w:spacing w:before="1"/>
              <w:ind w:left="106"/>
              <w:rPr>
                <w:rFonts w:ascii="Times New Roman" w:eastAsia="Times New Roman" w:hAnsi="Times New Roman" w:cs="Times New Roman"/>
                <w:sz w:val="24"/>
              </w:rPr>
            </w:pPr>
            <w:r w:rsidRPr="00C064D0">
              <w:rPr>
                <w:rFonts w:ascii="Times New Roman" w:eastAsia="Times New Roman" w:hAnsi="Times New Roman" w:cs="Times New Roman"/>
                <w:sz w:val="24"/>
              </w:rPr>
              <w:t>фотографии).</w:t>
            </w:r>
          </w:p>
        </w:tc>
        <w:tc>
          <w:tcPr>
            <w:tcW w:w="3258" w:type="dxa"/>
          </w:tcPr>
          <w:p w:rsidR="00C064D0" w:rsidRPr="00C064D0" w:rsidRDefault="00C064D0" w:rsidP="00C064D0">
            <w:pPr>
              <w:spacing w:before="1"/>
              <w:ind w:left="108" w:right="1250"/>
              <w:rPr>
                <w:rFonts w:ascii="Times New Roman" w:eastAsia="Times New Roman" w:hAnsi="Times New Roman" w:cs="Times New Roman"/>
                <w:sz w:val="24"/>
              </w:rPr>
            </w:pPr>
            <w:hyperlink r:id="rId6">
              <w:r w:rsidRPr="00C064D0">
                <w:rPr>
                  <w:rFonts w:ascii="Times New Roman" w:eastAsia="Times New Roman" w:hAnsi="Times New Roman" w:cs="Times New Roman"/>
                  <w:sz w:val="24"/>
                </w:rPr>
                <w:t>www.edu.ru</w:t>
              </w:r>
            </w:hyperlink>
            <w:r w:rsidRPr="00C064D0">
              <w:rPr>
                <w:rFonts w:ascii="Times New Roman" w:eastAsia="Times New Roman" w:hAnsi="Times New Roman" w:cs="Times New Roman"/>
                <w:spacing w:val="1"/>
                <w:sz w:val="24"/>
              </w:rPr>
              <w:t xml:space="preserve"> </w:t>
            </w:r>
            <w:hyperlink r:id="rId7">
              <w:r w:rsidRPr="00C064D0">
                <w:rPr>
                  <w:rFonts w:ascii="Times New Roman" w:eastAsia="Times New Roman" w:hAnsi="Times New Roman" w:cs="Times New Roman"/>
                  <w:sz w:val="24"/>
                </w:rPr>
                <w:t>www.ege.edu.ru</w:t>
              </w:r>
            </w:hyperlink>
            <w:r w:rsidRPr="00C064D0">
              <w:rPr>
                <w:rFonts w:ascii="Times New Roman" w:eastAsia="Times New Roman" w:hAnsi="Times New Roman" w:cs="Times New Roman"/>
                <w:spacing w:val="1"/>
                <w:sz w:val="24"/>
              </w:rPr>
              <w:t xml:space="preserve"> </w:t>
            </w:r>
            <w:hyperlink r:id="rId8">
              <w:r w:rsidRPr="00C064D0">
                <w:rPr>
                  <w:rFonts w:ascii="Times New Roman" w:eastAsia="Times New Roman" w:hAnsi="Times New Roman" w:cs="Times New Roman"/>
                  <w:sz w:val="24"/>
                </w:rPr>
                <w:t>www.ict.edu.ru</w:t>
              </w:r>
            </w:hyperlink>
            <w:r w:rsidRPr="00C064D0">
              <w:rPr>
                <w:rFonts w:ascii="Times New Roman" w:eastAsia="Times New Roman" w:hAnsi="Times New Roman" w:cs="Times New Roman"/>
                <w:spacing w:val="1"/>
                <w:sz w:val="24"/>
              </w:rPr>
              <w:t xml:space="preserve"> </w:t>
            </w:r>
            <w:hyperlink r:id="rId9">
              <w:r w:rsidRPr="00C064D0">
                <w:rPr>
                  <w:rFonts w:ascii="Times New Roman" w:eastAsia="Times New Roman" w:hAnsi="Times New Roman" w:cs="Times New Roman"/>
                  <w:spacing w:val="-1"/>
                  <w:sz w:val="24"/>
                </w:rPr>
                <w:t>www.openet.edu.ru</w:t>
              </w:r>
            </w:hyperlink>
          </w:p>
          <w:p w:rsidR="00C064D0" w:rsidRPr="00C064D0" w:rsidRDefault="00C064D0" w:rsidP="00C064D0">
            <w:pPr>
              <w:ind w:left="108" w:right="220"/>
              <w:rPr>
                <w:rFonts w:ascii="Times New Roman" w:eastAsia="Times New Roman" w:hAnsi="Times New Roman" w:cs="Times New Roman"/>
                <w:sz w:val="24"/>
              </w:rPr>
            </w:pPr>
            <w:hyperlink r:id="rId10">
              <w:r w:rsidRPr="00C064D0">
                <w:rPr>
                  <w:rFonts w:ascii="Times New Roman" w:eastAsia="Times New Roman" w:hAnsi="Times New Roman" w:cs="Times New Roman"/>
                  <w:sz w:val="24"/>
                </w:rPr>
                <w:t>www.school-collection.edu.ru</w:t>
              </w:r>
            </w:hyperlink>
            <w:r w:rsidRPr="00C064D0">
              <w:rPr>
                <w:rFonts w:ascii="Times New Roman" w:eastAsia="Times New Roman" w:hAnsi="Times New Roman" w:cs="Times New Roman"/>
                <w:spacing w:val="-58"/>
                <w:sz w:val="24"/>
              </w:rPr>
              <w:t xml:space="preserve"> </w:t>
            </w:r>
            <w:hyperlink r:id="rId11">
              <w:r w:rsidRPr="00C064D0">
                <w:rPr>
                  <w:rFonts w:ascii="Times New Roman" w:eastAsia="Times New Roman" w:hAnsi="Times New Roman" w:cs="Times New Roman"/>
                  <w:sz w:val="24"/>
                </w:rPr>
                <w:t>http://fcior.edu.ru</w:t>
              </w:r>
            </w:hyperlink>
            <w:r w:rsidRPr="00C064D0">
              <w:rPr>
                <w:rFonts w:ascii="Times New Roman" w:eastAsia="Times New Roman" w:hAnsi="Times New Roman" w:cs="Times New Roman"/>
                <w:spacing w:val="1"/>
                <w:sz w:val="24"/>
              </w:rPr>
              <w:t xml:space="preserve"> </w:t>
            </w:r>
            <w:hyperlink r:id="rId12">
              <w:r w:rsidRPr="00C064D0">
                <w:rPr>
                  <w:rFonts w:ascii="Times New Roman" w:eastAsia="Times New Roman" w:hAnsi="Times New Roman" w:cs="Times New Roman"/>
                  <w:sz w:val="24"/>
                </w:rPr>
                <w:t>http://festival.1september.ru</w:t>
              </w:r>
            </w:hyperlink>
            <w:r w:rsidRPr="00C064D0">
              <w:rPr>
                <w:rFonts w:ascii="Times New Roman" w:eastAsia="Times New Roman" w:hAnsi="Times New Roman" w:cs="Times New Roman"/>
                <w:spacing w:val="1"/>
                <w:sz w:val="24"/>
              </w:rPr>
              <w:t xml:space="preserve"> </w:t>
            </w:r>
            <w:hyperlink r:id="rId13">
              <w:r w:rsidRPr="00C064D0">
                <w:rPr>
                  <w:rFonts w:ascii="Times New Roman" w:eastAsia="Times New Roman" w:hAnsi="Times New Roman" w:cs="Times New Roman"/>
                  <w:sz w:val="24"/>
                </w:rPr>
                <w:t>http://www.uchportal.ru</w:t>
              </w:r>
            </w:hyperlink>
            <w:r w:rsidRPr="00C064D0">
              <w:rPr>
                <w:rFonts w:ascii="Times New Roman" w:eastAsia="Times New Roman" w:hAnsi="Times New Roman" w:cs="Times New Roman"/>
                <w:spacing w:val="1"/>
                <w:sz w:val="24"/>
              </w:rPr>
              <w:t xml:space="preserve"> </w:t>
            </w:r>
            <w:hyperlink r:id="rId14">
              <w:r w:rsidRPr="00C064D0">
                <w:rPr>
                  <w:rFonts w:ascii="Times New Roman" w:eastAsia="Times New Roman" w:hAnsi="Times New Roman" w:cs="Times New Roman"/>
                  <w:sz w:val="24"/>
                </w:rPr>
                <w:t>www.englishteachers.ru/</w:t>
              </w:r>
            </w:hyperlink>
            <w:r w:rsidRPr="00C064D0">
              <w:rPr>
                <w:rFonts w:ascii="Times New Roman" w:eastAsia="Times New Roman" w:hAnsi="Times New Roman" w:cs="Times New Roman"/>
                <w:spacing w:val="1"/>
                <w:sz w:val="24"/>
              </w:rPr>
              <w:t xml:space="preserve"> </w:t>
            </w:r>
            <w:hyperlink r:id="rId15">
              <w:r w:rsidRPr="00C064D0">
                <w:rPr>
                  <w:rFonts w:ascii="Times New Roman" w:eastAsia="Times New Roman" w:hAnsi="Times New Roman" w:cs="Times New Roman"/>
                  <w:sz w:val="24"/>
                </w:rPr>
                <w:t>http://www.tea4er.ru/</w:t>
              </w:r>
            </w:hyperlink>
            <w:r w:rsidRPr="00C064D0">
              <w:rPr>
                <w:rFonts w:ascii="Times New Roman" w:eastAsia="Times New Roman" w:hAnsi="Times New Roman" w:cs="Times New Roman"/>
                <w:spacing w:val="1"/>
                <w:sz w:val="24"/>
              </w:rPr>
              <w:t xml:space="preserve"> </w:t>
            </w:r>
            <w:hyperlink r:id="rId16">
              <w:r w:rsidRPr="00C064D0">
                <w:rPr>
                  <w:rFonts w:ascii="Times New Roman" w:eastAsia="Times New Roman" w:hAnsi="Times New Roman" w:cs="Times New Roman"/>
                  <w:sz w:val="24"/>
                </w:rPr>
                <w:t>http://www.zavuch.info/</w:t>
              </w:r>
            </w:hyperlink>
            <w:r w:rsidRPr="00C064D0">
              <w:rPr>
                <w:rFonts w:ascii="Times New Roman" w:eastAsia="Times New Roman" w:hAnsi="Times New Roman" w:cs="Times New Roman"/>
                <w:spacing w:val="1"/>
                <w:sz w:val="24"/>
              </w:rPr>
              <w:t xml:space="preserve"> </w:t>
            </w:r>
            <w:hyperlink r:id="rId17">
              <w:r w:rsidRPr="00C064D0">
                <w:rPr>
                  <w:rFonts w:ascii="Times New Roman" w:eastAsia="Times New Roman" w:hAnsi="Times New Roman" w:cs="Times New Roman"/>
                  <w:sz w:val="24"/>
                </w:rPr>
                <w:t>http://minobr.org/</w:t>
              </w:r>
            </w:hyperlink>
          </w:p>
          <w:p w:rsidR="00C064D0" w:rsidRPr="00C064D0" w:rsidRDefault="00C064D0" w:rsidP="00C064D0">
            <w:pPr>
              <w:ind w:left="108" w:right="234"/>
              <w:rPr>
                <w:rFonts w:ascii="Times New Roman" w:eastAsia="Times New Roman" w:hAnsi="Times New Roman" w:cs="Times New Roman"/>
                <w:sz w:val="24"/>
              </w:rPr>
            </w:pPr>
            <w:hyperlink r:id="rId18">
              <w:r w:rsidRPr="00C064D0">
                <w:rPr>
                  <w:rFonts w:ascii="Times New Roman" w:eastAsia="Times New Roman" w:hAnsi="Times New Roman" w:cs="Times New Roman"/>
                  <w:sz w:val="24"/>
                </w:rPr>
                <w:t>http://vot-zadachka.ru/</w:t>
              </w:r>
            </w:hyperlink>
            <w:r w:rsidRPr="00C064D0">
              <w:rPr>
                <w:rFonts w:ascii="Times New Roman" w:eastAsia="Times New Roman" w:hAnsi="Times New Roman" w:cs="Times New Roman"/>
                <w:spacing w:val="1"/>
                <w:sz w:val="24"/>
              </w:rPr>
              <w:t xml:space="preserve"> </w:t>
            </w:r>
            <w:hyperlink r:id="rId19">
              <w:r w:rsidRPr="00C064D0">
                <w:rPr>
                  <w:rFonts w:ascii="Times New Roman" w:eastAsia="Times New Roman" w:hAnsi="Times New Roman" w:cs="Times New Roman"/>
                  <w:sz w:val="24"/>
                </w:rPr>
                <w:t>http://macmillan.ru/</w:t>
              </w:r>
            </w:hyperlink>
            <w:r w:rsidRPr="00C064D0">
              <w:rPr>
                <w:rFonts w:ascii="Times New Roman" w:eastAsia="Times New Roman" w:hAnsi="Times New Roman" w:cs="Times New Roman"/>
                <w:spacing w:val="1"/>
                <w:sz w:val="24"/>
              </w:rPr>
              <w:t xml:space="preserve"> </w:t>
            </w:r>
            <w:hyperlink r:id="rId20">
              <w:r w:rsidRPr="00C064D0">
                <w:rPr>
                  <w:rFonts w:ascii="Times New Roman" w:eastAsia="Times New Roman" w:hAnsi="Times New Roman" w:cs="Times New Roman"/>
                  <w:sz w:val="24"/>
                </w:rPr>
                <w:t>http://journal-bipt.info/</w:t>
              </w:r>
            </w:hyperlink>
            <w:r w:rsidRPr="00C064D0">
              <w:rPr>
                <w:rFonts w:ascii="Times New Roman" w:eastAsia="Times New Roman" w:hAnsi="Times New Roman" w:cs="Times New Roman"/>
                <w:spacing w:val="1"/>
                <w:sz w:val="24"/>
              </w:rPr>
              <w:t xml:space="preserve"> </w:t>
            </w:r>
            <w:hyperlink r:id="rId21">
              <w:r w:rsidRPr="00C064D0">
                <w:rPr>
                  <w:rFonts w:ascii="Times New Roman" w:eastAsia="Times New Roman" w:hAnsi="Times New Roman" w:cs="Times New Roman"/>
                  <w:sz w:val="24"/>
                </w:rPr>
                <w:t>http://www.uchportal.ru/</w:t>
              </w:r>
            </w:hyperlink>
            <w:r w:rsidRPr="00C064D0">
              <w:rPr>
                <w:rFonts w:ascii="Times New Roman" w:eastAsia="Times New Roman" w:hAnsi="Times New Roman" w:cs="Times New Roman"/>
                <w:spacing w:val="1"/>
                <w:sz w:val="24"/>
              </w:rPr>
              <w:t xml:space="preserve"> </w:t>
            </w:r>
            <w:hyperlink r:id="rId22">
              <w:r w:rsidRPr="00C064D0">
                <w:rPr>
                  <w:rFonts w:ascii="Times New Roman" w:eastAsia="Times New Roman" w:hAnsi="Times New Roman" w:cs="Times New Roman"/>
                  <w:sz w:val="24"/>
                </w:rPr>
                <w:t>http://www.proshkolu.ru/</w:t>
              </w:r>
            </w:hyperlink>
            <w:r w:rsidRPr="00C064D0">
              <w:rPr>
                <w:rFonts w:ascii="Times New Roman" w:eastAsia="Times New Roman" w:hAnsi="Times New Roman" w:cs="Times New Roman"/>
                <w:spacing w:val="1"/>
                <w:sz w:val="24"/>
              </w:rPr>
              <w:t xml:space="preserve"> </w:t>
            </w:r>
            <w:hyperlink r:id="rId23">
              <w:r w:rsidRPr="00C064D0">
                <w:rPr>
                  <w:rFonts w:ascii="Times New Roman" w:eastAsia="Times New Roman" w:hAnsi="Times New Roman" w:cs="Times New Roman"/>
                  <w:spacing w:val="-1"/>
                  <w:sz w:val="24"/>
                </w:rPr>
                <w:t>http://portfolio.1september.ru/</w:t>
              </w:r>
            </w:hyperlink>
            <w:r w:rsidRPr="00C064D0">
              <w:rPr>
                <w:rFonts w:ascii="Times New Roman" w:eastAsia="Times New Roman" w:hAnsi="Times New Roman" w:cs="Times New Roman"/>
                <w:spacing w:val="-57"/>
                <w:sz w:val="24"/>
              </w:rPr>
              <w:t xml:space="preserve"> </w:t>
            </w:r>
            <w:hyperlink r:id="rId24">
              <w:r w:rsidRPr="00C064D0">
                <w:rPr>
                  <w:rFonts w:ascii="Times New Roman" w:eastAsia="Times New Roman" w:hAnsi="Times New Roman" w:cs="Times New Roman"/>
                  <w:sz w:val="24"/>
                </w:rPr>
                <w:t>http://www.menobr.ru/</w:t>
              </w:r>
            </w:hyperlink>
            <w:r w:rsidRPr="00C064D0">
              <w:rPr>
                <w:rFonts w:ascii="Times New Roman" w:eastAsia="Times New Roman" w:hAnsi="Times New Roman" w:cs="Times New Roman"/>
                <w:spacing w:val="1"/>
                <w:sz w:val="24"/>
              </w:rPr>
              <w:t xml:space="preserve"> </w:t>
            </w:r>
            <w:hyperlink r:id="rId25">
              <w:r w:rsidRPr="00C064D0">
                <w:rPr>
                  <w:rFonts w:ascii="Times New Roman" w:eastAsia="Times New Roman" w:hAnsi="Times New Roman" w:cs="Times New Roman"/>
                  <w:sz w:val="24"/>
                </w:rPr>
                <w:t>http://runodog.ru/</w:t>
              </w:r>
            </w:hyperlink>
          </w:p>
          <w:p w:rsidR="00C064D0" w:rsidRPr="00C064D0" w:rsidRDefault="00C064D0" w:rsidP="00C064D0">
            <w:pPr>
              <w:ind w:left="108" w:right="643"/>
              <w:rPr>
                <w:rFonts w:ascii="Times New Roman" w:eastAsia="Times New Roman" w:hAnsi="Times New Roman" w:cs="Times New Roman"/>
                <w:sz w:val="24"/>
              </w:rPr>
            </w:pPr>
            <w:hyperlink r:id="rId26">
              <w:r w:rsidRPr="00C064D0">
                <w:rPr>
                  <w:rFonts w:ascii="Times New Roman" w:eastAsia="Times New Roman" w:hAnsi="Times New Roman" w:cs="Times New Roman"/>
                  <w:sz w:val="24"/>
                </w:rPr>
                <w:t>http://nic-snail.ru/</w:t>
              </w:r>
            </w:hyperlink>
            <w:r w:rsidRPr="00C064D0">
              <w:rPr>
                <w:rFonts w:ascii="Times New Roman" w:eastAsia="Times New Roman" w:hAnsi="Times New Roman" w:cs="Times New Roman"/>
                <w:spacing w:val="1"/>
                <w:sz w:val="24"/>
              </w:rPr>
              <w:t xml:space="preserve"> </w:t>
            </w:r>
            <w:hyperlink r:id="rId27">
              <w:r w:rsidRPr="00C064D0">
                <w:rPr>
                  <w:rFonts w:ascii="Times New Roman" w:eastAsia="Times New Roman" w:hAnsi="Times New Roman" w:cs="Times New Roman"/>
                  <w:sz w:val="24"/>
                </w:rPr>
                <w:t>http://festival.nic-snail.ru/</w:t>
              </w:r>
            </w:hyperlink>
            <w:r w:rsidRPr="00C064D0">
              <w:rPr>
                <w:rFonts w:ascii="Times New Roman" w:eastAsia="Times New Roman" w:hAnsi="Times New Roman" w:cs="Times New Roman"/>
                <w:spacing w:val="-57"/>
                <w:sz w:val="24"/>
              </w:rPr>
              <w:t xml:space="preserve"> </w:t>
            </w:r>
            <w:hyperlink r:id="rId28">
              <w:r w:rsidRPr="00C064D0">
                <w:rPr>
                  <w:rFonts w:ascii="Times New Roman" w:eastAsia="Times New Roman" w:hAnsi="Times New Roman" w:cs="Times New Roman"/>
                  <w:sz w:val="24"/>
                </w:rPr>
                <w:t>http://www.nachalka.com</w:t>
              </w:r>
            </w:hyperlink>
            <w:r w:rsidRPr="00C064D0">
              <w:rPr>
                <w:rFonts w:ascii="Times New Roman" w:eastAsia="Times New Roman" w:hAnsi="Times New Roman" w:cs="Times New Roman"/>
                <w:spacing w:val="-57"/>
                <w:sz w:val="24"/>
              </w:rPr>
              <w:t xml:space="preserve"> </w:t>
            </w:r>
            <w:hyperlink r:id="rId29">
              <w:r w:rsidRPr="00C064D0">
                <w:rPr>
                  <w:rFonts w:ascii="Times New Roman" w:eastAsia="Times New Roman" w:hAnsi="Times New Roman" w:cs="Times New Roman"/>
                  <w:sz w:val="24"/>
                </w:rPr>
                <w:t>http://nsportal.ru</w:t>
              </w:r>
            </w:hyperlink>
            <w:r w:rsidRPr="00C064D0">
              <w:rPr>
                <w:rFonts w:ascii="Times New Roman" w:eastAsia="Times New Roman" w:hAnsi="Times New Roman" w:cs="Times New Roman"/>
                <w:spacing w:val="1"/>
                <w:sz w:val="24"/>
              </w:rPr>
              <w:t xml:space="preserve"> </w:t>
            </w:r>
            <w:hyperlink r:id="rId30">
              <w:r w:rsidRPr="00C064D0">
                <w:rPr>
                  <w:rFonts w:ascii="Times New Roman" w:eastAsia="Times New Roman" w:hAnsi="Times New Roman" w:cs="Times New Roman"/>
                  <w:sz w:val="24"/>
                </w:rPr>
                <w:t>http://www.it-n.ru/</w:t>
              </w:r>
            </w:hyperlink>
            <w:r w:rsidRPr="00C064D0">
              <w:rPr>
                <w:rFonts w:ascii="Times New Roman" w:eastAsia="Times New Roman" w:hAnsi="Times New Roman" w:cs="Times New Roman"/>
                <w:spacing w:val="1"/>
                <w:sz w:val="24"/>
              </w:rPr>
              <w:t xml:space="preserve"> </w:t>
            </w:r>
            <w:hyperlink r:id="rId31">
              <w:r w:rsidRPr="00C064D0">
                <w:rPr>
                  <w:rFonts w:ascii="Times New Roman" w:eastAsia="Times New Roman" w:hAnsi="Times New Roman" w:cs="Times New Roman"/>
                  <w:sz w:val="24"/>
                </w:rPr>
                <w:t>http://www.openclass.ru/</w:t>
              </w:r>
            </w:hyperlink>
          </w:p>
          <w:p w:rsidR="00C064D0" w:rsidRPr="00C064D0" w:rsidRDefault="00C064D0" w:rsidP="00C064D0">
            <w:pPr>
              <w:spacing w:line="270" w:lineRule="atLeast"/>
              <w:ind w:left="108" w:right="1246"/>
              <w:rPr>
                <w:rFonts w:ascii="Times New Roman" w:eastAsia="Times New Roman" w:hAnsi="Times New Roman" w:cs="Times New Roman"/>
                <w:sz w:val="24"/>
              </w:rPr>
            </w:pPr>
            <w:hyperlink r:id="rId32">
              <w:r w:rsidRPr="00C064D0">
                <w:rPr>
                  <w:rFonts w:ascii="Times New Roman" w:eastAsia="Times New Roman" w:hAnsi="Times New Roman" w:cs="Times New Roman"/>
                  <w:sz w:val="24"/>
                </w:rPr>
                <w:t>http://pedsovet.su/</w:t>
              </w:r>
            </w:hyperlink>
            <w:r w:rsidRPr="00C064D0">
              <w:rPr>
                <w:rFonts w:ascii="Times New Roman" w:eastAsia="Times New Roman" w:hAnsi="Times New Roman" w:cs="Times New Roman"/>
                <w:spacing w:val="1"/>
                <w:sz w:val="24"/>
              </w:rPr>
              <w:t xml:space="preserve"> </w:t>
            </w:r>
            <w:hyperlink r:id="rId33">
              <w:r w:rsidRPr="00C064D0">
                <w:rPr>
                  <w:rFonts w:ascii="Times New Roman" w:eastAsia="Times New Roman" w:hAnsi="Times New Roman" w:cs="Times New Roman"/>
                  <w:sz w:val="24"/>
                </w:rPr>
                <w:t>http://pedsovet.org/</w:t>
              </w:r>
            </w:hyperlink>
          </w:p>
        </w:tc>
      </w:tr>
    </w:tbl>
    <w:p w:rsidR="00C064D0" w:rsidRPr="00C064D0" w:rsidRDefault="00C064D0" w:rsidP="00C064D0">
      <w:pPr>
        <w:widowControl w:val="0"/>
        <w:autoSpaceDE w:val="0"/>
        <w:autoSpaceDN w:val="0"/>
        <w:spacing w:after="0" w:line="270" w:lineRule="atLeast"/>
        <w:rPr>
          <w:rFonts w:ascii="Times New Roman" w:eastAsia="Times New Roman" w:hAnsi="Times New Roman" w:cs="Times New Roman"/>
          <w:sz w:val="24"/>
        </w:rPr>
        <w:sectPr w:rsidR="00C064D0" w:rsidRPr="00C064D0">
          <w:footerReference w:type="default" r:id="rId34"/>
          <w:pgSz w:w="16840" w:h="11910" w:orient="landscape"/>
          <w:pgMar w:top="78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1380"/>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rPr>
                <w:rFonts w:ascii="Times New Roman" w:eastAsia="Times New Roman" w:hAnsi="Times New Roman" w:cs="Times New Roman"/>
                <w:sz w:val="24"/>
              </w:rPr>
            </w:pPr>
          </w:p>
        </w:tc>
        <w:tc>
          <w:tcPr>
            <w:tcW w:w="4035" w:type="dxa"/>
          </w:tcPr>
          <w:p w:rsidR="00C064D0" w:rsidRPr="00C064D0" w:rsidRDefault="00C064D0" w:rsidP="00C064D0">
            <w:pPr>
              <w:rPr>
                <w:rFonts w:ascii="Times New Roman" w:eastAsia="Times New Roman" w:hAnsi="Times New Roman" w:cs="Times New Roman"/>
                <w:sz w:val="24"/>
              </w:rPr>
            </w:pPr>
          </w:p>
        </w:tc>
        <w:tc>
          <w:tcPr>
            <w:tcW w:w="3258" w:type="dxa"/>
          </w:tcPr>
          <w:p w:rsidR="00C064D0" w:rsidRPr="00C064D0" w:rsidRDefault="00C064D0" w:rsidP="00C064D0">
            <w:pPr>
              <w:ind w:left="108"/>
              <w:rPr>
                <w:rFonts w:ascii="Times New Roman" w:eastAsia="Times New Roman" w:hAnsi="Times New Roman" w:cs="Times New Roman"/>
                <w:sz w:val="24"/>
              </w:rPr>
            </w:pPr>
            <w:hyperlink r:id="rId35">
              <w:r w:rsidRPr="00C064D0">
                <w:rPr>
                  <w:rFonts w:ascii="Times New Roman" w:eastAsia="Times New Roman" w:hAnsi="Times New Roman" w:cs="Times New Roman"/>
                  <w:sz w:val="24"/>
                </w:rPr>
                <w:t>http://www.nachalka.info</w:t>
              </w:r>
            </w:hyperlink>
            <w:r w:rsidRPr="00C064D0">
              <w:rPr>
                <w:rFonts w:ascii="Times New Roman" w:eastAsia="Times New Roman" w:hAnsi="Times New Roman" w:cs="Times New Roman"/>
                <w:spacing w:val="1"/>
                <w:sz w:val="24"/>
              </w:rPr>
              <w:t xml:space="preserve"> </w:t>
            </w:r>
            <w:hyperlink r:id="rId36">
              <w:r w:rsidRPr="00C064D0">
                <w:rPr>
                  <w:rFonts w:ascii="Times New Roman" w:eastAsia="Times New Roman" w:hAnsi="Times New Roman" w:cs="Times New Roman"/>
                  <w:spacing w:val="-1"/>
                  <w:sz w:val="24"/>
                </w:rPr>
                <w:t>http://www.englishforkids.ru/</w:t>
              </w:r>
            </w:hyperlink>
            <w:r w:rsidRPr="00C064D0">
              <w:rPr>
                <w:rFonts w:ascii="Times New Roman" w:eastAsia="Times New Roman" w:hAnsi="Times New Roman" w:cs="Times New Roman"/>
                <w:spacing w:val="-57"/>
                <w:sz w:val="24"/>
              </w:rPr>
              <w:t xml:space="preserve"> </w:t>
            </w:r>
            <w:hyperlink r:id="rId37">
              <w:r w:rsidRPr="00C064D0">
                <w:rPr>
                  <w:rFonts w:ascii="Times New Roman" w:eastAsia="Times New Roman" w:hAnsi="Times New Roman" w:cs="Times New Roman"/>
                  <w:sz w:val="24"/>
                </w:rPr>
                <w:t>http://www.ourkids.ru/</w:t>
              </w:r>
            </w:hyperlink>
          </w:p>
          <w:p w:rsidR="00C064D0" w:rsidRPr="00C064D0" w:rsidRDefault="00C064D0" w:rsidP="00C064D0">
            <w:pPr>
              <w:spacing w:line="270" w:lineRule="atLeast"/>
              <w:ind w:left="108" w:right="786"/>
              <w:rPr>
                <w:rFonts w:ascii="Times New Roman" w:eastAsia="Times New Roman" w:hAnsi="Times New Roman" w:cs="Times New Roman"/>
                <w:sz w:val="24"/>
              </w:rPr>
            </w:pPr>
            <w:hyperlink r:id="rId38">
              <w:r w:rsidRPr="00C064D0">
                <w:rPr>
                  <w:rFonts w:ascii="Times New Roman" w:eastAsia="Times New Roman" w:hAnsi="Times New Roman" w:cs="Times New Roman"/>
                  <w:sz w:val="24"/>
                </w:rPr>
                <w:t>http://me.yanval.ru/</w:t>
              </w:r>
            </w:hyperlink>
            <w:r w:rsidRPr="00C064D0">
              <w:rPr>
                <w:rFonts w:ascii="Times New Roman" w:eastAsia="Times New Roman" w:hAnsi="Times New Roman" w:cs="Times New Roman"/>
                <w:spacing w:val="1"/>
                <w:sz w:val="24"/>
              </w:rPr>
              <w:t xml:space="preserve"> </w:t>
            </w:r>
            <w:hyperlink r:id="rId39">
              <w:r w:rsidRPr="00C064D0">
                <w:rPr>
                  <w:rFonts w:ascii="Times New Roman" w:eastAsia="Times New Roman" w:hAnsi="Times New Roman" w:cs="Times New Roman"/>
                  <w:sz w:val="24"/>
                </w:rPr>
                <w:t>http://www.bilingual.ru/</w:t>
              </w:r>
            </w:hyperlink>
          </w:p>
        </w:tc>
      </w:tr>
      <w:tr w:rsidR="00C064D0" w:rsidRPr="00C064D0" w:rsidTr="00EF0B46">
        <w:trPr>
          <w:trHeight w:val="8281"/>
        </w:trPr>
        <w:tc>
          <w:tcPr>
            <w:tcW w:w="610" w:type="dxa"/>
          </w:tcPr>
          <w:p w:rsidR="00C064D0" w:rsidRPr="00C064D0" w:rsidRDefault="00C064D0" w:rsidP="00C064D0">
            <w:pPr>
              <w:spacing w:line="275" w:lineRule="exact"/>
              <w:ind w:left="107"/>
              <w:rPr>
                <w:rFonts w:ascii="Times New Roman" w:eastAsia="Times New Roman" w:hAnsi="Times New Roman" w:cs="Times New Roman"/>
                <w:sz w:val="24"/>
              </w:rPr>
            </w:pPr>
            <w:r w:rsidRPr="00C064D0">
              <w:rPr>
                <w:rFonts w:ascii="Times New Roman" w:eastAsia="Times New Roman" w:hAnsi="Times New Roman" w:cs="Times New Roman"/>
                <w:sz w:val="24"/>
              </w:rPr>
              <w:t>3.</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84"/>
              <w:ind w:left="107"/>
              <w:rPr>
                <w:rFonts w:ascii="Times New Roman" w:eastAsia="Times New Roman" w:hAnsi="Times New Roman" w:cs="Times New Roman"/>
                <w:sz w:val="24"/>
              </w:rPr>
            </w:pPr>
            <w:r w:rsidRPr="00C064D0">
              <w:rPr>
                <w:rFonts w:ascii="Times New Roman" w:eastAsia="Times New Roman" w:hAnsi="Times New Roman" w:cs="Times New Roman"/>
                <w:sz w:val="24"/>
              </w:rPr>
              <w:t>4.</w:t>
            </w:r>
          </w:p>
        </w:tc>
        <w:tc>
          <w:tcPr>
            <w:tcW w:w="2934" w:type="dxa"/>
          </w:tcPr>
          <w:p w:rsidR="00C064D0" w:rsidRPr="00C064D0" w:rsidRDefault="00C064D0" w:rsidP="00C064D0">
            <w:pPr>
              <w:spacing w:line="275" w:lineRule="exact"/>
              <w:ind w:left="107"/>
              <w:rPr>
                <w:rFonts w:ascii="Times New Roman" w:eastAsia="Times New Roman" w:hAnsi="Times New Roman" w:cs="Times New Roman"/>
                <w:sz w:val="24"/>
              </w:rPr>
            </w:pPr>
            <w:r w:rsidRPr="00C064D0">
              <w:rPr>
                <w:rFonts w:ascii="Times New Roman" w:eastAsia="Times New Roman" w:hAnsi="Times New Roman" w:cs="Times New Roman"/>
                <w:sz w:val="24"/>
              </w:rPr>
              <w:t>Мир</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вокруг</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меня.</w:t>
            </w:r>
          </w:p>
          <w:p w:rsidR="00C064D0" w:rsidRPr="00C064D0" w:rsidRDefault="00C064D0" w:rsidP="00C064D0">
            <w:pPr>
              <w:ind w:left="107" w:right="132"/>
              <w:rPr>
                <w:rFonts w:ascii="Times New Roman" w:eastAsia="Times New Roman" w:hAnsi="Times New Roman" w:cs="Times New Roman"/>
                <w:sz w:val="24"/>
              </w:rPr>
            </w:pPr>
            <w:r w:rsidRPr="00C064D0">
              <w:rPr>
                <w:rFonts w:ascii="Times New Roman" w:eastAsia="Times New Roman" w:hAnsi="Times New Roman" w:cs="Times New Roman"/>
                <w:sz w:val="24"/>
              </w:rPr>
              <w:t>Моя школа. Мои друзья.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Моя малая родина (город,</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село)</w:t>
            </w:r>
          </w:p>
          <w:p w:rsidR="00C064D0" w:rsidRPr="00C064D0" w:rsidRDefault="00C064D0" w:rsidP="00C064D0">
            <w:pPr>
              <w:ind w:left="1204"/>
              <w:rPr>
                <w:rFonts w:ascii="Times New Roman" w:eastAsia="Times New Roman" w:hAnsi="Times New Roman" w:cs="Times New Roman"/>
                <w:sz w:val="24"/>
              </w:rPr>
            </w:pPr>
            <w:r w:rsidRPr="00C064D0">
              <w:rPr>
                <w:rFonts w:ascii="Times New Roman" w:eastAsia="Times New Roman" w:hAnsi="Times New Roman" w:cs="Times New Roman"/>
                <w:sz w:val="24"/>
              </w:rPr>
              <w:t>(15</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w:t>
            </w:r>
          </w:p>
          <w:p w:rsidR="00C064D0" w:rsidRPr="00C064D0" w:rsidRDefault="00C064D0" w:rsidP="00C064D0">
            <w:pPr>
              <w:rPr>
                <w:rFonts w:ascii="Times New Roman" w:eastAsia="Times New Roman" w:hAnsi="Times New Roman" w:cs="Times New Roman"/>
                <w:b/>
                <w:sz w:val="24"/>
              </w:rPr>
            </w:pPr>
          </w:p>
          <w:p w:rsidR="00C064D0" w:rsidRPr="00C064D0" w:rsidRDefault="00C064D0" w:rsidP="00C064D0">
            <w:pPr>
              <w:ind w:left="107" w:right="367"/>
              <w:rPr>
                <w:rFonts w:ascii="Times New Roman" w:eastAsia="Times New Roman" w:hAnsi="Times New Roman" w:cs="Times New Roman"/>
                <w:sz w:val="24"/>
              </w:rPr>
            </w:pPr>
            <w:r w:rsidRPr="00C064D0">
              <w:rPr>
                <w:rFonts w:ascii="Times New Roman" w:eastAsia="Times New Roman" w:hAnsi="Times New Roman" w:cs="Times New Roman"/>
                <w:sz w:val="24"/>
              </w:rPr>
              <w:t>Родная страна и страны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ind w:left="107" w:right="248"/>
              <w:rPr>
                <w:rFonts w:ascii="Times New Roman" w:eastAsia="Times New Roman" w:hAnsi="Times New Roman" w:cs="Times New Roman"/>
                <w:sz w:val="24"/>
              </w:rPr>
            </w:pPr>
            <w:r w:rsidRPr="00C064D0">
              <w:rPr>
                <w:rFonts w:ascii="Times New Roman" w:eastAsia="Times New Roman" w:hAnsi="Times New Roman" w:cs="Times New Roman"/>
                <w:sz w:val="24"/>
              </w:rPr>
              <w:t>Названия родной страны</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 страны/стран</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изучаемого языка, 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столиц.</w:t>
            </w:r>
          </w:p>
          <w:p w:rsidR="00C064D0" w:rsidRPr="00C064D0" w:rsidRDefault="00C064D0" w:rsidP="00C064D0">
            <w:pPr>
              <w:spacing w:before="1"/>
              <w:ind w:left="107"/>
              <w:rPr>
                <w:rFonts w:ascii="Times New Roman" w:eastAsia="Times New Roman" w:hAnsi="Times New Roman" w:cs="Times New Roman"/>
                <w:sz w:val="24"/>
              </w:rPr>
            </w:pPr>
            <w:r w:rsidRPr="00C064D0">
              <w:rPr>
                <w:rFonts w:ascii="Times New Roman" w:eastAsia="Times New Roman" w:hAnsi="Times New Roman" w:cs="Times New Roman"/>
                <w:sz w:val="24"/>
              </w:rPr>
              <w:t>Произведения</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детского</w:t>
            </w:r>
          </w:p>
          <w:p w:rsidR="00C064D0" w:rsidRPr="00C064D0" w:rsidRDefault="00C064D0" w:rsidP="00C064D0">
            <w:pPr>
              <w:ind w:left="107" w:right="134"/>
              <w:rPr>
                <w:rFonts w:ascii="Times New Roman" w:eastAsia="Times New Roman" w:hAnsi="Times New Roman" w:cs="Times New Roman"/>
                <w:sz w:val="24"/>
              </w:rPr>
            </w:pPr>
            <w:r w:rsidRPr="00C064D0">
              <w:rPr>
                <w:rFonts w:ascii="Times New Roman" w:eastAsia="Times New Roman" w:hAnsi="Times New Roman" w:cs="Times New Roman"/>
                <w:sz w:val="24"/>
              </w:rPr>
              <w:t>фольклора.</w:t>
            </w:r>
            <w:r w:rsidRPr="00C064D0">
              <w:rPr>
                <w:rFonts w:ascii="Times New Roman" w:eastAsia="Times New Roman" w:hAnsi="Times New Roman" w:cs="Times New Roman"/>
                <w:spacing w:val="-15"/>
                <w:sz w:val="24"/>
              </w:rPr>
              <w:t xml:space="preserve"> </w:t>
            </w:r>
            <w:r w:rsidRPr="00C064D0">
              <w:rPr>
                <w:rFonts w:ascii="Times New Roman" w:eastAsia="Times New Roman" w:hAnsi="Times New Roman" w:cs="Times New Roman"/>
                <w:sz w:val="24"/>
              </w:rPr>
              <w:t>Литературные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персонажи детских книг.</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Праздники</w:t>
            </w:r>
            <w:r w:rsidRPr="00C064D0">
              <w:rPr>
                <w:rFonts w:ascii="Times New Roman" w:eastAsia="Times New Roman" w:hAnsi="Times New Roman" w:cs="Times New Roman"/>
                <w:spacing w:val="60"/>
                <w:sz w:val="24"/>
              </w:rPr>
              <w:t xml:space="preserve"> </w:t>
            </w:r>
            <w:r w:rsidRPr="00C064D0">
              <w:rPr>
                <w:rFonts w:ascii="Times New Roman" w:eastAsia="Times New Roman" w:hAnsi="Times New Roman" w:cs="Times New Roman"/>
                <w:sz w:val="24"/>
              </w:rPr>
              <w:t>родной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страны/стран</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(Новый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год,</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Рождество)</w:t>
            </w:r>
          </w:p>
          <w:p w:rsidR="00C064D0" w:rsidRPr="00C064D0" w:rsidRDefault="00C064D0" w:rsidP="00C064D0">
            <w:pPr>
              <w:ind w:left="1204"/>
              <w:rPr>
                <w:rFonts w:ascii="Times New Roman" w:eastAsia="Times New Roman" w:hAnsi="Times New Roman" w:cs="Times New Roman"/>
                <w:sz w:val="24"/>
              </w:rPr>
            </w:pPr>
            <w:r w:rsidRPr="00C064D0">
              <w:rPr>
                <w:rFonts w:ascii="Times New Roman" w:eastAsia="Times New Roman" w:hAnsi="Times New Roman" w:cs="Times New Roman"/>
                <w:sz w:val="24"/>
              </w:rPr>
              <w:t>(13</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w:t>
            </w:r>
          </w:p>
        </w:tc>
        <w:tc>
          <w:tcPr>
            <w:tcW w:w="3954" w:type="dxa"/>
          </w:tcPr>
          <w:p w:rsidR="00C064D0" w:rsidRPr="00C064D0" w:rsidRDefault="00C064D0" w:rsidP="00C064D0">
            <w:pPr>
              <w:spacing w:line="275" w:lineRule="exact"/>
              <w:ind w:left="109"/>
              <w:rPr>
                <w:rFonts w:ascii="Times New Roman" w:eastAsia="Times New Roman" w:hAnsi="Times New Roman" w:cs="Times New Roman"/>
                <w:b/>
                <w:i/>
                <w:sz w:val="24"/>
              </w:rPr>
            </w:pPr>
            <w:r w:rsidRPr="00C064D0">
              <w:rPr>
                <w:rFonts w:ascii="Times New Roman" w:eastAsia="Times New Roman" w:hAnsi="Times New Roman" w:cs="Times New Roman"/>
                <w:b/>
                <w:i/>
                <w:sz w:val="24"/>
              </w:rPr>
              <w:t>Монологическая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9" w:right="144"/>
              <w:rPr>
                <w:rFonts w:ascii="Times New Roman" w:eastAsia="Times New Roman" w:hAnsi="Times New Roman" w:cs="Times New Roman"/>
                <w:sz w:val="24"/>
              </w:rPr>
            </w:pPr>
            <w:r w:rsidRPr="00C064D0">
              <w:rPr>
                <w:rFonts w:ascii="Times New Roman" w:eastAsia="Times New Roman" w:hAnsi="Times New Roman" w:cs="Times New Roman"/>
                <w:sz w:val="24"/>
              </w:rPr>
              <w:t>Создание устных монологических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высказываний в рамках изучаемой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тематики с опорой на ключевые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вопросы</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и/или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иллюстрации.</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230"/>
              <w:ind w:left="109"/>
              <w:rPr>
                <w:rFonts w:ascii="Times New Roman" w:eastAsia="Times New Roman" w:hAnsi="Times New Roman" w:cs="Times New Roman"/>
                <w:b/>
                <w:i/>
                <w:sz w:val="24"/>
              </w:rPr>
            </w:pPr>
            <w:r w:rsidRPr="00C064D0">
              <w:rPr>
                <w:rFonts w:ascii="Times New Roman" w:eastAsia="Times New Roman" w:hAnsi="Times New Roman" w:cs="Times New Roman"/>
                <w:b/>
                <w:i/>
                <w:sz w:val="24"/>
              </w:rPr>
              <w:t>Аудирование</w:t>
            </w:r>
          </w:p>
          <w:p w:rsidR="00C064D0" w:rsidRPr="00C064D0" w:rsidRDefault="00C064D0" w:rsidP="00C064D0">
            <w:pPr>
              <w:ind w:left="109" w:right="226"/>
              <w:rPr>
                <w:rFonts w:ascii="Times New Roman" w:eastAsia="Times New Roman" w:hAnsi="Times New Roman" w:cs="Times New Roman"/>
                <w:sz w:val="24"/>
              </w:rPr>
            </w:pPr>
            <w:r w:rsidRPr="00C064D0">
              <w:rPr>
                <w:rFonts w:ascii="Times New Roman" w:eastAsia="Times New Roman" w:hAnsi="Times New Roman" w:cs="Times New Roman"/>
                <w:sz w:val="24"/>
              </w:rPr>
              <w:t>Понимание на слух речи учителя 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одноклассников.</w:t>
            </w:r>
          </w:p>
          <w:p w:rsidR="00C064D0" w:rsidRPr="00C064D0" w:rsidRDefault="00C064D0" w:rsidP="00C064D0">
            <w:pPr>
              <w:spacing w:before="1"/>
              <w:ind w:left="109" w:right="359"/>
              <w:jc w:val="both"/>
              <w:rPr>
                <w:rFonts w:ascii="Times New Roman" w:eastAsia="Times New Roman" w:hAnsi="Times New Roman" w:cs="Times New Roman"/>
                <w:sz w:val="24"/>
              </w:rPr>
            </w:pPr>
            <w:r w:rsidRPr="00C064D0">
              <w:rPr>
                <w:rFonts w:ascii="Times New Roman" w:eastAsia="Times New Roman" w:hAnsi="Times New Roman" w:cs="Times New Roman"/>
                <w:sz w:val="24"/>
              </w:rPr>
              <w:t>Восприятие на слух и понимание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учебных текстов, построенных 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изученном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09" w:right="113"/>
              <w:rPr>
                <w:rFonts w:ascii="Times New Roman" w:eastAsia="Times New Roman" w:hAnsi="Times New Roman" w:cs="Times New Roman"/>
                <w:sz w:val="24"/>
              </w:rPr>
            </w:pPr>
            <w:r w:rsidRPr="00C064D0">
              <w:rPr>
                <w:rFonts w:ascii="Times New Roman" w:eastAsia="Times New Roman" w:hAnsi="Times New Roman" w:cs="Times New Roman"/>
                <w:sz w:val="24"/>
              </w:rPr>
              <w:t>с разной глубиной проникновения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их содержание в зависимости от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поставленной коммуникативной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задачи (с пониманием основного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содержания, с пониманием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запрашиваемой информации)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опорой на иллюстрации, а также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языковой</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догадки.</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
              <w:rPr>
                <w:rFonts w:ascii="Times New Roman" w:eastAsia="Times New Roman" w:hAnsi="Times New Roman" w:cs="Times New Roman"/>
                <w:b/>
              </w:rPr>
            </w:pPr>
          </w:p>
          <w:p w:rsidR="00C064D0" w:rsidRPr="00C064D0" w:rsidRDefault="00C064D0" w:rsidP="00C064D0">
            <w:pPr>
              <w:ind w:left="109"/>
              <w:rPr>
                <w:rFonts w:ascii="Times New Roman" w:eastAsia="Times New Roman" w:hAnsi="Times New Roman" w:cs="Times New Roman"/>
                <w:b/>
                <w:i/>
                <w:sz w:val="24"/>
              </w:rPr>
            </w:pPr>
            <w:r w:rsidRPr="00C064D0">
              <w:rPr>
                <w:rFonts w:ascii="Times New Roman" w:eastAsia="Times New Roman" w:hAnsi="Times New Roman" w:cs="Times New Roman"/>
                <w:b/>
                <w:i/>
                <w:sz w:val="24"/>
              </w:rPr>
              <w:t>Смысловое</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чтение</w:t>
            </w:r>
          </w:p>
          <w:p w:rsidR="00C064D0" w:rsidRPr="00C064D0" w:rsidRDefault="00C064D0" w:rsidP="00C064D0">
            <w:pPr>
              <w:ind w:left="109" w:right="612"/>
              <w:rPr>
                <w:rFonts w:ascii="Times New Roman" w:eastAsia="Times New Roman" w:hAnsi="Times New Roman" w:cs="Times New Roman"/>
                <w:sz w:val="24"/>
              </w:rPr>
            </w:pPr>
            <w:r w:rsidRPr="00C064D0">
              <w:rPr>
                <w:rFonts w:ascii="Times New Roman" w:eastAsia="Times New Roman" w:hAnsi="Times New Roman" w:cs="Times New Roman"/>
                <w:sz w:val="24"/>
              </w:rPr>
              <w:t>Чтение вслух учебных текстов,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построенных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языковом</w:t>
            </w:r>
          </w:p>
          <w:p w:rsidR="00C064D0" w:rsidRPr="00C064D0" w:rsidRDefault="00C064D0" w:rsidP="00C064D0">
            <w:pPr>
              <w:spacing w:line="257" w:lineRule="exact"/>
              <w:ind w:left="109"/>
              <w:rPr>
                <w:rFonts w:ascii="Times New Roman" w:eastAsia="Times New Roman" w:hAnsi="Times New Roman" w:cs="Times New Roman"/>
                <w:sz w:val="24"/>
              </w:rPr>
            </w:pPr>
            <w:r w:rsidRPr="00C064D0">
              <w:rPr>
                <w:rFonts w:ascii="Times New Roman" w:eastAsia="Times New Roman" w:hAnsi="Times New Roman" w:cs="Times New Roman"/>
                <w:sz w:val="24"/>
              </w:rPr>
              <w:t>материале,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соблюдением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правил</w:t>
            </w:r>
          </w:p>
        </w:tc>
        <w:tc>
          <w:tcPr>
            <w:tcW w:w="4035" w:type="dxa"/>
          </w:tcPr>
          <w:p w:rsidR="00C064D0" w:rsidRPr="00C064D0" w:rsidRDefault="00C064D0" w:rsidP="00C064D0">
            <w:pPr>
              <w:spacing w:line="275" w:lineRule="exact"/>
              <w:ind w:left="106"/>
              <w:rPr>
                <w:rFonts w:ascii="Times New Roman" w:eastAsia="Times New Roman" w:hAnsi="Times New Roman" w:cs="Times New Roman"/>
                <w:b/>
                <w:i/>
                <w:sz w:val="24"/>
              </w:rPr>
            </w:pPr>
            <w:r w:rsidRPr="00C064D0">
              <w:rPr>
                <w:rFonts w:ascii="Times New Roman" w:eastAsia="Times New Roman" w:hAnsi="Times New Roman" w:cs="Times New Roman"/>
                <w:b/>
                <w:i/>
                <w:sz w:val="24"/>
              </w:rPr>
              <w:t>Монологическая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6" w:right="793"/>
              <w:rPr>
                <w:rFonts w:ascii="Times New Roman" w:eastAsia="Times New Roman" w:hAnsi="Times New Roman" w:cs="Times New Roman"/>
                <w:sz w:val="24"/>
              </w:rPr>
            </w:pPr>
            <w:r w:rsidRPr="00C064D0">
              <w:rPr>
                <w:rFonts w:ascii="Times New Roman" w:eastAsia="Times New Roman" w:hAnsi="Times New Roman" w:cs="Times New Roman"/>
                <w:sz w:val="24"/>
              </w:rPr>
              <w:t>Описывать</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предмет,</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человека,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литературного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персонажа.</w:t>
            </w:r>
          </w:p>
          <w:p w:rsidR="00C064D0" w:rsidRPr="00C064D0" w:rsidRDefault="00C064D0" w:rsidP="00C064D0">
            <w:pPr>
              <w:ind w:left="106" w:right="474"/>
              <w:rPr>
                <w:rFonts w:ascii="Times New Roman" w:eastAsia="Times New Roman" w:hAnsi="Times New Roman" w:cs="Times New Roman"/>
                <w:sz w:val="24"/>
              </w:rPr>
            </w:pPr>
            <w:r w:rsidRPr="00C064D0">
              <w:rPr>
                <w:rFonts w:ascii="Times New Roman" w:eastAsia="Times New Roman" w:hAnsi="Times New Roman" w:cs="Times New Roman"/>
                <w:sz w:val="24"/>
              </w:rPr>
              <w:t>Рассказывать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о</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себе,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своей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семье,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друге.</w:t>
            </w:r>
          </w:p>
          <w:p w:rsidR="00C064D0" w:rsidRPr="00C064D0" w:rsidRDefault="00C064D0" w:rsidP="00C064D0">
            <w:pPr>
              <w:ind w:left="106" w:right="993"/>
              <w:rPr>
                <w:rFonts w:ascii="Times New Roman" w:eastAsia="Times New Roman" w:hAnsi="Times New Roman" w:cs="Times New Roman"/>
                <w:sz w:val="24"/>
              </w:rPr>
            </w:pPr>
            <w:r w:rsidRPr="00C064D0">
              <w:rPr>
                <w:rFonts w:ascii="Times New Roman" w:eastAsia="Times New Roman" w:hAnsi="Times New Roman" w:cs="Times New Roman"/>
                <w:sz w:val="24"/>
              </w:rPr>
              <w:t>Выражать своё отношение к</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предмету</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речи</w:t>
            </w:r>
          </w:p>
          <w:p w:rsidR="00C064D0" w:rsidRPr="00C064D0" w:rsidRDefault="00C064D0" w:rsidP="00C064D0">
            <w:pPr>
              <w:ind w:left="106" w:right="177"/>
              <w:rPr>
                <w:rFonts w:ascii="Times New Roman" w:eastAsia="Times New Roman" w:hAnsi="Times New Roman" w:cs="Times New Roman"/>
                <w:sz w:val="24"/>
              </w:rPr>
            </w:pPr>
            <w:r w:rsidRPr="00C064D0">
              <w:rPr>
                <w:rFonts w:ascii="Times New Roman" w:eastAsia="Times New Roman" w:hAnsi="Times New Roman" w:cs="Times New Roman"/>
                <w:sz w:val="24"/>
              </w:rPr>
              <w:t>(Мне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нравится/Мне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не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нравится</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Создавать связное монологическое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высказывание по образцу,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использованием вербальных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(ключевые слова, вопросы)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зрительных (картинки, фотографии)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опор.</w:t>
            </w:r>
          </w:p>
          <w:p w:rsidR="00C064D0" w:rsidRPr="00C064D0" w:rsidRDefault="00C064D0" w:rsidP="00C064D0">
            <w:pPr>
              <w:spacing w:before="1"/>
              <w:ind w:left="106"/>
              <w:rPr>
                <w:rFonts w:ascii="Times New Roman" w:eastAsia="Times New Roman" w:hAnsi="Times New Roman" w:cs="Times New Roman"/>
                <w:b/>
                <w:i/>
                <w:sz w:val="24"/>
              </w:rPr>
            </w:pPr>
            <w:r w:rsidRPr="00C064D0">
              <w:rPr>
                <w:rFonts w:ascii="Times New Roman" w:eastAsia="Times New Roman" w:hAnsi="Times New Roman" w:cs="Times New Roman"/>
                <w:b/>
                <w:i/>
                <w:sz w:val="24"/>
              </w:rPr>
              <w:t>Аудирование</w:t>
            </w:r>
          </w:p>
          <w:p w:rsidR="00C064D0" w:rsidRPr="00C064D0" w:rsidRDefault="00C064D0" w:rsidP="00C064D0">
            <w:pPr>
              <w:ind w:left="106" w:right="320"/>
              <w:rPr>
                <w:rFonts w:ascii="Times New Roman" w:eastAsia="Times New Roman" w:hAnsi="Times New Roman" w:cs="Times New Roman"/>
                <w:sz w:val="24"/>
              </w:rPr>
            </w:pPr>
            <w:r w:rsidRPr="00C064D0">
              <w:rPr>
                <w:rFonts w:ascii="Times New Roman" w:eastAsia="Times New Roman" w:hAnsi="Times New Roman" w:cs="Times New Roman"/>
                <w:sz w:val="24"/>
              </w:rPr>
              <w:t>Понимать в целом речь учителя по</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ведению урока.</w:t>
            </w:r>
          </w:p>
          <w:p w:rsidR="00C064D0" w:rsidRPr="00C064D0" w:rsidRDefault="00C064D0" w:rsidP="00C064D0">
            <w:pPr>
              <w:ind w:left="106" w:right="23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на слух и полностью</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понимать связанное высказывание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учителя, одноклассника,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построенное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знакомом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материале; вербально/невербально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реагировать на услышанное.</w:t>
            </w:r>
          </w:p>
          <w:p w:rsidR="00C064D0" w:rsidRPr="00C064D0" w:rsidRDefault="00C064D0" w:rsidP="00C064D0">
            <w:pPr>
              <w:spacing w:before="1"/>
              <w:ind w:left="106" w:right="373"/>
              <w:rPr>
                <w:rFonts w:ascii="Times New Roman" w:eastAsia="Times New Roman" w:hAnsi="Times New Roman" w:cs="Times New Roman"/>
                <w:sz w:val="24"/>
              </w:rPr>
            </w:pPr>
            <w:r w:rsidRPr="00C064D0">
              <w:rPr>
                <w:rFonts w:ascii="Times New Roman" w:eastAsia="Times New Roman" w:hAnsi="Times New Roman" w:cs="Times New Roman"/>
                <w:sz w:val="24"/>
              </w:rPr>
              <w:t>Воспринимать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слух</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понимать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основное содержание текста,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изученном</w:t>
            </w:r>
          </w:p>
          <w:p w:rsidR="00C064D0" w:rsidRPr="00C064D0" w:rsidRDefault="00C064D0" w:rsidP="00C064D0">
            <w:pPr>
              <w:ind w:left="106"/>
              <w:rPr>
                <w:rFonts w:ascii="Times New Roman" w:eastAsia="Times New Roman" w:hAnsi="Times New Roman" w:cs="Times New Roman"/>
                <w:sz w:val="24"/>
              </w:rPr>
            </w:pP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06" w:right="492"/>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 тему прослушанного</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spacing w:line="257" w:lineRule="exact"/>
              <w:ind w:left="106"/>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главные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факты/события</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9661"/>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ind w:left="109" w:right="1063"/>
              <w:rPr>
                <w:rFonts w:ascii="Times New Roman" w:eastAsia="Times New Roman" w:hAnsi="Times New Roman" w:cs="Times New Roman"/>
                <w:sz w:val="24"/>
              </w:rPr>
            </w:pPr>
            <w:r w:rsidRPr="00C064D0">
              <w:rPr>
                <w:rFonts w:ascii="Times New Roman" w:eastAsia="Times New Roman" w:hAnsi="Times New Roman" w:cs="Times New Roman"/>
                <w:sz w:val="24"/>
              </w:rPr>
              <w:t>чтения</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соответствующей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интонации.</w:t>
            </w:r>
          </w:p>
          <w:p w:rsidR="00C064D0" w:rsidRPr="00C064D0" w:rsidRDefault="00C064D0" w:rsidP="00C064D0">
            <w:pPr>
              <w:ind w:left="109" w:right="318"/>
              <w:rPr>
                <w:rFonts w:ascii="Times New Roman" w:eastAsia="Times New Roman" w:hAnsi="Times New Roman" w:cs="Times New Roman"/>
                <w:sz w:val="24"/>
              </w:rPr>
            </w:pPr>
            <w:r w:rsidRPr="00C064D0">
              <w:rPr>
                <w:rFonts w:ascii="Times New Roman" w:eastAsia="Times New Roman" w:hAnsi="Times New Roman" w:cs="Times New Roman"/>
                <w:sz w:val="24"/>
              </w:rPr>
              <w:t>Чтение про себя учебных текстов,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построенных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языковом</w:t>
            </w:r>
          </w:p>
          <w:p w:rsidR="00C064D0" w:rsidRPr="00C064D0" w:rsidRDefault="00C064D0" w:rsidP="00C064D0">
            <w:pPr>
              <w:ind w:left="109" w:right="86"/>
              <w:rPr>
                <w:rFonts w:ascii="Times New Roman" w:eastAsia="Times New Roman" w:hAnsi="Times New Roman" w:cs="Times New Roman"/>
                <w:sz w:val="24"/>
              </w:rPr>
            </w:pPr>
            <w:r w:rsidRPr="00C064D0">
              <w:rPr>
                <w:rFonts w:ascii="Times New Roman" w:eastAsia="Times New Roman" w:hAnsi="Times New Roman" w:cs="Times New Roman"/>
                <w:sz w:val="24"/>
              </w:rPr>
              <w:t>материале, с разной глубиной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проникновения в их содержание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зависимости от поставленной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 задачи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пониманием основного содержания,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пониманием</w:t>
            </w:r>
          </w:p>
          <w:p w:rsidR="00C064D0" w:rsidRPr="00C064D0" w:rsidRDefault="00C064D0" w:rsidP="00C064D0">
            <w:pPr>
              <w:ind w:left="109" w:right="203"/>
              <w:rPr>
                <w:rFonts w:ascii="Times New Roman" w:eastAsia="Times New Roman" w:hAnsi="Times New Roman" w:cs="Times New Roman"/>
                <w:sz w:val="24"/>
              </w:rPr>
            </w:pPr>
            <w:r w:rsidRPr="00C064D0">
              <w:rPr>
                <w:rFonts w:ascii="Times New Roman" w:eastAsia="Times New Roman" w:hAnsi="Times New Roman" w:cs="Times New Roman"/>
                <w:sz w:val="24"/>
              </w:rPr>
              <w:t>запрашиваемой информации)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опорой на иллюстрации, а также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языковой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догадки.</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0"/>
              <w:rPr>
                <w:rFonts w:ascii="Times New Roman" w:eastAsia="Times New Roman" w:hAnsi="Times New Roman" w:cs="Times New Roman"/>
                <w:b/>
                <w:sz w:val="29"/>
              </w:rPr>
            </w:pPr>
          </w:p>
          <w:p w:rsidR="00C064D0" w:rsidRPr="00C064D0" w:rsidRDefault="00C064D0" w:rsidP="00C064D0">
            <w:pPr>
              <w:ind w:left="109"/>
              <w:rPr>
                <w:rFonts w:ascii="Times New Roman" w:eastAsia="Times New Roman" w:hAnsi="Times New Roman" w:cs="Times New Roman"/>
                <w:b/>
                <w:i/>
                <w:sz w:val="24"/>
              </w:rPr>
            </w:pPr>
            <w:r w:rsidRPr="00C064D0">
              <w:rPr>
                <w:rFonts w:ascii="Times New Roman" w:eastAsia="Times New Roman" w:hAnsi="Times New Roman" w:cs="Times New Roman"/>
                <w:b/>
                <w:i/>
                <w:sz w:val="24"/>
              </w:rPr>
              <w:t>Письмо</w:t>
            </w:r>
          </w:p>
          <w:p w:rsidR="00C064D0" w:rsidRPr="00C064D0" w:rsidRDefault="00C064D0" w:rsidP="00C064D0">
            <w:pPr>
              <w:ind w:left="109" w:right="623"/>
              <w:rPr>
                <w:rFonts w:ascii="Times New Roman" w:eastAsia="Times New Roman" w:hAnsi="Times New Roman" w:cs="Times New Roman"/>
                <w:sz w:val="24"/>
              </w:rPr>
            </w:pPr>
            <w:r w:rsidRPr="00C064D0">
              <w:rPr>
                <w:rFonts w:ascii="Times New Roman" w:eastAsia="Times New Roman" w:hAnsi="Times New Roman" w:cs="Times New Roman"/>
                <w:sz w:val="24"/>
              </w:rPr>
              <w:t>Воспроизведение речевых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образцов, списывание текста.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Выписывание из текста слов,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словосочетаний, предложений;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вставка</w:t>
            </w:r>
          </w:p>
          <w:p w:rsidR="00C064D0" w:rsidRPr="00C064D0" w:rsidRDefault="00C064D0" w:rsidP="00C064D0">
            <w:pPr>
              <w:ind w:left="109" w:right="277"/>
              <w:rPr>
                <w:rFonts w:ascii="Times New Roman" w:eastAsia="Times New Roman" w:hAnsi="Times New Roman" w:cs="Times New Roman"/>
                <w:sz w:val="24"/>
              </w:rPr>
            </w:pPr>
            <w:r w:rsidRPr="00C064D0">
              <w:rPr>
                <w:rFonts w:ascii="Times New Roman" w:eastAsia="Times New Roman" w:hAnsi="Times New Roman" w:cs="Times New Roman"/>
                <w:sz w:val="24"/>
              </w:rPr>
              <w:t>пропущенных букв в слово или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 в предложении, дописывание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предложений</w:t>
            </w:r>
          </w:p>
          <w:p w:rsidR="00C064D0" w:rsidRPr="00C064D0" w:rsidRDefault="00C064D0" w:rsidP="00C064D0">
            <w:pPr>
              <w:spacing w:line="259" w:lineRule="exact"/>
              <w:ind w:left="109"/>
              <w:rPr>
                <w:rFonts w:ascii="Times New Roman" w:eastAsia="Times New Roman" w:hAnsi="Times New Roman" w:cs="Times New Roman"/>
                <w:sz w:val="24"/>
              </w:rPr>
            </w:pP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соответствии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решаемой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учебной</w:t>
            </w:r>
          </w:p>
        </w:tc>
        <w:tc>
          <w:tcPr>
            <w:tcW w:w="4035" w:type="dxa"/>
          </w:tcPr>
          <w:p w:rsidR="00C064D0" w:rsidRPr="00C064D0" w:rsidRDefault="00C064D0" w:rsidP="00C064D0">
            <w:pPr>
              <w:ind w:left="106" w:right="373"/>
              <w:rPr>
                <w:rFonts w:ascii="Times New Roman" w:eastAsia="Times New Roman" w:hAnsi="Times New Roman" w:cs="Times New Roman"/>
                <w:sz w:val="24"/>
              </w:rPr>
            </w:pPr>
            <w:r w:rsidRPr="00C064D0">
              <w:rPr>
                <w:rFonts w:ascii="Times New Roman" w:eastAsia="Times New Roman" w:hAnsi="Times New Roman" w:cs="Times New Roman"/>
                <w:sz w:val="24"/>
              </w:rPr>
              <w:t>в прослушанном тексте</w:t>
            </w:r>
            <w:r w:rsidRPr="00C064D0">
              <w:rPr>
                <w:rFonts w:ascii="Times New Roman" w:eastAsia="Times New Roman" w:hAnsi="Times New Roman" w:cs="Times New Roman"/>
                <w:i/>
                <w:sz w:val="24"/>
              </w:rPr>
              <w:t>.</w:t>
            </w:r>
            <w:r w:rsidRPr="00C064D0">
              <w:rPr>
                <w:rFonts w:ascii="Times New Roman" w:eastAsia="Times New Roman" w:hAnsi="Times New Roman" w:cs="Times New Roman"/>
                <w:i/>
                <w:spacing w:val="1"/>
                <w:sz w:val="24"/>
              </w:rPr>
              <w:t xml:space="preserve"> </w:t>
            </w:r>
            <w:r w:rsidRPr="00C064D0">
              <w:rPr>
                <w:rFonts w:ascii="Times New Roman" w:eastAsia="Times New Roman" w:hAnsi="Times New Roman" w:cs="Times New Roman"/>
                <w:sz w:val="24"/>
              </w:rPr>
              <w:t>Воспринимать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слух</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понимать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запрашиваемую</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информацию</w:t>
            </w:r>
          </w:p>
          <w:p w:rsidR="00C064D0" w:rsidRPr="00C064D0" w:rsidRDefault="00C064D0" w:rsidP="00C064D0">
            <w:pPr>
              <w:ind w:left="106" w:right="258"/>
              <w:rPr>
                <w:rFonts w:ascii="Times New Roman" w:eastAsia="Times New Roman" w:hAnsi="Times New Roman" w:cs="Times New Roman"/>
                <w:sz w:val="24"/>
              </w:rPr>
            </w:pPr>
            <w:r w:rsidRPr="00C064D0">
              <w:rPr>
                <w:rFonts w:ascii="Times New Roman" w:eastAsia="Times New Roman" w:hAnsi="Times New Roman" w:cs="Times New Roman"/>
                <w:sz w:val="24"/>
              </w:rPr>
              <w:t>фактического характера (имя,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возраст, любимое занятие, цвет и т.</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д.) в тексте, построенном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06" w:right="554"/>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зрительные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опоры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(картинки, фотографии) при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восприятии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слух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ind w:left="106" w:right="114"/>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 языковую догадку при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восприятии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слух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rPr>
                <w:rFonts w:ascii="Times New Roman" w:eastAsia="Times New Roman" w:hAnsi="Times New Roman" w:cs="Times New Roman"/>
                <w:b/>
                <w:sz w:val="24"/>
              </w:rPr>
            </w:pPr>
          </w:p>
          <w:p w:rsidR="00C064D0" w:rsidRPr="00C064D0" w:rsidRDefault="00C064D0" w:rsidP="00C064D0">
            <w:pPr>
              <w:ind w:left="106"/>
              <w:rPr>
                <w:rFonts w:ascii="Times New Roman" w:eastAsia="Times New Roman" w:hAnsi="Times New Roman" w:cs="Times New Roman"/>
                <w:b/>
                <w:i/>
                <w:sz w:val="24"/>
              </w:rPr>
            </w:pPr>
            <w:r w:rsidRPr="00C064D0">
              <w:rPr>
                <w:rFonts w:ascii="Times New Roman" w:eastAsia="Times New Roman" w:hAnsi="Times New Roman" w:cs="Times New Roman"/>
                <w:b/>
                <w:i/>
                <w:sz w:val="24"/>
              </w:rPr>
              <w:t>Смысловое</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чтение</w:t>
            </w:r>
          </w:p>
          <w:p w:rsidR="00C064D0" w:rsidRPr="00C064D0" w:rsidRDefault="00C064D0" w:rsidP="00C064D0">
            <w:pPr>
              <w:ind w:left="106" w:right="539"/>
              <w:rPr>
                <w:rFonts w:ascii="Times New Roman" w:eastAsia="Times New Roman" w:hAnsi="Times New Roman" w:cs="Times New Roman"/>
                <w:sz w:val="24"/>
              </w:rPr>
            </w:pPr>
            <w:r w:rsidRPr="00C064D0">
              <w:rPr>
                <w:rFonts w:ascii="Times New Roman" w:eastAsia="Times New Roman" w:hAnsi="Times New Roman" w:cs="Times New Roman"/>
                <w:sz w:val="24"/>
              </w:rPr>
              <w:t>Соотносить графический образ</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слова с его звуковым образом 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основе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знания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правил</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чтения.</w:t>
            </w:r>
          </w:p>
          <w:p w:rsidR="00C064D0" w:rsidRPr="00C064D0" w:rsidRDefault="00C064D0" w:rsidP="00C064D0">
            <w:pPr>
              <w:ind w:left="106" w:right="352"/>
              <w:rPr>
                <w:rFonts w:ascii="Times New Roman" w:eastAsia="Times New Roman" w:hAnsi="Times New Roman" w:cs="Times New Roman"/>
                <w:sz w:val="24"/>
              </w:rPr>
            </w:pPr>
            <w:r w:rsidRPr="00C064D0">
              <w:rPr>
                <w:rFonts w:ascii="Times New Roman" w:eastAsia="Times New Roman" w:hAnsi="Times New Roman" w:cs="Times New Roman"/>
                <w:sz w:val="24"/>
              </w:rPr>
              <w:t>Соблюдать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правильное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ударение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словах и фразах; интонацию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целом.</w:t>
            </w:r>
          </w:p>
          <w:p w:rsidR="00C064D0" w:rsidRPr="00C064D0" w:rsidRDefault="00C064D0" w:rsidP="00C064D0">
            <w:pPr>
              <w:spacing w:before="1"/>
              <w:ind w:left="106" w:right="193"/>
              <w:rPr>
                <w:rFonts w:ascii="Times New Roman" w:eastAsia="Times New Roman" w:hAnsi="Times New Roman" w:cs="Times New Roman"/>
                <w:sz w:val="24"/>
              </w:rPr>
            </w:pPr>
            <w:r w:rsidRPr="00C064D0">
              <w:rPr>
                <w:rFonts w:ascii="Times New Roman" w:eastAsia="Times New Roman" w:hAnsi="Times New Roman" w:cs="Times New Roman"/>
                <w:sz w:val="24"/>
              </w:rPr>
              <w:t>Читать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вслух</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текст,</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построенный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изученном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06" w:right="1272"/>
              <w:rPr>
                <w:rFonts w:ascii="Times New Roman" w:eastAsia="Times New Roman" w:hAnsi="Times New Roman" w:cs="Times New Roman"/>
                <w:sz w:val="24"/>
              </w:rPr>
            </w:pPr>
            <w:r w:rsidRPr="00C064D0">
              <w:rPr>
                <w:rFonts w:ascii="Times New Roman" w:eastAsia="Times New Roman" w:hAnsi="Times New Roman" w:cs="Times New Roman"/>
                <w:sz w:val="24"/>
              </w:rPr>
              <w:t>демонстрируя понимание</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прочитанного.</w:t>
            </w:r>
          </w:p>
          <w:p w:rsidR="00C064D0" w:rsidRPr="00C064D0" w:rsidRDefault="00C064D0" w:rsidP="00C064D0">
            <w:pPr>
              <w:ind w:left="106" w:right="141"/>
              <w:rPr>
                <w:rFonts w:ascii="Times New Roman" w:eastAsia="Times New Roman" w:hAnsi="Times New Roman" w:cs="Times New Roman"/>
                <w:sz w:val="24"/>
              </w:rPr>
            </w:pPr>
            <w:r w:rsidRPr="00C064D0">
              <w:rPr>
                <w:rFonts w:ascii="Times New Roman" w:eastAsia="Times New Roman" w:hAnsi="Times New Roman" w:cs="Times New Roman"/>
                <w:sz w:val="24"/>
              </w:rPr>
              <w:t>Зрительно воспринимать текст,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узнавать знакомые слова,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грамматические явления и понимать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основное содержание текста,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w:t>
            </w:r>
          </w:p>
          <w:p w:rsidR="00C064D0" w:rsidRPr="00C064D0" w:rsidRDefault="00C064D0" w:rsidP="00C064D0">
            <w:pPr>
              <w:spacing w:line="274" w:lineRule="exact"/>
              <w:ind w:left="106"/>
              <w:rPr>
                <w:rFonts w:ascii="Times New Roman" w:eastAsia="Times New Roman" w:hAnsi="Times New Roman" w:cs="Times New Roman"/>
                <w:sz w:val="24"/>
              </w:rPr>
            </w:pP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06" w:right="233"/>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 тему прочитанного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 (о ком или о чём говорится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тексте).</w:t>
            </w:r>
          </w:p>
          <w:p w:rsidR="00C064D0" w:rsidRPr="00C064D0" w:rsidRDefault="00C064D0" w:rsidP="00C064D0">
            <w:pPr>
              <w:spacing w:line="270" w:lineRule="atLeast"/>
              <w:ind w:left="106" w:right="178"/>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 главные факты/события</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прочитанном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тексте.</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9661"/>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spacing w:line="275" w:lineRule="exact"/>
              <w:ind w:left="109"/>
              <w:rPr>
                <w:rFonts w:ascii="Times New Roman" w:eastAsia="Times New Roman" w:hAnsi="Times New Roman" w:cs="Times New Roman"/>
                <w:sz w:val="24"/>
              </w:rPr>
            </w:pPr>
            <w:r w:rsidRPr="00C064D0">
              <w:rPr>
                <w:rFonts w:ascii="Times New Roman" w:eastAsia="Times New Roman" w:hAnsi="Times New Roman" w:cs="Times New Roman"/>
                <w:sz w:val="24"/>
              </w:rPr>
              <w:t>задачей.</w:t>
            </w:r>
          </w:p>
          <w:p w:rsidR="00C064D0" w:rsidRPr="00C064D0" w:rsidRDefault="00C064D0" w:rsidP="00C064D0">
            <w:pPr>
              <w:ind w:left="109" w:right="223"/>
              <w:rPr>
                <w:rFonts w:ascii="Times New Roman" w:eastAsia="Times New Roman" w:hAnsi="Times New Roman" w:cs="Times New Roman"/>
                <w:sz w:val="24"/>
              </w:rPr>
            </w:pPr>
            <w:r w:rsidRPr="00C064D0">
              <w:rPr>
                <w:rFonts w:ascii="Times New Roman" w:eastAsia="Times New Roman" w:hAnsi="Times New Roman" w:cs="Times New Roman"/>
                <w:sz w:val="24"/>
              </w:rPr>
              <w:t>Заполнение простых формуляров 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указанием личной информации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 с нормами,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принятыми в стране/странах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ind w:left="109" w:right="585"/>
              <w:rPr>
                <w:rFonts w:ascii="Times New Roman" w:eastAsia="Times New Roman" w:hAnsi="Times New Roman" w:cs="Times New Roman"/>
                <w:sz w:val="24"/>
              </w:rPr>
            </w:pPr>
            <w:r w:rsidRPr="00C064D0">
              <w:rPr>
                <w:rFonts w:ascii="Times New Roman" w:eastAsia="Times New Roman" w:hAnsi="Times New Roman" w:cs="Times New Roman"/>
                <w:sz w:val="24"/>
              </w:rPr>
              <w:t>Написание с опорой на образец</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коротких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поздравлений</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праздниками.</w:t>
            </w:r>
          </w:p>
          <w:p w:rsidR="00C064D0" w:rsidRPr="00C064D0" w:rsidRDefault="00C064D0" w:rsidP="00C064D0">
            <w:pPr>
              <w:ind w:left="109" w:right="456"/>
              <w:rPr>
                <w:rFonts w:ascii="Times New Roman" w:eastAsia="Times New Roman" w:hAnsi="Times New Roman" w:cs="Times New Roman"/>
                <w:sz w:val="24"/>
              </w:rPr>
            </w:pPr>
            <w:r w:rsidRPr="00C064D0">
              <w:rPr>
                <w:rFonts w:ascii="Times New Roman" w:eastAsia="Times New Roman" w:hAnsi="Times New Roman" w:cs="Times New Roman"/>
                <w:b/>
                <w:i/>
                <w:sz w:val="24"/>
              </w:rPr>
              <w:t>Фонетическая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Фонетически корректное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произношение букв английского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алфавита;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знание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их</w:t>
            </w:r>
          </w:p>
          <w:p w:rsidR="00C064D0" w:rsidRPr="00C064D0" w:rsidRDefault="00C064D0" w:rsidP="00C064D0">
            <w:pPr>
              <w:spacing w:before="1"/>
              <w:ind w:left="109"/>
              <w:rPr>
                <w:rFonts w:ascii="Times New Roman" w:eastAsia="Times New Roman" w:hAnsi="Times New Roman" w:cs="Times New Roman"/>
                <w:sz w:val="24"/>
              </w:rPr>
            </w:pPr>
            <w:r w:rsidRPr="00C064D0">
              <w:rPr>
                <w:rFonts w:ascii="Times New Roman" w:eastAsia="Times New Roman" w:hAnsi="Times New Roman" w:cs="Times New Roman"/>
                <w:sz w:val="24"/>
              </w:rPr>
              <w:t>последовательности.</w:t>
            </w:r>
          </w:p>
          <w:p w:rsidR="00C064D0" w:rsidRPr="00C064D0" w:rsidRDefault="00C064D0" w:rsidP="00C064D0">
            <w:pPr>
              <w:ind w:left="109" w:right="382"/>
              <w:rPr>
                <w:rFonts w:ascii="Times New Roman" w:eastAsia="Times New Roman" w:hAnsi="Times New Roman" w:cs="Times New Roman"/>
                <w:sz w:val="24"/>
              </w:rPr>
            </w:pPr>
            <w:r w:rsidRPr="00C064D0">
              <w:rPr>
                <w:rFonts w:ascii="Times New Roman" w:eastAsia="Times New Roman" w:hAnsi="Times New Roman" w:cs="Times New Roman"/>
                <w:sz w:val="24"/>
              </w:rPr>
              <w:t>Соблюдение норм произношения</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звуков.</w:t>
            </w:r>
          </w:p>
          <w:p w:rsidR="00C064D0" w:rsidRPr="00C064D0" w:rsidRDefault="00C064D0" w:rsidP="00C064D0">
            <w:pPr>
              <w:ind w:left="109" w:right="121"/>
              <w:rPr>
                <w:rFonts w:ascii="Times New Roman" w:eastAsia="Times New Roman" w:hAnsi="Times New Roman" w:cs="Times New Roman"/>
                <w:sz w:val="24"/>
              </w:rPr>
            </w:pPr>
            <w:r w:rsidRPr="00C064D0">
              <w:rPr>
                <w:rFonts w:ascii="Times New Roman" w:eastAsia="Times New Roman" w:hAnsi="Times New Roman" w:cs="Times New Roman"/>
                <w:sz w:val="24"/>
              </w:rPr>
              <w:t>Различение на слух и адекватно, без</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ошибок, ведущих к сбою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коммуникации, произношение слов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 соблюдением правильного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ударения и фраз с соблюдением 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ритмико-интонационных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особенностей.</w:t>
            </w:r>
          </w:p>
          <w:p w:rsidR="00C064D0" w:rsidRPr="00C064D0" w:rsidRDefault="00C064D0" w:rsidP="00C064D0">
            <w:pPr>
              <w:spacing w:before="1"/>
              <w:ind w:left="109" w:right="581"/>
              <w:rPr>
                <w:rFonts w:ascii="Times New Roman" w:eastAsia="Times New Roman" w:hAnsi="Times New Roman" w:cs="Times New Roman"/>
                <w:sz w:val="24"/>
              </w:rPr>
            </w:pPr>
            <w:r w:rsidRPr="00C064D0">
              <w:rPr>
                <w:rFonts w:ascii="Times New Roman" w:eastAsia="Times New Roman" w:hAnsi="Times New Roman" w:cs="Times New Roman"/>
                <w:sz w:val="24"/>
              </w:rPr>
              <w:t>Корректное произношение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предложений с точки зрения их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ритмико-интонационных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особенностей</w:t>
            </w:r>
          </w:p>
          <w:p w:rsidR="00C064D0" w:rsidRPr="00C064D0" w:rsidRDefault="00C064D0" w:rsidP="00C064D0">
            <w:pPr>
              <w:ind w:left="109" w:right="563"/>
              <w:rPr>
                <w:rFonts w:ascii="Times New Roman" w:eastAsia="Times New Roman" w:hAnsi="Times New Roman" w:cs="Times New Roman"/>
                <w:sz w:val="24"/>
              </w:rPr>
            </w:pPr>
            <w:r w:rsidRPr="00C064D0">
              <w:rPr>
                <w:rFonts w:ascii="Times New Roman" w:eastAsia="Times New Roman" w:hAnsi="Times New Roman" w:cs="Times New Roman"/>
                <w:sz w:val="24"/>
              </w:rPr>
              <w:t>Чтение слов в соответствии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изученными правилами чтения.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Фонетически корректное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произношение знаков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транскрипции.</w:t>
            </w:r>
          </w:p>
          <w:p w:rsidR="00C064D0" w:rsidRPr="00C064D0" w:rsidRDefault="00C064D0" w:rsidP="00C064D0">
            <w:pPr>
              <w:spacing w:line="270" w:lineRule="atLeast"/>
              <w:ind w:left="109" w:right="1296"/>
              <w:rPr>
                <w:rFonts w:ascii="Times New Roman" w:eastAsia="Times New Roman" w:hAnsi="Times New Roman" w:cs="Times New Roman"/>
                <w:sz w:val="24"/>
              </w:rPr>
            </w:pPr>
            <w:r w:rsidRPr="00C064D0">
              <w:rPr>
                <w:rFonts w:ascii="Times New Roman" w:eastAsia="Times New Roman" w:hAnsi="Times New Roman" w:cs="Times New Roman"/>
                <w:b/>
                <w:i/>
                <w:sz w:val="24"/>
              </w:rPr>
              <w:t>Графика, орфография и</w:t>
            </w:r>
            <w:r w:rsidRPr="00C064D0">
              <w:rPr>
                <w:rFonts w:ascii="Times New Roman" w:eastAsia="Times New Roman" w:hAnsi="Times New Roman" w:cs="Times New Roman"/>
                <w:b/>
                <w:i/>
                <w:spacing w:val="-57"/>
                <w:sz w:val="24"/>
              </w:rPr>
              <w:t xml:space="preserve"> </w:t>
            </w:r>
            <w:r w:rsidRPr="00C064D0">
              <w:rPr>
                <w:rFonts w:ascii="Times New Roman" w:eastAsia="Times New Roman" w:hAnsi="Times New Roman" w:cs="Times New Roman"/>
                <w:b/>
                <w:i/>
                <w:sz w:val="24"/>
              </w:rPr>
              <w:t>пунктуация</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Графически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корректное</w:t>
            </w:r>
          </w:p>
        </w:tc>
        <w:tc>
          <w:tcPr>
            <w:tcW w:w="4035" w:type="dxa"/>
          </w:tcPr>
          <w:p w:rsidR="00C064D0" w:rsidRPr="00C064D0" w:rsidRDefault="00C064D0" w:rsidP="00C064D0">
            <w:pPr>
              <w:ind w:left="106" w:right="608"/>
              <w:rPr>
                <w:rFonts w:ascii="Times New Roman" w:eastAsia="Times New Roman" w:hAnsi="Times New Roman" w:cs="Times New Roman"/>
                <w:sz w:val="24"/>
              </w:rPr>
            </w:pPr>
            <w:r w:rsidRPr="00C064D0">
              <w:rPr>
                <w:rFonts w:ascii="Times New Roman" w:eastAsia="Times New Roman" w:hAnsi="Times New Roman" w:cs="Times New Roman"/>
                <w:sz w:val="24"/>
              </w:rPr>
              <w:t>Соотносить</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текст/части</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текста</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иллюстрациями.</w:t>
            </w:r>
          </w:p>
          <w:p w:rsidR="00C064D0" w:rsidRPr="00C064D0" w:rsidRDefault="00C064D0" w:rsidP="00C064D0">
            <w:pPr>
              <w:ind w:left="106" w:right="196"/>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 внешние формальные</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 xml:space="preserve">элементы текста </w:t>
            </w:r>
            <w:r w:rsidRPr="00C064D0">
              <w:rPr>
                <w:rFonts w:ascii="Times New Roman" w:eastAsia="Times New Roman" w:hAnsi="Times New Roman" w:cs="Times New Roman"/>
                <w:i/>
                <w:sz w:val="24"/>
              </w:rPr>
              <w:t>(</w:t>
            </w:r>
            <w:r w:rsidRPr="00C064D0">
              <w:rPr>
                <w:rFonts w:ascii="Times New Roman" w:eastAsia="Times New Roman" w:hAnsi="Times New Roman" w:cs="Times New Roman"/>
                <w:sz w:val="24"/>
              </w:rPr>
              <w:t>заголовок,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иллюстрацию, сноску) для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понимания основного содержания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ind w:left="106" w:right="293"/>
              <w:rPr>
                <w:rFonts w:ascii="Times New Roman" w:eastAsia="Times New Roman" w:hAnsi="Times New Roman" w:cs="Times New Roman"/>
                <w:sz w:val="24"/>
              </w:rPr>
            </w:pPr>
            <w:r w:rsidRPr="00C064D0">
              <w:rPr>
                <w:rFonts w:ascii="Times New Roman" w:eastAsia="Times New Roman" w:hAnsi="Times New Roman" w:cs="Times New Roman"/>
                <w:sz w:val="24"/>
              </w:rPr>
              <w:t>Находить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тексте,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построенном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изученном языковом материале,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запрашиваемую</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информацию</w:t>
            </w:r>
          </w:p>
          <w:p w:rsidR="00C064D0" w:rsidRPr="00C064D0" w:rsidRDefault="00C064D0" w:rsidP="00C064D0">
            <w:pPr>
              <w:ind w:left="106" w:right="581"/>
              <w:rPr>
                <w:rFonts w:ascii="Times New Roman" w:eastAsia="Times New Roman" w:hAnsi="Times New Roman" w:cs="Times New Roman"/>
                <w:sz w:val="24"/>
              </w:rPr>
            </w:pPr>
            <w:r w:rsidRPr="00C064D0">
              <w:rPr>
                <w:rFonts w:ascii="Times New Roman" w:eastAsia="Times New Roman" w:hAnsi="Times New Roman" w:cs="Times New Roman"/>
                <w:sz w:val="24"/>
              </w:rPr>
              <w:t>фактического характера, где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происходить</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действие,</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любимое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занятие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героя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рассказа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 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w:t>
            </w:r>
          </w:p>
          <w:p w:rsidR="00C064D0" w:rsidRPr="00C064D0" w:rsidRDefault="00C064D0" w:rsidP="00C064D0">
            <w:pPr>
              <w:ind w:left="106" w:right="138"/>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 языковую догадку для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понимания основного содержания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текста/нахождения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нужной</w:t>
            </w:r>
          </w:p>
          <w:p w:rsidR="00C064D0" w:rsidRPr="00C064D0" w:rsidRDefault="00C064D0" w:rsidP="00C064D0">
            <w:pPr>
              <w:ind w:left="106"/>
              <w:rPr>
                <w:rFonts w:ascii="Times New Roman" w:eastAsia="Times New Roman" w:hAnsi="Times New Roman" w:cs="Times New Roman"/>
                <w:sz w:val="24"/>
              </w:rPr>
            </w:pPr>
            <w:r w:rsidRPr="00C064D0">
              <w:rPr>
                <w:rFonts w:ascii="Times New Roman" w:eastAsia="Times New Roman" w:hAnsi="Times New Roman" w:cs="Times New Roman"/>
                <w:sz w:val="24"/>
              </w:rPr>
              <w:t>информации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тексте.</w:t>
            </w:r>
          </w:p>
          <w:p w:rsidR="00C064D0" w:rsidRPr="00C064D0" w:rsidRDefault="00C064D0" w:rsidP="00C064D0">
            <w:pPr>
              <w:ind w:left="106" w:right="135"/>
              <w:rPr>
                <w:rFonts w:ascii="Times New Roman" w:eastAsia="Times New Roman" w:hAnsi="Times New Roman" w:cs="Times New Roman"/>
                <w:sz w:val="24"/>
              </w:rPr>
            </w:pPr>
            <w:r w:rsidRPr="00C064D0">
              <w:rPr>
                <w:rFonts w:ascii="Times New Roman" w:eastAsia="Times New Roman" w:hAnsi="Times New Roman" w:cs="Times New Roman"/>
                <w:sz w:val="24"/>
              </w:rPr>
              <w:t>Находить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значение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незнакомых</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слов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двуязычном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словаре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учебника.</w:t>
            </w:r>
          </w:p>
          <w:p w:rsidR="00C064D0" w:rsidRPr="00C064D0" w:rsidRDefault="00C064D0" w:rsidP="00C064D0">
            <w:pPr>
              <w:ind w:left="106"/>
              <w:rPr>
                <w:rFonts w:ascii="Times New Roman" w:eastAsia="Times New Roman" w:hAnsi="Times New Roman" w:cs="Times New Roman"/>
                <w:b/>
                <w:i/>
                <w:sz w:val="24"/>
              </w:rPr>
            </w:pPr>
            <w:r w:rsidRPr="00C064D0">
              <w:rPr>
                <w:rFonts w:ascii="Times New Roman" w:eastAsia="Times New Roman" w:hAnsi="Times New Roman" w:cs="Times New Roman"/>
                <w:b/>
                <w:i/>
                <w:sz w:val="24"/>
              </w:rPr>
              <w:t>Письмо</w:t>
            </w:r>
          </w:p>
          <w:p w:rsidR="00C064D0" w:rsidRPr="00C064D0" w:rsidRDefault="00C064D0" w:rsidP="00C064D0">
            <w:pPr>
              <w:spacing w:before="1"/>
              <w:ind w:left="106" w:right="468"/>
              <w:rPr>
                <w:rFonts w:ascii="Times New Roman" w:eastAsia="Times New Roman" w:hAnsi="Times New Roman" w:cs="Times New Roman"/>
                <w:sz w:val="24"/>
              </w:rPr>
            </w:pPr>
            <w:r w:rsidRPr="00C064D0">
              <w:rPr>
                <w:rFonts w:ascii="Times New Roman" w:eastAsia="Times New Roman" w:hAnsi="Times New Roman" w:cs="Times New Roman"/>
                <w:sz w:val="24"/>
              </w:rPr>
              <w:t>Копировать речевые образцы;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списывать текст без ошибок;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выписывать из текста слова,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словосочетания, предложения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 с учебной задачей.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Восстанавливать предложение,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вставляя</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пропущенные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или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дописывая его окончание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решаемой</w:t>
            </w:r>
          </w:p>
          <w:p w:rsidR="00C064D0" w:rsidRPr="00C064D0" w:rsidRDefault="00C064D0" w:rsidP="00C064D0">
            <w:pPr>
              <w:spacing w:line="276" w:lineRule="exact"/>
              <w:ind w:left="106" w:right="125"/>
              <w:rPr>
                <w:rFonts w:ascii="Times New Roman" w:eastAsia="Times New Roman" w:hAnsi="Times New Roman" w:cs="Times New Roman"/>
                <w:sz w:val="24"/>
              </w:rPr>
            </w:pPr>
            <w:r w:rsidRPr="00C064D0">
              <w:rPr>
                <w:rFonts w:ascii="Times New Roman" w:eastAsia="Times New Roman" w:hAnsi="Times New Roman" w:cs="Times New Roman"/>
                <w:sz w:val="24"/>
              </w:rPr>
              <w:t>коммуникативной/учебной задачей.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Заполнять простые формуляры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 с нормами, принятыми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 стране/странах изучаемого языка: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сообщать о себе основные сведения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(имя,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фамилия, возраст,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страна</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9661"/>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ind w:left="109" w:right="584"/>
              <w:rPr>
                <w:rFonts w:ascii="Times New Roman" w:eastAsia="Times New Roman" w:hAnsi="Times New Roman" w:cs="Times New Roman"/>
                <w:sz w:val="24"/>
              </w:rPr>
            </w:pPr>
            <w:r w:rsidRPr="00C064D0">
              <w:rPr>
                <w:rFonts w:ascii="Times New Roman" w:eastAsia="Times New Roman" w:hAnsi="Times New Roman" w:cs="Times New Roman"/>
                <w:sz w:val="24"/>
              </w:rPr>
              <w:t>(полупечатное) написание букв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английского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алфавита.</w:t>
            </w:r>
          </w:p>
          <w:p w:rsidR="00C064D0" w:rsidRPr="00C064D0" w:rsidRDefault="00C064D0" w:rsidP="00C064D0">
            <w:pPr>
              <w:ind w:left="109" w:right="292"/>
              <w:rPr>
                <w:rFonts w:ascii="Times New Roman" w:eastAsia="Times New Roman" w:hAnsi="Times New Roman" w:cs="Times New Roman"/>
                <w:sz w:val="24"/>
              </w:rPr>
            </w:pPr>
            <w:r w:rsidRPr="00C064D0">
              <w:rPr>
                <w:rFonts w:ascii="Times New Roman" w:eastAsia="Times New Roman" w:hAnsi="Times New Roman" w:cs="Times New Roman"/>
                <w:sz w:val="24"/>
              </w:rPr>
              <w:t>Правильное написание изученных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w:t>
            </w:r>
          </w:p>
          <w:p w:rsidR="00C064D0" w:rsidRPr="00C064D0" w:rsidRDefault="00C064D0" w:rsidP="00C064D0">
            <w:pPr>
              <w:ind w:left="109" w:right="563"/>
              <w:rPr>
                <w:rFonts w:ascii="Times New Roman" w:eastAsia="Times New Roman" w:hAnsi="Times New Roman" w:cs="Times New Roman"/>
                <w:sz w:val="24"/>
              </w:rPr>
            </w:pPr>
            <w:r w:rsidRPr="00C064D0">
              <w:rPr>
                <w:rFonts w:ascii="Times New Roman" w:eastAsia="Times New Roman" w:hAnsi="Times New Roman" w:cs="Times New Roman"/>
                <w:sz w:val="24"/>
              </w:rPr>
              <w:t>Правильная расстановка знаков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препинания;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апострофа.</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36"/>
              </w:rPr>
            </w:pPr>
          </w:p>
          <w:p w:rsidR="00C064D0" w:rsidRPr="00C064D0" w:rsidRDefault="00C064D0" w:rsidP="00C064D0">
            <w:pPr>
              <w:ind w:left="109" w:right="277"/>
              <w:rPr>
                <w:rFonts w:ascii="Times New Roman" w:eastAsia="Times New Roman" w:hAnsi="Times New Roman" w:cs="Times New Roman"/>
                <w:sz w:val="24"/>
              </w:rPr>
            </w:pPr>
            <w:r w:rsidRPr="00C064D0">
              <w:rPr>
                <w:rFonts w:ascii="Times New Roman" w:eastAsia="Times New Roman" w:hAnsi="Times New Roman" w:cs="Times New Roman"/>
                <w:b/>
                <w:i/>
                <w:sz w:val="24"/>
              </w:rPr>
              <w:t>Лексическая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Распознавание в письменном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звучащем тексте и употребление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устной</w:t>
            </w:r>
          </w:p>
          <w:p w:rsidR="00C064D0" w:rsidRPr="00C064D0" w:rsidRDefault="00C064D0" w:rsidP="00C064D0">
            <w:pPr>
              <w:ind w:left="109" w:right="155"/>
              <w:rPr>
                <w:rFonts w:ascii="Times New Roman" w:eastAsia="Times New Roman" w:hAnsi="Times New Roman" w:cs="Times New Roman"/>
                <w:sz w:val="24"/>
              </w:rPr>
            </w:pPr>
            <w:r w:rsidRPr="00C064D0">
              <w:rPr>
                <w:rFonts w:ascii="Times New Roman" w:eastAsia="Times New Roman" w:hAnsi="Times New Roman" w:cs="Times New Roman"/>
                <w:sz w:val="24"/>
              </w:rPr>
              <w:t>и письменной речи изученных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лексических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единиц</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словосочетаний, речевых клише).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Использование в процессе чтения 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аудирования языковой догадки для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распознавания интернациональных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w:t>
            </w:r>
          </w:p>
          <w:p w:rsidR="00C064D0" w:rsidRPr="00C064D0" w:rsidRDefault="00C064D0" w:rsidP="00C064D0">
            <w:pPr>
              <w:ind w:left="109" w:right="277"/>
              <w:rPr>
                <w:rFonts w:ascii="Times New Roman" w:eastAsia="Times New Roman" w:hAnsi="Times New Roman" w:cs="Times New Roman"/>
                <w:sz w:val="24"/>
              </w:rPr>
            </w:pPr>
            <w:r w:rsidRPr="00C064D0">
              <w:rPr>
                <w:rFonts w:ascii="Times New Roman" w:eastAsia="Times New Roman" w:hAnsi="Times New Roman" w:cs="Times New Roman"/>
                <w:b/>
                <w:i/>
                <w:sz w:val="24"/>
              </w:rPr>
              <w:t>Грамматическая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Распознавание в письменном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звучащем тексте и употребление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устной</w:t>
            </w:r>
          </w:p>
          <w:p w:rsidR="00C064D0" w:rsidRPr="00C064D0" w:rsidRDefault="00C064D0" w:rsidP="00C064D0">
            <w:pPr>
              <w:ind w:left="109" w:right="698"/>
              <w:rPr>
                <w:rFonts w:ascii="Times New Roman" w:eastAsia="Times New Roman" w:hAnsi="Times New Roman" w:cs="Times New Roman"/>
                <w:sz w:val="24"/>
              </w:rPr>
            </w:pP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изученных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грамматических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явлений.</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Коммуникативные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типы</w:t>
            </w:r>
          </w:p>
          <w:p w:rsidR="00C064D0" w:rsidRPr="00C064D0" w:rsidRDefault="00C064D0" w:rsidP="00C064D0">
            <w:pPr>
              <w:ind w:left="109" w:right="344"/>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предложений: повествовательные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(утвердительные,</w:t>
            </w:r>
          </w:p>
          <w:p w:rsidR="00C064D0" w:rsidRPr="00C064D0" w:rsidRDefault="00C064D0" w:rsidP="00C064D0">
            <w:pPr>
              <w:spacing w:line="259" w:lineRule="exact"/>
              <w:ind w:left="109"/>
              <w:rPr>
                <w:rFonts w:ascii="Times New Roman" w:eastAsia="Times New Roman" w:hAnsi="Times New Roman" w:cs="Times New Roman"/>
                <w:sz w:val="24"/>
              </w:rPr>
            </w:pPr>
            <w:r w:rsidRPr="00C064D0">
              <w:rPr>
                <w:rFonts w:ascii="Times New Roman" w:eastAsia="Times New Roman" w:hAnsi="Times New Roman" w:cs="Times New Roman"/>
                <w:sz w:val="24"/>
              </w:rPr>
              <w:t>отрицательные),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вопросительные</w:t>
            </w:r>
          </w:p>
        </w:tc>
        <w:tc>
          <w:tcPr>
            <w:tcW w:w="4035" w:type="dxa"/>
          </w:tcPr>
          <w:p w:rsidR="00C064D0" w:rsidRPr="00C064D0" w:rsidRDefault="00C064D0" w:rsidP="00C064D0">
            <w:pPr>
              <w:spacing w:line="275" w:lineRule="exact"/>
              <w:ind w:left="106"/>
              <w:rPr>
                <w:rFonts w:ascii="Times New Roman" w:eastAsia="Times New Roman" w:hAnsi="Times New Roman" w:cs="Times New Roman"/>
                <w:sz w:val="24"/>
              </w:rPr>
            </w:pPr>
            <w:r w:rsidRPr="00C064D0">
              <w:rPr>
                <w:rFonts w:ascii="Times New Roman" w:eastAsia="Times New Roman" w:hAnsi="Times New Roman" w:cs="Times New Roman"/>
                <w:sz w:val="24"/>
              </w:rPr>
              <w:t>проживания).</w:t>
            </w:r>
          </w:p>
          <w:p w:rsidR="00C064D0" w:rsidRPr="00C064D0" w:rsidRDefault="00C064D0" w:rsidP="00C064D0">
            <w:pPr>
              <w:ind w:left="106" w:right="782"/>
              <w:rPr>
                <w:rFonts w:ascii="Times New Roman" w:eastAsia="Times New Roman" w:hAnsi="Times New Roman" w:cs="Times New Roman"/>
                <w:sz w:val="24"/>
              </w:rPr>
            </w:pPr>
            <w:r w:rsidRPr="00C064D0">
              <w:rPr>
                <w:rFonts w:ascii="Times New Roman" w:eastAsia="Times New Roman" w:hAnsi="Times New Roman" w:cs="Times New Roman"/>
                <w:sz w:val="24"/>
              </w:rPr>
              <w:t>Писать с опорой на образец</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короткие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поздравления</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днём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рождения,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Новым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годом.</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230"/>
              <w:ind w:left="106" w:right="646"/>
              <w:rPr>
                <w:rFonts w:ascii="Times New Roman" w:eastAsia="Times New Roman" w:hAnsi="Times New Roman" w:cs="Times New Roman"/>
                <w:sz w:val="24"/>
              </w:rPr>
            </w:pPr>
            <w:r w:rsidRPr="00C064D0">
              <w:rPr>
                <w:rFonts w:ascii="Times New Roman" w:eastAsia="Times New Roman" w:hAnsi="Times New Roman" w:cs="Times New Roman"/>
                <w:b/>
                <w:i/>
                <w:sz w:val="24"/>
              </w:rPr>
              <w:t>Фонетическая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Правильно называть буквы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английского алфавита; знать их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последовательность.</w:t>
            </w:r>
          </w:p>
          <w:p w:rsidR="00C064D0" w:rsidRPr="00C064D0" w:rsidRDefault="00C064D0" w:rsidP="00C064D0">
            <w:pPr>
              <w:spacing w:before="1"/>
              <w:ind w:left="106" w:right="258"/>
              <w:rPr>
                <w:rFonts w:ascii="Times New Roman" w:eastAsia="Times New Roman" w:hAnsi="Times New Roman" w:cs="Times New Roman"/>
                <w:sz w:val="24"/>
              </w:rPr>
            </w:pPr>
            <w:r w:rsidRPr="00C064D0">
              <w:rPr>
                <w:rFonts w:ascii="Times New Roman" w:eastAsia="Times New Roman" w:hAnsi="Times New Roman" w:cs="Times New Roman"/>
                <w:sz w:val="24"/>
              </w:rPr>
              <w:t>Различать на слух и адекватно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произносить все звуки английского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языка, соблюдая нормы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произнесения звуков. Произносить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связующее “r” (there is/there are;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where</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is)</w:t>
            </w:r>
          </w:p>
          <w:p w:rsidR="00C064D0" w:rsidRPr="00C064D0" w:rsidRDefault="00C064D0" w:rsidP="00C064D0">
            <w:pPr>
              <w:ind w:left="106" w:right="352"/>
              <w:rPr>
                <w:rFonts w:ascii="Times New Roman" w:eastAsia="Times New Roman" w:hAnsi="Times New Roman" w:cs="Times New Roman"/>
                <w:sz w:val="24"/>
              </w:rPr>
            </w:pPr>
            <w:r w:rsidRPr="00C064D0">
              <w:rPr>
                <w:rFonts w:ascii="Times New Roman" w:eastAsia="Times New Roman" w:hAnsi="Times New Roman" w:cs="Times New Roman"/>
                <w:sz w:val="24"/>
              </w:rPr>
              <w:t>Соблюдать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правильное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ударение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изолированном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слове, фразе.</w:t>
            </w:r>
          </w:p>
          <w:p w:rsidR="00C064D0" w:rsidRPr="00C064D0" w:rsidRDefault="00C064D0" w:rsidP="00C064D0">
            <w:pPr>
              <w:spacing w:before="1"/>
              <w:ind w:left="106" w:right="487"/>
              <w:rPr>
                <w:rFonts w:ascii="Times New Roman" w:eastAsia="Times New Roman" w:hAnsi="Times New Roman" w:cs="Times New Roman"/>
                <w:sz w:val="24"/>
              </w:rPr>
            </w:pPr>
            <w:r w:rsidRPr="00C064D0">
              <w:rPr>
                <w:rFonts w:ascii="Times New Roman" w:eastAsia="Times New Roman" w:hAnsi="Times New Roman" w:cs="Times New Roman"/>
                <w:sz w:val="24"/>
              </w:rPr>
              <w:t>Различать коммуникативный тип</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предложения по его интонации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(повествовательное,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вопросительное).</w:t>
            </w:r>
          </w:p>
          <w:p w:rsidR="00C064D0" w:rsidRPr="00C064D0" w:rsidRDefault="00C064D0" w:rsidP="00C064D0">
            <w:pPr>
              <w:ind w:left="106"/>
              <w:rPr>
                <w:rFonts w:ascii="Times New Roman" w:eastAsia="Times New Roman" w:hAnsi="Times New Roman" w:cs="Times New Roman"/>
                <w:sz w:val="24"/>
              </w:rPr>
            </w:pPr>
            <w:r w:rsidRPr="00C064D0">
              <w:rPr>
                <w:rFonts w:ascii="Times New Roman" w:eastAsia="Times New Roman" w:hAnsi="Times New Roman" w:cs="Times New Roman"/>
                <w:sz w:val="24"/>
              </w:rPr>
              <w:t>Корректно</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произносить</w:t>
            </w:r>
          </w:p>
          <w:p w:rsidR="00C064D0" w:rsidRPr="00C064D0" w:rsidRDefault="00C064D0" w:rsidP="00C064D0">
            <w:pPr>
              <w:ind w:left="106" w:right="260"/>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(повествовательное,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побудительное; общий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специальный вопросы) с точки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зрения их ритмико-интонационных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особенностей.</w:t>
            </w:r>
          </w:p>
          <w:p w:rsidR="00C064D0" w:rsidRPr="00C064D0" w:rsidRDefault="00C064D0" w:rsidP="00C064D0">
            <w:pPr>
              <w:ind w:left="106" w:right="727"/>
              <w:rPr>
                <w:rFonts w:ascii="Times New Roman" w:eastAsia="Times New Roman" w:hAnsi="Times New Roman" w:cs="Times New Roman"/>
                <w:sz w:val="24"/>
              </w:rPr>
            </w:pPr>
            <w:r w:rsidRPr="00C064D0">
              <w:rPr>
                <w:rFonts w:ascii="Times New Roman" w:eastAsia="Times New Roman" w:hAnsi="Times New Roman" w:cs="Times New Roman"/>
                <w:sz w:val="24"/>
              </w:rPr>
              <w:t>Применять изученные правила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чтения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чтении слов.</w:t>
            </w:r>
          </w:p>
          <w:p w:rsidR="00C064D0" w:rsidRPr="00C064D0" w:rsidRDefault="00C064D0" w:rsidP="00C064D0">
            <w:pPr>
              <w:ind w:left="106" w:right="701"/>
              <w:rPr>
                <w:rFonts w:ascii="Times New Roman" w:eastAsia="Times New Roman" w:hAnsi="Times New Roman" w:cs="Times New Roman"/>
                <w:sz w:val="24"/>
              </w:rPr>
            </w:pPr>
            <w:r w:rsidRPr="00C064D0">
              <w:rPr>
                <w:rFonts w:ascii="Times New Roman" w:eastAsia="Times New Roman" w:hAnsi="Times New Roman" w:cs="Times New Roman"/>
                <w:sz w:val="24"/>
              </w:rPr>
              <w:t>Вычленять некоторые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звукобуквенные сочетания при</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анализе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изученных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w:t>
            </w:r>
          </w:p>
          <w:p w:rsidR="00C064D0" w:rsidRPr="00C064D0" w:rsidRDefault="00C064D0" w:rsidP="00C064D0">
            <w:pPr>
              <w:spacing w:line="259" w:lineRule="exact"/>
              <w:ind w:left="106"/>
              <w:rPr>
                <w:rFonts w:ascii="Times New Roman" w:eastAsia="Times New Roman" w:hAnsi="Times New Roman" w:cs="Times New Roman"/>
                <w:sz w:val="24"/>
              </w:rPr>
            </w:pPr>
            <w:r w:rsidRPr="00C064D0">
              <w:rPr>
                <w:rFonts w:ascii="Times New Roman" w:eastAsia="Times New Roman" w:hAnsi="Times New Roman" w:cs="Times New Roman"/>
                <w:sz w:val="24"/>
              </w:rPr>
              <w:t>Озвучивать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знаки</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транскрипции.</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9661"/>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ind w:left="109" w:right="680"/>
              <w:rPr>
                <w:rFonts w:ascii="Times New Roman" w:eastAsia="Times New Roman" w:hAnsi="Times New Roman" w:cs="Times New Roman"/>
                <w:sz w:val="24"/>
              </w:rPr>
            </w:pPr>
            <w:r w:rsidRPr="00C064D0">
              <w:rPr>
                <w:rFonts w:ascii="Times New Roman" w:eastAsia="Times New Roman" w:hAnsi="Times New Roman" w:cs="Times New Roman"/>
                <w:sz w:val="24"/>
              </w:rPr>
              <w:t>(общий,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специальный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вопрос),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побудительные</w:t>
            </w:r>
          </w:p>
          <w:p w:rsidR="00C064D0" w:rsidRPr="00C064D0" w:rsidRDefault="00C064D0" w:rsidP="00C064D0">
            <w:pPr>
              <w:ind w:left="109" w:right="1092"/>
              <w:rPr>
                <w:rFonts w:ascii="Times New Roman" w:eastAsia="Times New Roman" w:hAnsi="Times New Roman" w:cs="Times New Roman"/>
                <w:sz w:val="24"/>
              </w:rPr>
            </w:pP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утвердительной</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форме).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Нераспространённые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аспространённые</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простые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предложения.</w:t>
            </w:r>
          </w:p>
          <w:p w:rsidR="00C064D0" w:rsidRPr="00C064D0" w:rsidRDefault="00C064D0" w:rsidP="00C064D0">
            <w:pPr>
              <w:ind w:left="109" w:right="239"/>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с начальным It.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Предложения с начальным There +</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be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Present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Simple Tense.</w:t>
            </w:r>
          </w:p>
          <w:p w:rsidR="00C064D0" w:rsidRPr="00C064D0" w:rsidRDefault="00C064D0" w:rsidP="00C064D0">
            <w:pPr>
              <w:ind w:left="109" w:right="217"/>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с простым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глагольным</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сказуемым,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составным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именным</w:t>
            </w:r>
          </w:p>
          <w:p w:rsidR="00C064D0" w:rsidRPr="00C064D0" w:rsidRDefault="00C064D0" w:rsidP="00C064D0">
            <w:pPr>
              <w:ind w:left="109" w:right="1368"/>
              <w:rPr>
                <w:rFonts w:ascii="Times New Roman" w:eastAsia="Times New Roman" w:hAnsi="Times New Roman" w:cs="Times New Roman"/>
                <w:sz w:val="24"/>
              </w:rPr>
            </w:pPr>
            <w:r w:rsidRPr="00C064D0">
              <w:rPr>
                <w:rFonts w:ascii="Times New Roman" w:eastAsia="Times New Roman" w:hAnsi="Times New Roman" w:cs="Times New Roman"/>
                <w:sz w:val="24"/>
              </w:rPr>
              <w:t>сказуемым</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составным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глагольным</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сказуемым.</w:t>
            </w:r>
          </w:p>
          <w:p w:rsidR="00C064D0" w:rsidRPr="00C064D0" w:rsidRDefault="00C064D0" w:rsidP="00C064D0">
            <w:pPr>
              <w:ind w:left="109" w:right="135"/>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с глаголом-связкой to</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be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Present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Simple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Tense.</w:t>
            </w:r>
          </w:p>
          <w:p w:rsidR="00C064D0" w:rsidRPr="00C064D0" w:rsidRDefault="00C064D0" w:rsidP="00C064D0">
            <w:pPr>
              <w:ind w:left="109" w:right="1230"/>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краткими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глагольными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формами.</w:t>
            </w:r>
          </w:p>
          <w:p w:rsidR="00C064D0" w:rsidRPr="00C064D0" w:rsidRDefault="00C064D0" w:rsidP="00C064D0">
            <w:pPr>
              <w:ind w:left="109" w:right="602"/>
              <w:rPr>
                <w:rFonts w:ascii="Times New Roman" w:eastAsia="Times New Roman" w:hAnsi="Times New Roman" w:cs="Times New Roman"/>
                <w:sz w:val="24"/>
              </w:rPr>
            </w:pPr>
            <w:r w:rsidRPr="00C064D0">
              <w:rPr>
                <w:rFonts w:ascii="Times New Roman" w:eastAsia="Times New Roman" w:hAnsi="Times New Roman" w:cs="Times New Roman"/>
                <w:sz w:val="24"/>
              </w:rPr>
              <w:t>Побудительные предложения 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утвердительной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форме.</w:t>
            </w:r>
          </w:p>
          <w:p w:rsidR="00C064D0" w:rsidRPr="00C064D0" w:rsidRDefault="00C064D0" w:rsidP="00C064D0">
            <w:pPr>
              <w:spacing w:before="1"/>
              <w:ind w:left="109" w:right="182"/>
              <w:rPr>
                <w:rFonts w:ascii="Times New Roman" w:eastAsia="Times New Roman" w:hAnsi="Times New Roman" w:cs="Times New Roman"/>
                <w:sz w:val="24"/>
              </w:rPr>
            </w:pPr>
            <w:r w:rsidRPr="00C064D0">
              <w:rPr>
                <w:rFonts w:ascii="Times New Roman" w:eastAsia="Times New Roman" w:hAnsi="Times New Roman" w:cs="Times New Roman"/>
                <w:sz w:val="24"/>
              </w:rPr>
              <w:t>Глаголы в Present Simple Tense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повествовательных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(утвердительных и отрицательных)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вопросительных (общий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специальный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вопросы)</w:t>
            </w:r>
          </w:p>
          <w:p w:rsidR="00C064D0" w:rsidRPr="00C064D0" w:rsidRDefault="00C064D0" w:rsidP="00C064D0">
            <w:pPr>
              <w:spacing w:line="274" w:lineRule="exact"/>
              <w:ind w:left="109"/>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предложениях.</w:t>
            </w:r>
          </w:p>
          <w:p w:rsidR="00C064D0" w:rsidRPr="00C064D0" w:rsidRDefault="00C064D0" w:rsidP="00C064D0">
            <w:pPr>
              <w:ind w:left="109" w:right="370"/>
              <w:rPr>
                <w:rFonts w:ascii="Times New Roman" w:eastAsia="Times New Roman" w:hAnsi="Times New Roman" w:cs="Times New Roman"/>
                <w:sz w:val="24"/>
              </w:rPr>
            </w:pPr>
            <w:r w:rsidRPr="00C064D0">
              <w:rPr>
                <w:rFonts w:ascii="Times New Roman" w:eastAsia="Times New Roman" w:hAnsi="Times New Roman" w:cs="Times New Roman"/>
                <w:sz w:val="24"/>
              </w:rPr>
              <w:t>Глагольная</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конструкция</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have</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got.</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Модальный глагол can: для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выражения умения и отсутствия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умения;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для</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получения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разрешения.</w:t>
            </w:r>
          </w:p>
          <w:p w:rsidR="00C064D0" w:rsidRPr="00C064D0" w:rsidRDefault="00C064D0" w:rsidP="00C064D0">
            <w:pPr>
              <w:spacing w:line="270" w:lineRule="atLeast"/>
              <w:ind w:left="109" w:right="275"/>
              <w:rPr>
                <w:rFonts w:ascii="Times New Roman" w:eastAsia="Times New Roman" w:hAnsi="Times New Roman" w:cs="Times New Roman"/>
                <w:sz w:val="24"/>
              </w:rPr>
            </w:pPr>
            <w:r w:rsidRPr="00C064D0">
              <w:rPr>
                <w:rFonts w:ascii="Times New Roman" w:eastAsia="Times New Roman" w:hAnsi="Times New Roman" w:cs="Times New Roman"/>
                <w:sz w:val="24"/>
              </w:rPr>
              <w:t>Определённый,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неопределённый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нулевой артикли c именами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существительными (наиболее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распространённые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случаи).</w:t>
            </w:r>
          </w:p>
        </w:tc>
        <w:tc>
          <w:tcPr>
            <w:tcW w:w="4035" w:type="dxa"/>
          </w:tcPr>
          <w:p w:rsidR="00C064D0" w:rsidRPr="00C064D0" w:rsidRDefault="00C064D0" w:rsidP="00C064D0">
            <w:pPr>
              <w:ind w:left="106" w:right="150"/>
              <w:rPr>
                <w:rFonts w:ascii="Times New Roman" w:eastAsia="Times New Roman" w:hAnsi="Times New Roman" w:cs="Times New Roman"/>
                <w:sz w:val="24"/>
              </w:rPr>
            </w:pPr>
            <w:r w:rsidRPr="00C064D0">
              <w:rPr>
                <w:rFonts w:ascii="Times New Roman" w:eastAsia="Times New Roman" w:hAnsi="Times New Roman" w:cs="Times New Roman"/>
                <w:sz w:val="24"/>
              </w:rPr>
              <w:t>Воспроизводить</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односложные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транскрипции.</w:t>
            </w:r>
          </w:p>
          <w:p w:rsidR="00C064D0" w:rsidRPr="00C064D0" w:rsidRDefault="00C064D0" w:rsidP="00C064D0">
            <w:pPr>
              <w:spacing w:before="10"/>
              <w:rPr>
                <w:rFonts w:ascii="Times New Roman" w:eastAsia="Times New Roman" w:hAnsi="Times New Roman" w:cs="Times New Roman"/>
                <w:b/>
                <w:sz w:val="23"/>
              </w:rPr>
            </w:pPr>
          </w:p>
          <w:p w:rsidR="00C064D0" w:rsidRPr="00C064D0" w:rsidRDefault="00C064D0" w:rsidP="00C064D0">
            <w:pPr>
              <w:spacing w:before="1"/>
              <w:ind w:left="106" w:right="1382"/>
              <w:rPr>
                <w:rFonts w:ascii="Times New Roman" w:eastAsia="Times New Roman" w:hAnsi="Times New Roman" w:cs="Times New Roman"/>
                <w:sz w:val="24"/>
              </w:rPr>
            </w:pPr>
            <w:r w:rsidRPr="00C064D0">
              <w:rPr>
                <w:rFonts w:ascii="Times New Roman" w:eastAsia="Times New Roman" w:hAnsi="Times New Roman" w:cs="Times New Roman"/>
                <w:b/>
                <w:i/>
                <w:sz w:val="24"/>
              </w:rPr>
              <w:t>Графика, орфография и</w:t>
            </w:r>
            <w:r w:rsidRPr="00C064D0">
              <w:rPr>
                <w:rFonts w:ascii="Times New Roman" w:eastAsia="Times New Roman" w:hAnsi="Times New Roman" w:cs="Times New Roman"/>
                <w:b/>
                <w:i/>
                <w:spacing w:val="-58"/>
                <w:sz w:val="24"/>
              </w:rPr>
              <w:t xml:space="preserve"> </w:t>
            </w:r>
            <w:r w:rsidRPr="00C064D0">
              <w:rPr>
                <w:rFonts w:ascii="Times New Roman" w:eastAsia="Times New Roman" w:hAnsi="Times New Roman" w:cs="Times New Roman"/>
                <w:b/>
                <w:i/>
                <w:sz w:val="24"/>
              </w:rPr>
              <w:t>пунктуация</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Графически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корректно</w:t>
            </w:r>
          </w:p>
          <w:p w:rsidR="00C064D0" w:rsidRPr="00C064D0" w:rsidRDefault="00C064D0" w:rsidP="00C064D0">
            <w:pPr>
              <w:ind w:left="106" w:right="259"/>
              <w:jc w:val="both"/>
              <w:rPr>
                <w:rFonts w:ascii="Times New Roman" w:eastAsia="Times New Roman" w:hAnsi="Times New Roman" w:cs="Times New Roman"/>
                <w:sz w:val="24"/>
              </w:rPr>
            </w:pPr>
            <w:r w:rsidRPr="00C064D0">
              <w:rPr>
                <w:rFonts w:ascii="Times New Roman" w:eastAsia="Times New Roman" w:hAnsi="Times New Roman" w:cs="Times New Roman"/>
                <w:sz w:val="24"/>
              </w:rPr>
              <w:t>воспроизводить буквы английского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алфавита (полупечатное написание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букв,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буквосочетаний,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слов).</w:t>
            </w:r>
          </w:p>
          <w:p w:rsidR="00C064D0" w:rsidRPr="00C064D0" w:rsidRDefault="00C064D0" w:rsidP="00C064D0">
            <w:pPr>
              <w:ind w:left="106" w:right="211"/>
              <w:rPr>
                <w:rFonts w:ascii="Times New Roman" w:eastAsia="Times New Roman" w:hAnsi="Times New Roman" w:cs="Times New Roman"/>
                <w:sz w:val="24"/>
              </w:rPr>
            </w:pPr>
            <w:r w:rsidRPr="00C064D0">
              <w:rPr>
                <w:rFonts w:ascii="Times New Roman" w:eastAsia="Times New Roman" w:hAnsi="Times New Roman" w:cs="Times New Roman"/>
                <w:sz w:val="24"/>
              </w:rPr>
              <w:t>Отличать буквы от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транскрипционных знаков.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Правильно</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писать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изученные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Восстанавливать слово, вставляя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пропущенные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буквы.</w:t>
            </w:r>
          </w:p>
          <w:p w:rsidR="00C064D0" w:rsidRPr="00C064D0" w:rsidRDefault="00C064D0" w:rsidP="00C064D0">
            <w:pPr>
              <w:ind w:left="106" w:right="147"/>
              <w:rPr>
                <w:rFonts w:ascii="Times New Roman" w:eastAsia="Times New Roman" w:hAnsi="Times New Roman" w:cs="Times New Roman"/>
                <w:sz w:val="24"/>
              </w:rPr>
            </w:pPr>
            <w:r w:rsidRPr="00C064D0">
              <w:rPr>
                <w:rFonts w:ascii="Times New Roman" w:eastAsia="Times New Roman" w:hAnsi="Times New Roman" w:cs="Times New Roman"/>
                <w:sz w:val="24"/>
              </w:rPr>
              <w:t>Правильно расставлять знаки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препинания (точку, вопросительный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восклицательный знаки) в конце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предложения.</w:t>
            </w:r>
          </w:p>
          <w:p w:rsidR="00C064D0" w:rsidRPr="00C064D0" w:rsidRDefault="00C064D0" w:rsidP="00C064D0">
            <w:pPr>
              <w:spacing w:before="1"/>
              <w:ind w:left="106" w:right="108"/>
              <w:rPr>
                <w:rFonts w:ascii="Times New Roman" w:eastAsia="Times New Roman" w:hAnsi="Times New Roman" w:cs="Times New Roman"/>
                <w:sz w:val="24"/>
              </w:rPr>
            </w:pPr>
            <w:r w:rsidRPr="00C064D0">
              <w:rPr>
                <w:rFonts w:ascii="Times New Roman" w:eastAsia="Times New Roman" w:hAnsi="Times New Roman" w:cs="Times New Roman"/>
                <w:sz w:val="24"/>
              </w:rPr>
              <w:t>Правильно использовать знак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апострофа в сокращённых формах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глагола-связки, вспомогательного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модального</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глаголов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(например,</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I’m,</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isn’t; don’t, doesn’t; can’t),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существительных в притяжательном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падеже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(Ann’s).</w:t>
            </w:r>
          </w:p>
          <w:p w:rsidR="00C064D0" w:rsidRPr="00C064D0" w:rsidRDefault="00C064D0" w:rsidP="00C064D0">
            <w:pPr>
              <w:ind w:left="106" w:right="503"/>
              <w:rPr>
                <w:rFonts w:ascii="Times New Roman" w:eastAsia="Times New Roman" w:hAnsi="Times New Roman" w:cs="Times New Roman"/>
                <w:sz w:val="24"/>
              </w:rPr>
            </w:pPr>
            <w:r w:rsidRPr="00C064D0">
              <w:rPr>
                <w:rFonts w:ascii="Times New Roman" w:eastAsia="Times New Roman" w:hAnsi="Times New Roman" w:cs="Times New Roman"/>
                <w:b/>
                <w:i/>
                <w:sz w:val="24"/>
              </w:rPr>
              <w:t>Лексическая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Узнавать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письменном</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устном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тексте и понимать изученные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лексические единицы (основные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значения).</w:t>
            </w:r>
          </w:p>
          <w:p w:rsidR="00C064D0" w:rsidRPr="00C064D0" w:rsidRDefault="00C064D0" w:rsidP="00C064D0">
            <w:pPr>
              <w:ind w:left="106" w:right="170"/>
              <w:rPr>
                <w:rFonts w:ascii="Times New Roman" w:eastAsia="Times New Roman" w:hAnsi="Times New Roman" w:cs="Times New Roman"/>
                <w:sz w:val="24"/>
              </w:rPr>
            </w:pP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речи изученные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лексические</w:t>
            </w:r>
          </w:p>
          <w:p w:rsidR="00C064D0" w:rsidRPr="00C064D0" w:rsidRDefault="00C064D0" w:rsidP="00C064D0">
            <w:pPr>
              <w:spacing w:line="270" w:lineRule="atLeast"/>
              <w:ind w:left="106" w:right="1129"/>
              <w:rPr>
                <w:rFonts w:ascii="Times New Roman" w:eastAsia="Times New Roman" w:hAnsi="Times New Roman" w:cs="Times New Roman"/>
                <w:sz w:val="24"/>
              </w:rPr>
            </w:pPr>
            <w:r w:rsidRPr="00C064D0">
              <w:rPr>
                <w:rFonts w:ascii="Times New Roman" w:eastAsia="Times New Roman" w:hAnsi="Times New Roman" w:cs="Times New Roman"/>
                <w:sz w:val="24"/>
              </w:rPr>
              <w:t>единицы в соответствии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 задачей.</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Группировать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их</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9661"/>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ind w:left="109" w:right="1061"/>
              <w:rPr>
                <w:rFonts w:ascii="Times New Roman" w:eastAsia="Times New Roman" w:hAnsi="Times New Roman" w:cs="Times New Roman"/>
                <w:sz w:val="24"/>
              </w:rPr>
            </w:pPr>
            <w:r w:rsidRPr="00C064D0">
              <w:rPr>
                <w:rFonts w:ascii="Times New Roman" w:eastAsia="Times New Roman" w:hAnsi="Times New Roman" w:cs="Times New Roman"/>
                <w:sz w:val="24"/>
              </w:rPr>
              <w:t>Существительные во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множественном числе,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образованные</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правилам</w:t>
            </w:r>
          </w:p>
          <w:p w:rsidR="00C064D0" w:rsidRPr="00C064D0" w:rsidRDefault="00C064D0" w:rsidP="00C064D0">
            <w:pPr>
              <w:ind w:left="109" w:right="488"/>
              <w:rPr>
                <w:rFonts w:ascii="Times New Roman" w:eastAsia="Times New Roman" w:hAnsi="Times New Roman" w:cs="Times New Roman"/>
                <w:sz w:val="24"/>
              </w:rPr>
            </w:pPr>
            <w:r w:rsidRPr="00C064D0">
              <w:rPr>
                <w:rFonts w:ascii="Times New Roman" w:eastAsia="Times New Roman" w:hAnsi="Times New Roman" w:cs="Times New Roman"/>
                <w:sz w:val="24"/>
              </w:rPr>
              <w:t>и исключения (a book —books; a</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man</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 men).</w:t>
            </w:r>
          </w:p>
          <w:p w:rsidR="00C064D0" w:rsidRPr="00C064D0" w:rsidRDefault="00C064D0" w:rsidP="00C064D0">
            <w:pPr>
              <w:ind w:left="109" w:right="843"/>
              <w:rPr>
                <w:rFonts w:ascii="Times New Roman" w:eastAsia="Times New Roman" w:hAnsi="Times New Roman" w:cs="Times New Roman"/>
                <w:sz w:val="24"/>
              </w:rPr>
            </w:pPr>
            <w:r w:rsidRPr="00C064D0">
              <w:rPr>
                <w:rFonts w:ascii="Times New Roman" w:eastAsia="Times New Roman" w:hAnsi="Times New Roman" w:cs="Times New Roman"/>
                <w:sz w:val="24"/>
              </w:rPr>
              <w:t>Личные местоимения (I, you,</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he/she/it,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we, they).</w:t>
            </w:r>
          </w:p>
          <w:p w:rsidR="00C064D0" w:rsidRPr="00C064D0" w:rsidRDefault="00C064D0" w:rsidP="00C064D0">
            <w:pPr>
              <w:ind w:left="109" w:right="158"/>
              <w:rPr>
                <w:rFonts w:ascii="Times New Roman" w:eastAsia="Times New Roman" w:hAnsi="Times New Roman" w:cs="Times New Roman"/>
                <w:sz w:val="24"/>
              </w:rPr>
            </w:pPr>
            <w:r w:rsidRPr="00C064D0">
              <w:rPr>
                <w:rFonts w:ascii="Times New Roman" w:eastAsia="Times New Roman" w:hAnsi="Times New Roman" w:cs="Times New Roman"/>
                <w:sz w:val="24"/>
              </w:rPr>
              <w:t>Притяжательные местоимения (my,</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your,</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his/her/its, our,</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their).</w:t>
            </w:r>
          </w:p>
          <w:p w:rsidR="00C064D0" w:rsidRPr="00C064D0" w:rsidRDefault="00C064D0" w:rsidP="00C064D0">
            <w:pPr>
              <w:ind w:left="109" w:right="193"/>
              <w:rPr>
                <w:rFonts w:ascii="Times New Roman" w:eastAsia="Times New Roman" w:hAnsi="Times New Roman" w:cs="Times New Roman"/>
                <w:sz w:val="24"/>
              </w:rPr>
            </w:pPr>
            <w:r w:rsidRPr="00C064D0">
              <w:rPr>
                <w:rFonts w:ascii="Times New Roman" w:eastAsia="Times New Roman" w:hAnsi="Times New Roman" w:cs="Times New Roman"/>
                <w:sz w:val="24"/>
              </w:rPr>
              <w:t>Указательные местоимения (this —</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these).</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Количественные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числительные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(1–</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12).</w:t>
            </w:r>
          </w:p>
          <w:p w:rsidR="00C064D0" w:rsidRPr="00C064D0" w:rsidRDefault="00C064D0" w:rsidP="00C064D0">
            <w:pPr>
              <w:ind w:left="109"/>
              <w:rPr>
                <w:rFonts w:ascii="Times New Roman" w:eastAsia="Times New Roman" w:hAnsi="Times New Roman" w:cs="Times New Roman"/>
                <w:sz w:val="24"/>
              </w:rPr>
            </w:pPr>
            <w:r w:rsidRPr="00C064D0">
              <w:rPr>
                <w:rFonts w:ascii="Times New Roman" w:eastAsia="Times New Roman" w:hAnsi="Times New Roman" w:cs="Times New Roman"/>
                <w:sz w:val="24"/>
              </w:rPr>
              <w:t>Вопросительные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слова</w:t>
            </w:r>
          </w:p>
          <w:p w:rsidR="00C064D0" w:rsidRPr="00C064D0" w:rsidRDefault="00C064D0" w:rsidP="00C064D0">
            <w:pPr>
              <w:ind w:left="109" w:right="183"/>
              <w:rPr>
                <w:rFonts w:ascii="Times New Roman" w:eastAsia="Times New Roman" w:hAnsi="Times New Roman" w:cs="Times New Roman"/>
                <w:sz w:val="24"/>
              </w:rPr>
            </w:pPr>
            <w:r w:rsidRPr="00C064D0">
              <w:rPr>
                <w:rFonts w:ascii="Times New Roman" w:eastAsia="Times New Roman" w:hAnsi="Times New Roman" w:cs="Times New Roman"/>
                <w:sz w:val="24"/>
              </w:rPr>
              <w:t>(who, what, how, where, how many).</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Предлоги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места</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(in,</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on,</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near,</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under).</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Союзы and и but (c однородными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членами).</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rPr>
            </w:pPr>
          </w:p>
          <w:p w:rsidR="00C064D0" w:rsidRPr="00C064D0" w:rsidRDefault="00C064D0" w:rsidP="00C064D0">
            <w:pPr>
              <w:spacing w:before="1"/>
              <w:ind w:left="109" w:right="876"/>
              <w:rPr>
                <w:rFonts w:ascii="Times New Roman" w:eastAsia="Times New Roman" w:hAnsi="Times New Roman" w:cs="Times New Roman"/>
                <w:b/>
                <w:i/>
                <w:sz w:val="24"/>
              </w:rPr>
            </w:pPr>
            <w:r w:rsidRPr="00C064D0">
              <w:rPr>
                <w:rFonts w:ascii="Times New Roman" w:eastAsia="Times New Roman" w:hAnsi="Times New Roman" w:cs="Times New Roman"/>
                <w:b/>
                <w:i/>
                <w:sz w:val="24"/>
              </w:rPr>
              <w:t>Социокультурные знания и</w:t>
            </w:r>
            <w:r w:rsidRPr="00C064D0">
              <w:rPr>
                <w:rFonts w:ascii="Times New Roman" w:eastAsia="Times New Roman" w:hAnsi="Times New Roman" w:cs="Times New Roman"/>
                <w:b/>
                <w:i/>
                <w:spacing w:val="-58"/>
                <w:sz w:val="24"/>
              </w:rPr>
              <w:t xml:space="preserve"> </w:t>
            </w:r>
            <w:r w:rsidRPr="00C064D0">
              <w:rPr>
                <w:rFonts w:ascii="Times New Roman" w:eastAsia="Times New Roman" w:hAnsi="Times New Roman" w:cs="Times New Roman"/>
                <w:b/>
                <w:i/>
                <w:sz w:val="24"/>
              </w:rPr>
              <w:t>умения</w:t>
            </w:r>
          </w:p>
          <w:p w:rsidR="00C064D0" w:rsidRPr="00C064D0" w:rsidRDefault="00C064D0" w:rsidP="00C064D0">
            <w:pPr>
              <w:ind w:left="109" w:right="179"/>
              <w:rPr>
                <w:rFonts w:ascii="Times New Roman" w:eastAsia="Times New Roman" w:hAnsi="Times New Roman" w:cs="Times New Roman"/>
                <w:sz w:val="24"/>
              </w:rPr>
            </w:pPr>
            <w:r w:rsidRPr="00C064D0">
              <w:rPr>
                <w:rFonts w:ascii="Times New Roman" w:eastAsia="Times New Roman" w:hAnsi="Times New Roman" w:cs="Times New Roman"/>
                <w:sz w:val="24"/>
              </w:rPr>
              <w:t>Знание и использование некоторых</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социокультурных элементов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речевого</w:t>
            </w:r>
          </w:p>
          <w:p w:rsidR="00C064D0" w:rsidRPr="00C064D0" w:rsidRDefault="00C064D0" w:rsidP="00C064D0">
            <w:pPr>
              <w:ind w:left="109" w:right="190"/>
              <w:rPr>
                <w:rFonts w:ascii="Times New Roman" w:eastAsia="Times New Roman" w:hAnsi="Times New Roman" w:cs="Times New Roman"/>
                <w:sz w:val="24"/>
              </w:rPr>
            </w:pPr>
            <w:r w:rsidRPr="00C064D0">
              <w:rPr>
                <w:rFonts w:ascii="Times New Roman" w:eastAsia="Times New Roman" w:hAnsi="Times New Roman" w:cs="Times New Roman"/>
                <w:sz w:val="24"/>
              </w:rPr>
              <w:t>поведенческого этикета, принятого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 англоязычных странах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некоторых</w:t>
            </w:r>
          </w:p>
          <w:p w:rsidR="00C064D0" w:rsidRPr="00C064D0" w:rsidRDefault="00C064D0" w:rsidP="00C064D0">
            <w:pPr>
              <w:ind w:left="109"/>
              <w:jc w:val="both"/>
              <w:rPr>
                <w:rFonts w:ascii="Times New Roman" w:eastAsia="Times New Roman" w:hAnsi="Times New Roman" w:cs="Times New Roman"/>
                <w:sz w:val="24"/>
              </w:rPr>
            </w:pPr>
            <w:r w:rsidRPr="00C064D0">
              <w:rPr>
                <w:rFonts w:ascii="Times New Roman" w:eastAsia="Times New Roman" w:hAnsi="Times New Roman" w:cs="Times New Roman"/>
                <w:sz w:val="24"/>
              </w:rPr>
              <w:t>ситуациях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общения.</w:t>
            </w:r>
          </w:p>
          <w:p w:rsidR="00C064D0" w:rsidRPr="00C064D0" w:rsidRDefault="00C064D0" w:rsidP="00C064D0">
            <w:pPr>
              <w:ind w:left="109" w:right="430"/>
              <w:jc w:val="both"/>
              <w:rPr>
                <w:rFonts w:ascii="Times New Roman" w:eastAsia="Times New Roman" w:hAnsi="Times New Roman" w:cs="Times New Roman"/>
                <w:sz w:val="24"/>
              </w:rPr>
            </w:pPr>
            <w:r w:rsidRPr="00C064D0">
              <w:rPr>
                <w:rFonts w:ascii="Times New Roman" w:eastAsia="Times New Roman" w:hAnsi="Times New Roman" w:cs="Times New Roman"/>
                <w:sz w:val="24"/>
              </w:rPr>
              <w:t>Знание небольших произведений</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детского фольклора, персонажей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детских</w:t>
            </w:r>
          </w:p>
          <w:p w:rsidR="00C064D0" w:rsidRPr="00C064D0" w:rsidRDefault="00C064D0" w:rsidP="00C064D0">
            <w:pPr>
              <w:spacing w:line="270" w:lineRule="atLeast"/>
              <w:ind w:left="109" w:right="80"/>
              <w:rPr>
                <w:rFonts w:ascii="Times New Roman" w:eastAsia="Times New Roman" w:hAnsi="Times New Roman" w:cs="Times New Roman"/>
                <w:sz w:val="24"/>
              </w:rPr>
            </w:pPr>
            <w:r w:rsidRPr="00C064D0">
              <w:rPr>
                <w:rFonts w:ascii="Times New Roman" w:eastAsia="Times New Roman" w:hAnsi="Times New Roman" w:cs="Times New Roman"/>
                <w:sz w:val="24"/>
              </w:rPr>
              <w:t>книг, названий родной страны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страны/стран изучаемого языка и их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столиц.</w:t>
            </w:r>
          </w:p>
        </w:tc>
        <w:tc>
          <w:tcPr>
            <w:tcW w:w="4035" w:type="dxa"/>
          </w:tcPr>
          <w:p w:rsidR="00C064D0" w:rsidRPr="00C064D0" w:rsidRDefault="00C064D0" w:rsidP="00C064D0">
            <w:pPr>
              <w:ind w:left="106" w:right="401"/>
              <w:rPr>
                <w:rFonts w:ascii="Times New Roman" w:eastAsia="Times New Roman" w:hAnsi="Times New Roman" w:cs="Times New Roman"/>
                <w:sz w:val="24"/>
              </w:rPr>
            </w:pPr>
            <w:r w:rsidRPr="00C064D0">
              <w:rPr>
                <w:rFonts w:ascii="Times New Roman" w:eastAsia="Times New Roman" w:hAnsi="Times New Roman" w:cs="Times New Roman"/>
                <w:sz w:val="24"/>
              </w:rPr>
              <w:t>тематической принадлежности.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Опираться на языковую догадку 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процессе чтения и аудирования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(интернациональные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слова).</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b/>
                <w:i/>
                <w:sz w:val="24"/>
              </w:rPr>
              <w:t>Грамматическая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различные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типы</w:t>
            </w:r>
          </w:p>
          <w:p w:rsidR="00C064D0" w:rsidRPr="00C064D0" w:rsidRDefault="00C064D0" w:rsidP="00C064D0">
            <w:pPr>
              <w:ind w:left="106" w:right="375"/>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предложений: повествовательные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pacing w:val="-1"/>
                <w:sz w:val="24"/>
              </w:rPr>
              <w:t xml:space="preserve">(утвердительные, </w:t>
            </w:r>
            <w:r w:rsidRPr="00C064D0">
              <w:rPr>
                <w:rFonts w:ascii="Times New Roman" w:eastAsia="Times New Roman" w:hAnsi="Times New Roman" w:cs="Times New Roman"/>
                <w:sz w:val="24"/>
              </w:rPr>
              <w:t>отрицательные),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вопросительные (общий,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специальный, вопросы),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побудительные (в утвердительной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форме).</w:t>
            </w:r>
          </w:p>
          <w:p w:rsidR="00C064D0" w:rsidRPr="00C064D0" w:rsidRDefault="00C064D0" w:rsidP="00C064D0">
            <w:pPr>
              <w:ind w:left="106" w:right="1035"/>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нераспространённые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распространённые простые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предложения.</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предложения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начальным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It.</w:t>
            </w:r>
          </w:p>
          <w:p w:rsidR="00C064D0" w:rsidRPr="00C064D0" w:rsidRDefault="00C064D0" w:rsidP="00C064D0">
            <w:pPr>
              <w:spacing w:before="1"/>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предложения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начальным There + to be в Present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Simple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Tense.</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 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простые</w:t>
            </w:r>
          </w:p>
          <w:p w:rsidR="00C064D0" w:rsidRPr="00C064D0" w:rsidRDefault="00C064D0" w:rsidP="00C064D0">
            <w:pPr>
              <w:ind w:left="106" w:right="149"/>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с простым глагольным</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сказуемым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(He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speaks English.).</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предложения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составным глагольным сказуемым (I</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want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dance. She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can</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skate well.).</w:t>
            </w:r>
          </w:p>
          <w:p w:rsidR="00C064D0" w:rsidRPr="00C064D0" w:rsidRDefault="00C064D0" w:rsidP="00C064D0">
            <w:pPr>
              <w:spacing w:line="270" w:lineRule="atLeast"/>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9661"/>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rPr>
                <w:rFonts w:ascii="Times New Roman" w:eastAsia="Times New Roman" w:hAnsi="Times New Roman" w:cs="Times New Roman"/>
                <w:sz w:val="24"/>
              </w:rPr>
            </w:pPr>
          </w:p>
        </w:tc>
        <w:tc>
          <w:tcPr>
            <w:tcW w:w="4035" w:type="dxa"/>
          </w:tcPr>
          <w:p w:rsidR="00C064D0" w:rsidRPr="00C064D0" w:rsidRDefault="00C064D0" w:rsidP="00C064D0">
            <w:pPr>
              <w:ind w:left="106" w:right="197"/>
              <w:rPr>
                <w:rFonts w:ascii="Times New Roman" w:eastAsia="Times New Roman" w:hAnsi="Times New Roman" w:cs="Times New Roman"/>
                <w:sz w:val="24"/>
              </w:rPr>
            </w:pPr>
            <w:r w:rsidRPr="00C064D0">
              <w:rPr>
                <w:rFonts w:ascii="Times New Roman" w:eastAsia="Times New Roman" w:hAnsi="Times New Roman" w:cs="Times New Roman"/>
                <w:sz w:val="24"/>
              </w:rPr>
              <w:t>глаголом-связкой to be в Present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Simple Tense в составе таких фраз,</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как</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I’m</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Dima,</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I’m</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eight.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I’m</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fine.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I’m</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sorry.</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It’s…</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Is</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it…?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What’s</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предложения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краткими глагольными</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формами.</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повелительное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наклонение: побудительные</w:t>
            </w:r>
          </w:p>
          <w:p w:rsidR="00C064D0" w:rsidRPr="00C064D0" w:rsidRDefault="00C064D0" w:rsidP="00C064D0">
            <w:pPr>
              <w:ind w:left="106" w:right="676"/>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в утвердительной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форме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(Come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in, please.).</w:t>
            </w:r>
          </w:p>
          <w:p w:rsidR="00C064D0" w:rsidRPr="00C064D0" w:rsidRDefault="00C064D0" w:rsidP="00C064D0">
            <w:pPr>
              <w:ind w:left="106" w:right="97"/>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настоящее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простое время (Present Simple Tense)</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 повествовательных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(утвердительных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60"/>
                <w:sz w:val="24"/>
              </w:rPr>
              <w:t xml:space="preserve"> </w:t>
            </w:r>
            <w:r w:rsidRPr="00C064D0">
              <w:rPr>
                <w:rFonts w:ascii="Times New Roman" w:eastAsia="Times New Roman" w:hAnsi="Times New Roman" w:cs="Times New Roman"/>
                <w:sz w:val="24"/>
              </w:rPr>
              <w:t>отрицательных)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 вопросительных общий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специальный вопрос) предложениях.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глагольную</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конструкцию</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have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got (I’ve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got</w:t>
            </w:r>
          </w:p>
          <w:p w:rsidR="00C064D0" w:rsidRPr="00C064D0" w:rsidRDefault="00C064D0" w:rsidP="00C064D0">
            <w:pPr>
              <w:spacing w:before="1"/>
              <w:ind w:left="106"/>
              <w:rPr>
                <w:rFonts w:ascii="Times New Roman" w:eastAsia="Times New Roman" w:hAnsi="Times New Roman" w:cs="Times New Roman"/>
                <w:sz w:val="24"/>
              </w:rPr>
            </w:pPr>
            <w:r w:rsidRPr="00C064D0">
              <w:rPr>
                <w:rFonts w:ascii="Times New Roman" w:eastAsia="Times New Roman" w:hAnsi="Times New Roman" w:cs="Times New Roman"/>
                <w:sz w:val="24"/>
              </w:rPr>
              <w:t>…Have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you got …?).</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модальный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глагол сan/can’t для выражения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умения (I can ride a bike.)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отсутствия умения (I can’t ride a</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bike.);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can для</w:t>
            </w:r>
          </w:p>
          <w:p w:rsidR="00C064D0" w:rsidRPr="00C064D0" w:rsidRDefault="00C064D0" w:rsidP="00C064D0">
            <w:pPr>
              <w:ind w:left="106" w:right="594"/>
              <w:rPr>
                <w:rFonts w:ascii="Times New Roman" w:eastAsia="Times New Roman" w:hAnsi="Times New Roman" w:cs="Times New Roman"/>
                <w:sz w:val="24"/>
              </w:rPr>
            </w:pPr>
            <w:r w:rsidRPr="00C064D0">
              <w:rPr>
                <w:rFonts w:ascii="Times New Roman" w:eastAsia="Times New Roman" w:hAnsi="Times New Roman" w:cs="Times New Roman"/>
                <w:sz w:val="24"/>
              </w:rPr>
              <w:t>получения</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разрешения</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(Can I</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go</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out?).</w:t>
            </w:r>
          </w:p>
          <w:p w:rsidR="00C064D0" w:rsidRPr="00C064D0" w:rsidRDefault="00C064D0" w:rsidP="00C064D0">
            <w:pPr>
              <w:spacing w:line="270" w:lineRule="atLeast"/>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неопределённый,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определённый и нулевой артикль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существительными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(наиболее</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9661"/>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rPr>
                <w:rFonts w:ascii="Times New Roman" w:eastAsia="Times New Roman" w:hAnsi="Times New Roman" w:cs="Times New Roman"/>
                <w:sz w:val="24"/>
              </w:rPr>
            </w:pPr>
          </w:p>
        </w:tc>
        <w:tc>
          <w:tcPr>
            <w:tcW w:w="4035" w:type="dxa"/>
          </w:tcPr>
          <w:p w:rsidR="00C064D0" w:rsidRPr="00C064D0" w:rsidRDefault="00C064D0" w:rsidP="00C064D0">
            <w:pPr>
              <w:ind w:left="106" w:right="1253"/>
              <w:rPr>
                <w:rFonts w:ascii="Times New Roman" w:eastAsia="Times New Roman" w:hAnsi="Times New Roman" w:cs="Times New Roman"/>
                <w:sz w:val="24"/>
              </w:rPr>
            </w:pPr>
            <w:r w:rsidRPr="00C064D0">
              <w:rPr>
                <w:rFonts w:ascii="Times New Roman" w:eastAsia="Times New Roman" w:hAnsi="Times New Roman" w:cs="Times New Roman"/>
                <w:sz w:val="24"/>
              </w:rPr>
              <w:t>распространённые</w:t>
            </w:r>
            <w:r w:rsidRPr="00C064D0">
              <w:rPr>
                <w:rFonts w:ascii="Times New Roman" w:eastAsia="Times New Roman" w:hAnsi="Times New Roman" w:cs="Times New Roman"/>
                <w:spacing w:val="-15"/>
                <w:sz w:val="24"/>
              </w:rPr>
              <w:t xml:space="preserve"> </w:t>
            </w:r>
            <w:r w:rsidRPr="00C064D0">
              <w:rPr>
                <w:rFonts w:ascii="Times New Roman" w:eastAsia="Times New Roman" w:hAnsi="Times New Roman" w:cs="Times New Roman"/>
                <w:sz w:val="24"/>
              </w:rPr>
              <w:t>случаи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употребления).</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множественное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число существительных,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образованное по правилам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исключения: a pen — pens; a man —</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men.</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личные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притяжательные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местоимения.</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указательные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местоимения this — these.</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количественные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числительные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(1–12).</w:t>
            </w:r>
          </w:p>
          <w:p w:rsidR="00C064D0" w:rsidRPr="00C064D0" w:rsidRDefault="00C064D0" w:rsidP="00C064D0">
            <w:pPr>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вопросительные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слова who, what, how, where, how</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many.</w:t>
            </w:r>
          </w:p>
          <w:p w:rsidR="00C064D0" w:rsidRPr="00C064D0" w:rsidRDefault="00C064D0" w:rsidP="00C064D0">
            <w:pPr>
              <w:spacing w:before="1"/>
              <w:ind w:left="106" w:right="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предлоги места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on,</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in, near,</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under.</w:t>
            </w:r>
          </w:p>
          <w:p w:rsidR="00C064D0" w:rsidRPr="00C064D0" w:rsidRDefault="00C064D0" w:rsidP="00C064D0">
            <w:pPr>
              <w:ind w:left="106" w:right="83"/>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письменной речи союзы and и but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 однородных членах).</w:t>
            </w:r>
          </w:p>
          <w:p w:rsidR="00C064D0" w:rsidRPr="00C064D0" w:rsidRDefault="00C064D0" w:rsidP="00C064D0">
            <w:pPr>
              <w:ind w:left="106" w:right="146"/>
              <w:rPr>
                <w:rFonts w:ascii="Times New Roman" w:eastAsia="Times New Roman" w:hAnsi="Times New Roman" w:cs="Times New Roman"/>
                <w:sz w:val="24"/>
              </w:rPr>
            </w:pPr>
            <w:r w:rsidRPr="00C064D0">
              <w:rPr>
                <w:rFonts w:ascii="Times New Roman" w:eastAsia="Times New Roman" w:hAnsi="Times New Roman" w:cs="Times New Roman"/>
                <w:b/>
                <w:i/>
                <w:sz w:val="24"/>
              </w:rPr>
              <w:t>Социокультурные</w:t>
            </w:r>
            <w:r w:rsidRPr="00C064D0">
              <w:rPr>
                <w:rFonts w:ascii="Times New Roman" w:eastAsia="Times New Roman" w:hAnsi="Times New Roman" w:cs="Times New Roman"/>
                <w:b/>
                <w:i/>
                <w:spacing w:val="-5"/>
                <w:sz w:val="24"/>
              </w:rPr>
              <w:t xml:space="preserve"> </w:t>
            </w:r>
            <w:r w:rsidRPr="00C064D0">
              <w:rPr>
                <w:rFonts w:ascii="Times New Roman" w:eastAsia="Times New Roman" w:hAnsi="Times New Roman" w:cs="Times New Roman"/>
                <w:b/>
                <w:i/>
                <w:sz w:val="24"/>
              </w:rPr>
              <w:t>знания</w:t>
            </w:r>
            <w:r w:rsidRPr="00C064D0">
              <w:rPr>
                <w:rFonts w:ascii="Times New Roman" w:eastAsia="Times New Roman" w:hAnsi="Times New Roman" w:cs="Times New Roman"/>
                <w:b/>
                <w:i/>
                <w:spacing w:val="-5"/>
                <w:sz w:val="24"/>
              </w:rPr>
              <w:t xml:space="preserve"> </w:t>
            </w:r>
            <w:r w:rsidRPr="00C064D0">
              <w:rPr>
                <w:rFonts w:ascii="Times New Roman" w:eastAsia="Times New Roman" w:hAnsi="Times New Roman" w:cs="Times New Roman"/>
                <w:b/>
                <w:i/>
                <w:sz w:val="24"/>
              </w:rPr>
              <w:t>и</w:t>
            </w:r>
            <w:r w:rsidRPr="00C064D0">
              <w:rPr>
                <w:rFonts w:ascii="Times New Roman" w:eastAsia="Times New Roman" w:hAnsi="Times New Roman" w:cs="Times New Roman"/>
                <w:b/>
                <w:i/>
                <w:spacing w:val="-4"/>
                <w:sz w:val="24"/>
              </w:rPr>
              <w:t xml:space="preserve"> </w:t>
            </w:r>
            <w:r w:rsidRPr="00C064D0">
              <w:rPr>
                <w:rFonts w:ascii="Times New Roman" w:eastAsia="Times New Roman" w:hAnsi="Times New Roman" w:cs="Times New Roman"/>
                <w:b/>
                <w:i/>
                <w:sz w:val="24"/>
              </w:rPr>
              <w:t>умения</w:t>
            </w:r>
            <w:r w:rsidRPr="00C064D0">
              <w:rPr>
                <w:rFonts w:ascii="Times New Roman" w:eastAsia="Times New Roman" w:hAnsi="Times New Roman" w:cs="Times New Roman"/>
                <w:b/>
                <w:i/>
                <w:spacing w:val="-57"/>
                <w:sz w:val="24"/>
              </w:rPr>
              <w:t xml:space="preserve"> </w:t>
            </w:r>
            <w:r w:rsidRPr="00C064D0">
              <w:rPr>
                <w:rFonts w:ascii="Times New Roman" w:eastAsia="Times New Roman" w:hAnsi="Times New Roman" w:cs="Times New Roman"/>
                <w:sz w:val="24"/>
              </w:rPr>
              <w:t>Использовать некоторые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социокультурные</w:t>
            </w:r>
            <w:r w:rsidRPr="00C064D0">
              <w:rPr>
                <w:rFonts w:ascii="Times New Roman" w:eastAsia="Times New Roman" w:hAnsi="Times New Roman" w:cs="Times New Roman"/>
                <w:spacing w:val="60"/>
                <w:sz w:val="24"/>
              </w:rPr>
              <w:t xml:space="preserve"> </w:t>
            </w:r>
            <w:r w:rsidRPr="00C064D0">
              <w:rPr>
                <w:rFonts w:ascii="Times New Roman" w:eastAsia="Times New Roman" w:hAnsi="Times New Roman" w:cs="Times New Roman"/>
                <w:sz w:val="24"/>
              </w:rPr>
              <w:t>элементы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речевого поведенческого этикета,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принятого в англоязычных странах,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некоторых ситуациях</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общения:</w:t>
            </w:r>
          </w:p>
          <w:p w:rsidR="00C064D0" w:rsidRPr="00C064D0" w:rsidRDefault="00C064D0" w:rsidP="00C064D0">
            <w:pPr>
              <w:spacing w:line="270" w:lineRule="atLeast"/>
              <w:ind w:left="106" w:right="162"/>
              <w:rPr>
                <w:rFonts w:ascii="Times New Roman" w:eastAsia="Times New Roman" w:hAnsi="Times New Roman" w:cs="Times New Roman"/>
                <w:sz w:val="24"/>
              </w:rPr>
            </w:pPr>
            <w:r w:rsidRPr="00C064D0">
              <w:rPr>
                <w:rFonts w:ascii="Times New Roman" w:eastAsia="Times New Roman" w:hAnsi="Times New Roman" w:cs="Times New Roman"/>
                <w:sz w:val="24"/>
              </w:rPr>
              <w:t>приветствие,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прощание,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знакомство,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выражение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благодарности,</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2934"/>
        <w:gridCol w:w="3954"/>
        <w:gridCol w:w="4035"/>
        <w:gridCol w:w="3258"/>
      </w:tblGrid>
      <w:tr w:rsidR="00C064D0" w:rsidRPr="00C064D0" w:rsidTr="00EF0B46">
        <w:trPr>
          <w:trHeight w:val="4140"/>
        </w:trPr>
        <w:tc>
          <w:tcPr>
            <w:tcW w:w="610" w:type="dxa"/>
          </w:tcPr>
          <w:p w:rsidR="00C064D0" w:rsidRPr="00C064D0" w:rsidRDefault="00C064D0" w:rsidP="00C064D0">
            <w:pPr>
              <w:rPr>
                <w:rFonts w:ascii="Times New Roman" w:eastAsia="Times New Roman" w:hAnsi="Times New Roman" w:cs="Times New Roman"/>
                <w:sz w:val="24"/>
              </w:rPr>
            </w:pPr>
          </w:p>
        </w:tc>
        <w:tc>
          <w:tcPr>
            <w:tcW w:w="2934" w:type="dxa"/>
          </w:tcPr>
          <w:p w:rsidR="00C064D0" w:rsidRPr="00C064D0" w:rsidRDefault="00C064D0" w:rsidP="00C064D0">
            <w:pPr>
              <w:rPr>
                <w:rFonts w:ascii="Times New Roman" w:eastAsia="Times New Roman" w:hAnsi="Times New Roman" w:cs="Times New Roman"/>
                <w:sz w:val="24"/>
              </w:rPr>
            </w:pPr>
          </w:p>
        </w:tc>
        <w:tc>
          <w:tcPr>
            <w:tcW w:w="3954" w:type="dxa"/>
          </w:tcPr>
          <w:p w:rsidR="00C064D0" w:rsidRPr="00C064D0" w:rsidRDefault="00C064D0" w:rsidP="00C064D0">
            <w:pPr>
              <w:rPr>
                <w:rFonts w:ascii="Times New Roman" w:eastAsia="Times New Roman" w:hAnsi="Times New Roman" w:cs="Times New Roman"/>
                <w:sz w:val="24"/>
              </w:rPr>
            </w:pPr>
          </w:p>
        </w:tc>
        <w:tc>
          <w:tcPr>
            <w:tcW w:w="4035" w:type="dxa"/>
          </w:tcPr>
          <w:p w:rsidR="00C064D0" w:rsidRPr="00C064D0" w:rsidRDefault="00C064D0" w:rsidP="00C064D0">
            <w:pPr>
              <w:ind w:left="106" w:right="522"/>
              <w:rPr>
                <w:rFonts w:ascii="Times New Roman" w:eastAsia="Times New Roman" w:hAnsi="Times New Roman" w:cs="Times New Roman"/>
                <w:sz w:val="24"/>
              </w:rPr>
            </w:pPr>
            <w:r w:rsidRPr="00C064D0">
              <w:rPr>
                <w:rFonts w:ascii="Times New Roman" w:eastAsia="Times New Roman" w:hAnsi="Times New Roman" w:cs="Times New Roman"/>
                <w:sz w:val="24"/>
              </w:rPr>
              <w:t>извинение,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поздравление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днём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рождения, Новым годом,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Рождеством).</w:t>
            </w:r>
          </w:p>
          <w:p w:rsidR="00C064D0" w:rsidRPr="00C064D0" w:rsidRDefault="00C064D0" w:rsidP="00C064D0">
            <w:pPr>
              <w:ind w:left="106" w:right="699"/>
              <w:rPr>
                <w:rFonts w:ascii="Times New Roman" w:eastAsia="Times New Roman" w:hAnsi="Times New Roman" w:cs="Times New Roman"/>
                <w:sz w:val="24"/>
              </w:rPr>
            </w:pPr>
            <w:r w:rsidRPr="00C064D0">
              <w:rPr>
                <w:rFonts w:ascii="Times New Roman" w:eastAsia="Times New Roman" w:hAnsi="Times New Roman" w:cs="Times New Roman"/>
                <w:sz w:val="24"/>
              </w:rPr>
              <w:t>Писать свое имя и фамилию 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английском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языке.</w:t>
            </w:r>
          </w:p>
          <w:p w:rsidR="00C064D0" w:rsidRPr="00C064D0" w:rsidRDefault="00C064D0" w:rsidP="00C064D0">
            <w:pPr>
              <w:ind w:left="106"/>
              <w:rPr>
                <w:rFonts w:ascii="Times New Roman" w:eastAsia="Times New Roman" w:hAnsi="Times New Roman" w:cs="Times New Roman"/>
                <w:sz w:val="24"/>
              </w:rPr>
            </w:pPr>
            <w:r w:rsidRPr="00C064D0">
              <w:rPr>
                <w:rFonts w:ascii="Times New Roman" w:eastAsia="Times New Roman" w:hAnsi="Times New Roman" w:cs="Times New Roman"/>
                <w:sz w:val="24"/>
              </w:rPr>
              <w:t>Воспроизводить</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наизусть</w:t>
            </w:r>
          </w:p>
          <w:p w:rsidR="00C064D0" w:rsidRPr="00C064D0" w:rsidRDefault="00C064D0" w:rsidP="00C064D0">
            <w:pPr>
              <w:ind w:left="106" w:right="361"/>
              <w:rPr>
                <w:rFonts w:ascii="Times New Roman" w:eastAsia="Times New Roman" w:hAnsi="Times New Roman" w:cs="Times New Roman"/>
                <w:sz w:val="24"/>
              </w:rPr>
            </w:pPr>
            <w:r w:rsidRPr="00C064D0">
              <w:rPr>
                <w:rFonts w:ascii="Times New Roman" w:eastAsia="Times New Roman" w:hAnsi="Times New Roman" w:cs="Times New Roman"/>
                <w:sz w:val="24"/>
              </w:rPr>
              <w:t>небольшие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произведения</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детского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фольклора (рифмовки, стихи,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песенки).</w:t>
            </w:r>
          </w:p>
          <w:p w:rsidR="00C064D0" w:rsidRPr="00C064D0" w:rsidRDefault="00C064D0" w:rsidP="00C064D0">
            <w:pPr>
              <w:ind w:left="106" w:right="474"/>
              <w:rPr>
                <w:rFonts w:ascii="Times New Roman" w:eastAsia="Times New Roman" w:hAnsi="Times New Roman" w:cs="Times New Roman"/>
                <w:sz w:val="24"/>
              </w:rPr>
            </w:pPr>
            <w:r w:rsidRPr="00C064D0">
              <w:rPr>
                <w:rFonts w:ascii="Times New Roman" w:eastAsia="Times New Roman" w:hAnsi="Times New Roman" w:cs="Times New Roman"/>
                <w:sz w:val="24"/>
              </w:rPr>
              <w:t>Знать и воспроизводить названия</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родной</w:t>
            </w:r>
          </w:p>
          <w:p w:rsidR="00C064D0" w:rsidRPr="00C064D0" w:rsidRDefault="00C064D0" w:rsidP="00C064D0">
            <w:pPr>
              <w:ind w:left="106" w:right="352"/>
              <w:rPr>
                <w:rFonts w:ascii="Times New Roman" w:eastAsia="Times New Roman" w:hAnsi="Times New Roman" w:cs="Times New Roman"/>
                <w:sz w:val="24"/>
              </w:rPr>
            </w:pPr>
            <w:r w:rsidRPr="00C064D0">
              <w:rPr>
                <w:rFonts w:ascii="Times New Roman" w:eastAsia="Times New Roman" w:hAnsi="Times New Roman" w:cs="Times New Roman"/>
                <w:sz w:val="24"/>
              </w:rPr>
              <w:t>страны</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страны/стран</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языка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их</w:t>
            </w:r>
          </w:p>
          <w:p w:rsidR="00C064D0" w:rsidRPr="00C064D0" w:rsidRDefault="00C064D0" w:rsidP="00C064D0">
            <w:pPr>
              <w:ind w:left="106"/>
              <w:rPr>
                <w:rFonts w:ascii="Times New Roman" w:eastAsia="Times New Roman" w:hAnsi="Times New Roman" w:cs="Times New Roman"/>
                <w:sz w:val="24"/>
              </w:rPr>
            </w:pPr>
            <w:r w:rsidRPr="00C064D0">
              <w:rPr>
                <w:rFonts w:ascii="Times New Roman" w:eastAsia="Times New Roman" w:hAnsi="Times New Roman" w:cs="Times New Roman"/>
                <w:sz w:val="24"/>
              </w:rPr>
              <w:t>столиц.</w:t>
            </w:r>
          </w:p>
        </w:tc>
        <w:tc>
          <w:tcPr>
            <w:tcW w:w="3258"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before="1" w:after="0" w:line="240" w:lineRule="auto"/>
        <w:rPr>
          <w:rFonts w:ascii="Times New Roman" w:eastAsia="Times New Roman" w:hAnsi="Times New Roman" w:cs="Times New Roman"/>
          <w:b/>
          <w:sz w:val="20"/>
          <w:szCs w:val="26"/>
        </w:rPr>
      </w:pPr>
    </w:p>
    <w:p w:rsidR="00C064D0" w:rsidRPr="00C064D0" w:rsidRDefault="00C064D0" w:rsidP="00C064D0">
      <w:pPr>
        <w:widowControl w:val="0"/>
        <w:numPr>
          <w:ilvl w:val="0"/>
          <w:numId w:val="7"/>
        </w:numPr>
        <w:tabs>
          <w:tab w:val="left" w:pos="393"/>
        </w:tabs>
        <w:autoSpaceDE w:val="0"/>
        <w:autoSpaceDN w:val="0"/>
        <w:spacing w:before="90" w:after="0" w:line="240" w:lineRule="auto"/>
        <w:ind w:hanging="181"/>
        <w:rPr>
          <w:rFonts w:ascii="Times New Roman" w:eastAsia="Times New Roman" w:hAnsi="Times New Roman" w:cs="Times New Roman"/>
          <w:b/>
          <w:sz w:val="24"/>
        </w:rPr>
      </w:pPr>
      <w:r w:rsidRPr="00C064D0">
        <w:rPr>
          <w:rFonts w:ascii="Times New Roman" w:eastAsia="Times New Roman" w:hAnsi="Times New Roman" w:cs="Times New Roman"/>
          <w:b/>
          <w:sz w:val="24"/>
        </w:rPr>
        <w:t>КЛАСС</w:t>
      </w:r>
      <w:r w:rsidRPr="00C064D0">
        <w:rPr>
          <w:rFonts w:ascii="Times New Roman" w:eastAsia="Times New Roman" w:hAnsi="Times New Roman" w:cs="Times New Roman"/>
          <w:b/>
          <w:spacing w:val="-2"/>
          <w:sz w:val="24"/>
        </w:rPr>
        <w:t xml:space="preserve"> </w:t>
      </w:r>
      <w:r w:rsidRPr="00C064D0">
        <w:rPr>
          <w:rFonts w:ascii="Times New Roman" w:eastAsia="Times New Roman" w:hAnsi="Times New Roman" w:cs="Times New Roman"/>
          <w:b/>
          <w:sz w:val="24"/>
        </w:rPr>
        <w:t>(34</w:t>
      </w:r>
      <w:r w:rsidRPr="00C064D0">
        <w:rPr>
          <w:rFonts w:ascii="Times New Roman" w:eastAsia="Times New Roman" w:hAnsi="Times New Roman" w:cs="Times New Roman"/>
          <w:b/>
          <w:spacing w:val="-3"/>
          <w:sz w:val="24"/>
        </w:rPr>
        <w:t xml:space="preserve"> </w:t>
      </w:r>
      <w:r w:rsidRPr="00C064D0">
        <w:rPr>
          <w:rFonts w:ascii="Times New Roman" w:eastAsia="Times New Roman" w:hAnsi="Times New Roman" w:cs="Times New Roman"/>
          <w:b/>
          <w:sz w:val="24"/>
        </w:rPr>
        <w:t>ЧАСА)</w:t>
      </w:r>
    </w:p>
    <w:p w:rsidR="00C064D0" w:rsidRPr="00C064D0" w:rsidRDefault="00C064D0" w:rsidP="00C064D0">
      <w:pPr>
        <w:widowControl w:val="0"/>
        <w:autoSpaceDE w:val="0"/>
        <w:autoSpaceDN w:val="0"/>
        <w:spacing w:after="0" w:line="240" w:lineRule="auto"/>
        <w:rPr>
          <w:rFonts w:ascii="Times New Roman" w:eastAsia="Times New Roman" w:hAnsi="Times New Roman" w:cs="Times New Roman"/>
          <w:b/>
          <w:sz w:val="20"/>
          <w:szCs w:val="26"/>
        </w:rPr>
      </w:pPr>
    </w:p>
    <w:p w:rsidR="00C064D0" w:rsidRPr="00C064D0" w:rsidRDefault="00C064D0" w:rsidP="00C064D0">
      <w:pPr>
        <w:widowControl w:val="0"/>
        <w:autoSpaceDE w:val="0"/>
        <w:autoSpaceDN w:val="0"/>
        <w:spacing w:before="2" w:after="0" w:line="240" w:lineRule="auto"/>
        <w:rPr>
          <w:rFonts w:ascii="Times New Roman" w:eastAsia="Times New Roman" w:hAnsi="Times New Roman" w:cs="Times New Roman"/>
          <w:b/>
          <w:sz w:val="11"/>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1106"/>
        </w:trPr>
        <w:tc>
          <w:tcPr>
            <w:tcW w:w="571" w:type="dxa"/>
          </w:tcPr>
          <w:p w:rsidR="00C064D0" w:rsidRPr="00C064D0" w:rsidRDefault="00C064D0" w:rsidP="00C064D0">
            <w:pPr>
              <w:rPr>
                <w:rFonts w:ascii="Times New Roman" w:eastAsia="Times New Roman" w:hAnsi="Times New Roman" w:cs="Times New Roman"/>
                <w:b/>
                <w:sz w:val="24"/>
              </w:rPr>
            </w:pPr>
          </w:p>
          <w:p w:rsidR="00C064D0" w:rsidRPr="00C064D0" w:rsidRDefault="00C064D0" w:rsidP="00C064D0">
            <w:pPr>
              <w:spacing w:before="150"/>
              <w:ind w:left="172"/>
              <w:rPr>
                <w:rFonts w:ascii="Times New Roman" w:eastAsia="Times New Roman" w:hAnsi="Times New Roman" w:cs="Times New Roman"/>
                <w:b/>
              </w:rPr>
            </w:pPr>
            <w:r w:rsidRPr="00C064D0">
              <w:rPr>
                <w:rFonts w:ascii="Times New Roman" w:eastAsia="Times New Roman" w:hAnsi="Times New Roman" w:cs="Times New Roman"/>
                <w:b/>
              </w:rPr>
              <w:t>№</w:t>
            </w:r>
          </w:p>
        </w:tc>
        <w:tc>
          <w:tcPr>
            <w:tcW w:w="2681" w:type="dxa"/>
          </w:tcPr>
          <w:p w:rsidR="00C064D0" w:rsidRPr="00C064D0" w:rsidRDefault="00C064D0" w:rsidP="00C064D0">
            <w:pPr>
              <w:spacing w:before="1"/>
              <w:rPr>
                <w:rFonts w:ascii="Times New Roman" w:eastAsia="Times New Roman" w:hAnsi="Times New Roman" w:cs="Times New Roman"/>
                <w:b/>
                <w:sz w:val="24"/>
              </w:rPr>
            </w:pPr>
          </w:p>
          <w:p w:rsidR="00C064D0" w:rsidRPr="00C064D0" w:rsidRDefault="00C064D0" w:rsidP="00C064D0">
            <w:pPr>
              <w:ind w:left="221" w:right="204" w:firstLine="45"/>
              <w:rPr>
                <w:rFonts w:ascii="Times New Roman" w:eastAsia="Times New Roman" w:hAnsi="Times New Roman" w:cs="Times New Roman"/>
                <w:b/>
                <w:sz w:val="24"/>
              </w:rPr>
            </w:pPr>
            <w:r w:rsidRPr="00C064D0">
              <w:rPr>
                <w:rFonts w:ascii="Times New Roman" w:eastAsia="Times New Roman" w:hAnsi="Times New Roman" w:cs="Times New Roman"/>
                <w:b/>
                <w:sz w:val="24"/>
              </w:rPr>
              <w:t>Программная тема,</w:t>
            </w:r>
            <w:r w:rsidRPr="00C064D0">
              <w:rPr>
                <w:rFonts w:ascii="Times New Roman" w:eastAsia="Times New Roman" w:hAnsi="Times New Roman" w:cs="Times New Roman"/>
                <w:b/>
                <w:spacing w:val="-57"/>
                <w:sz w:val="24"/>
              </w:rPr>
              <w:t xml:space="preserve"> </w:t>
            </w:r>
            <w:r w:rsidRPr="00C064D0">
              <w:rPr>
                <w:rFonts w:ascii="Times New Roman" w:eastAsia="Times New Roman" w:hAnsi="Times New Roman" w:cs="Times New Roman"/>
                <w:b/>
                <w:sz w:val="24"/>
              </w:rPr>
              <w:t>(Тематика</w:t>
            </w:r>
            <w:r w:rsidRPr="00C064D0">
              <w:rPr>
                <w:rFonts w:ascii="Times New Roman" w:eastAsia="Times New Roman" w:hAnsi="Times New Roman" w:cs="Times New Roman"/>
                <w:b/>
                <w:spacing w:val="-14"/>
                <w:sz w:val="24"/>
              </w:rPr>
              <w:t xml:space="preserve"> </w:t>
            </w:r>
            <w:r w:rsidRPr="00C064D0">
              <w:rPr>
                <w:rFonts w:ascii="Times New Roman" w:eastAsia="Times New Roman" w:hAnsi="Times New Roman" w:cs="Times New Roman"/>
                <w:b/>
                <w:sz w:val="24"/>
              </w:rPr>
              <w:t>общения)</w:t>
            </w:r>
          </w:p>
        </w:tc>
        <w:tc>
          <w:tcPr>
            <w:tcW w:w="3435" w:type="dxa"/>
          </w:tcPr>
          <w:p w:rsidR="00C064D0" w:rsidRPr="00C064D0" w:rsidRDefault="00C064D0" w:rsidP="00C064D0">
            <w:pPr>
              <w:spacing w:before="138"/>
              <w:ind w:left="201" w:right="191"/>
              <w:jc w:val="center"/>
              <w:rPr>
                <w:rFonts w:ascii="Times New Roman" w:eastAsia="Times New Roman" w:hAnsi="Times New Roman" w:cs="Times New Roman"/>
                <w:b/>
                <w:sz w:val="24"/>
              </w:rPr>
            </w:pPr>
            <w:r w:rsidRPr="00C064D0">
              <w:rPr>
                <w:rFonts w:ascii="Times New Roman" w:eastAsia="Times New Roman" w:hAnsi="Times New Roman" w:cs="Times New Roman"/>
                <w:b/>
                <w:sz w:val="24"/>
              </w:rPr>
              <w:t>Программное содержание</w:t>
            </w:r>
            <w:r w:rsidRPr="00C064D0">
              <w:rPr>
                <w:rFonts w:ascii="Times New Roman" w:eastAsia="Times New Roman" w:hAnsi="Times New Roman" w:cs="Times New Roman"/>
                <w:b/>
                <w:spacing w:val="1"/>
                <w:sz w:val="24"/>
              </w:rPr>
              <w:t xml:space="preserve"> </w:t>
            </w:r>
            <w:r w:rsidRPr="00C064D0">
              <w:rPr>
                <w:rFonts w:ascii="Times New Roman" w:eastAsia="Times New Roman" w:hAnsi="Times New Roman" w:cs="Times New Roman"/>
                <w:b/>
                <w:sz w:val="24"/>
              </w:rPr>
              <w:t>(Коммуникативные умения</w:t>
            </w:r>
            <w:r w:rsidRPr="00C064D0">
              <w:rPr>
                <w:rFonts w:ascii="Times New Roman" w:eastAsia="Times New Roman" w:hAnsi="Times New Roman" w:cs="Times New Roman"/>
                <w:b/>
                <w:spacing w:val="-58"/>
                <w:sz w:val="24"/>
              </w:rPr>
              <w:t xml:space="preserve"> </w:t>
            </w:r>
            <w:r w:rsidRPr="00C064D0">
              <w:rPr>
                <w:rFonts w:ascii="Times New Roman" w:eastAsia="Times New Roman" w:hAnsi="Times New Roman" w:cs="Times New Roman"/>
                <w:b/>
                <w:sz w:val="24"/>
              </w:rPr>
              <w:t>и</w:t>
            </w:r>
            <w:r w:rsidRPr="00C064D0">
              <w:rPr>
                <w:rFonts w:ascii="Times New Roman" w:eastAsia="Times New Roman" w:hAnsi="Times New Roman" w:cs="Times New Roman"/>
                <w:b/>
                <w:spacing w:val="-1"/>
                <w:sz w:val="24"/>
              </w:rPr>
              <w:t xml:space="preserve"> </w:t>
            </w:r>
            <w:r w:rsidRPr="00C064D0">
              <w:rPr>
                <w:rFonts w:ascii="Times New Roman" w:eastAsia="Times New Roman" w:hAnsi="Times New Roman" w:cs="Times New Roman"/>
                <w:b/>
                <w:sz w:val="24"/>
              </w:rPr>
              <w:t>языковые навыки)</w:t>
            </w:r>
          </w:p>
        </w:tc>
        <w:tc>
          <w:tcPr>
            <w:tcW w:w="4611" w:type="dxa"/>
          </w:tcPr>
          <w:p w:rsidR="00C064D0" w:rsidRPr="00C064D0" w:rsidRDefault="00C064D0" w:rsidP="00C064D0">
            <w:pPr>
              <w:spacing w:before="1"/>
              <w:ind w:left="640" w:right="631"/>
              <w:jc w:val="center"/>
              <w:rPr>
                <w:rFonts w:ascii="Times New Roman" w:eastAsia="Times New Roman" w:hAnsi="Times New Roman" w:cs="Times New Roman"/>
                <w:b/>
                <w:sz w:val="24"/>
              </w:rPr>
            </w:pPr>
            <w:r w:rsidRPr="00C064D0">
              <w:rPr>
                <w:rFonts w:ascii="Times New Roman" w:eastAsia="Times New Roman" w:hAnsi="Times New Roman" w:cs="Times New Roman"/>
                <w:b/>
                <w:sz w:val="24"/>
              </w:rPr>
              <w:t>Характеристика деятельности</w:t>
            </w:r>
            <w:r w:rsidRPr="00C064D0">
              <w:rPr>
                <w:rFonts w:ascii="Times New Roman" w:eastAsia="Times New Roman" w:hAnsi="Times New Roman" w:cs="Times New Roman"/>
                <w:b/>
                <w:spacing w:val="-57"/>
                <w:sz w:val="24"/>
              </w:rPr>
              <w:t xml:space="preserve"> </w:t>
            </w:r>
            <w:r w:rsidRPr="00C064D0">
              <w:rPr>
                <w:rFonts w:ascii="Times New Roman" w:eastAsia="Times New Roman" w:hAnsi="Times New Roman" w:cs="Times New Roman"/>
                <w:b/>
                <w:sz w:val="24"/>
              </w:rPr>
              <w:t>(учебной,</w:t>
            </w:r>
            <w:r w:rsidRPr="00C064D0">
              <w:rPr>
                <w:rFonts w:ascii="Times New Roman" w:eastAsia="Times New Roman" w:hAnsi="Times New Roman" w:cs="Times New Roman"/>
                <w:b/>
                <w:spacing w:val="-1"/>
                <w:sz w:val="24"/>
              </w:rPr>
              <w:t xml:space="preserve"> </w:t>
            </w:r>
            <w:r w:rsidRPr="00C064D0">
              <w:rPr>
                <w:rFonts w:ascii="Times New Roman" w:eastAsia="Times New Roman" w:hAnsi="Times New Roman" w:cs="Times New Roman"/>
                <w:b/>
                <w:sz w:val="24"/>
              </w:rPr>
              <w:t>познавательной,</w:t>
            </w:r>
          </w:p>
          <w:p w:rsidR="00C064D0" w:rsidRPr="00C064D0" w:rsidRDefault="00C064D0" w:rsidP="00C064D0">
            <w:pPr>
              <w:spacing w:line="270" w:lineRule="atLeast"/>
              <w:ind w:left="657" w:right="645" w:hanging="1"/>
              <w:jc w:val="center"/>
              <w:rPr>
                <w:rFonts w:ascii="Times New Roman" w:eastAsia="Times New Roman" w:hAnsi="Times New Roman" w:cs="Times New Roman"/>
                <w:b/>
                <w:sz w:val="24"/>
              </w:rPr>
            </w:pPr>
            <w:r w:rsidRPr="00C064D0">
              <w:rPr>
                <w:rFonts w:ascii="Times New Roman" w:eastAsia="Times New Roman" w:hAnsi="Times New Roman" w:cs="Times New Roman"/>
                <w:b/>
                <w:sz w:val="24"/>
              </w:rPr>
              <w:t>коммуникативной/речевой);</w:t>
            </w:r>
            <w:r w:rsidRPr="00C064D0">
              <w:rPr>
                <w:rFonts w:ascii="Times New Roman" w:eastAsia="Times New Roman" w:hAnsi="Times New Roman" w:cs="Times New Roman"/>
                <w:b/>
                <w:spacing w:val="1"/>
                <w:sz w:val="24"/>
              </w:rPr>
              <w:t xml:space="preserve"> </w:t>
            </w:r>
            <w:r w:rsidRPr="00C064D0">
              <w:rPr>
                <w:rFonts w:ascii="Times New Roman" w:eastAsia="Times New Roman" w:hAnsi="Times New Roman" w:cs="Times New Roman"/>
                <w:b/>
                <w:sz w:val="24"/>
              </w:rPr>
              <w:t>методы</w:t>
            </w:r>
            <w:r w:rsidRPr="00C064D0">
              <w:rPr>
                <w:rFonts w:ascii="Times New Roman" w:eastAsia="Times New Roman" w:hAnsi="Times New Roman" w:cs="Times New Roman"/>
                <w:b/>
                <w:spacing w:val="-2"/>
                <w:sz w:val="24"/>
              </w:rPr>
              <w:t xml:space="preserve"> </w:t>
            </w:r>
            <w:r w:rsidRPr="00C064D0">
              <w:rPr>
                <w:rFonts w:ascii="Times New Roman" w:eastAsia="Times New Roman" w:hAnsi="Times New Roman" w:cs="Times New Roman"/>
                <w:b/>
                <w:sz w:val="24"/>
              </w:rPr>
              <w:t>и</w:t>
            </w:r>
            <w:r w:rsidRPr="00C064D0">
              <w:rPr>
                <w:rFonts w:ascii="Times New Roman" w:eastAsia="Times New Roman" w:hAnsi="Times New Roman" w:cs="Times New Roman"/>
                <w:b/>
                <w:spacing w:val="-3"/>
                <w:sz w:val="24"/>
              </w:rPr>
              <w:t xml:space="preserve"> </w:t>
            </w:r>
            <w:r w:rsidRPr="00C064D0">
              <w:rPr>
                <w:rFonts w:ascii="Times New Roman" w:eastAsia="Times New Roman" w:hAnsi="Times New Roman" w:cs="Times New Roman"/>
                <w:b/>
                <w:sz w:val="24"/>
              </w:rPr>
              <w:t>формы</w:t>
            </w:r>
            <w:r w:rsidRPr="00C064D0">
              <w:rPr>
                <w:rFonts w:ascii="Times New Roman" w:eastAsia="Times New Roman" w:hAnsi="Times New Roman" w:cs="Times New Roman"/>
                <w:b/>
                <w:spacing w:val="-3"/>
                <w:sz w:val="24"/>
              </w:rPr>
              <w:t xml:space="preserve"> </w:t>
            </w:r>
            <w:r w:rsidRPr="00C064D0">
              <w:rPr>
                <w:rFonts w:ascii="Times New Roman" w:eastAsia="Times New Roman" w:hAnsi="Times New Roman" w:cs="Times New Roman"/>
                <w:b/>
                <w:sz w:val="24"/>
              </w:rPr>
              <w:t>организации</w:t>
            </w:r>
          </w:p>
        </w:tc>
        <w:tc>
          <w:tcPr>
            <w:tcW w:w="3490" w:type="dxa"/>
          </w:tcPr>
          <w:p w:rsidR="00C064D0" w:rsidRPr="00C064D0" w:rsidRDefault="00C064D0" w:rsidP="00C064D0">
            <w:pPr>
              <w:spacing w:before="1"/>
              <w:ind w:left="669"/>
              <w:rPr>
                <w:rFonts w:ascii="Times New Roman" w:eastAsia="Times New Roman" w:hAnsi="Times New Roman" w:cs="Times New Roman"/>
                <w:b/>
                <w:sz w:val="24"/>
              </w:rPr>
            </w:pPr>
            <w:r w:rsidRPr="00C064D0">
              <w:rPr>
                <w:rFonts w:ascii="Times New Roman" w:eastAsia="Times New Roman" w:hAnsi="Times New Roman" w:cs="Times New Roman"/>
                <w:b/>
                <w:sz w:val="24"/>
              </w:rPr>
              <w:t>Используемые</w:t>
            </w:r>
            <w:r w:rsidRPr="00C064D0">
              <w:rPr>
                <w:rFonts w:ascii="Times New Roman" w:eastAsia="Times New Roman" w:hAnsi="Times New Roman" w:cs="Times New Roman"/>
                <w:b/>
                <w:spacing w:val="-4"/>
                <w:sz w:val="24"/>
              </w:rPr>
              <w:t xml:space="preserve"> </w:t>
            </w:r>
            <w:r w:rsidRPr="00C064D0">
              <w:rPr>
                <w:rFonts w:ascii="Times New Roman" w:eastAsia="Times New Roman" w:hAnsi="Times New Roman" w:cs="Times New Roman"/>
                <w:b/>
                <w:sz w:val="24"/>
              </w:rPr>
              <w:t>ЭОР</w:t>
            </w:r>
          </w:p>
        </w:tc>
      </w:tr>
      <w:tr w:rsidR="00C064D0" w:rsidRPr="00C064D0" w:rsidTr="00EF0B46">
        <w:trPr>
          <w:trHeight w:val="3312"/>
        </w:trPr>
        <w:tc>
          <w:tcPr>
            <w:tcW w:w="571" w:type="dxa"/>
          </w:tcPr>
          <w:p w:rsidR="00C064D0" w:rsidRPr="00C064D0" w:rsidRDefault="00C064D0" w:rsidP="00C064D0">
            <w:pPr>
              <w:spacing w:line="275" w:lineRule="exact"/>
              <w:ind w:left="194"/>
              <w:rPr>
                <w:rFonts w:ascii="Times New Roman" w:eastAsia="Times New Roman" w:hAnsi="Times New Roman" w:cs="Times New Roman"/>
                <w:sz w:val="24"/>
              </w:rPr>
            </w:pPr>
            <w:r w:rsidRPr="00C064D0">
              <w:rPr>
                <w:rFonts w:ascii="Times New Roman" w:eastAsia="Times New Roman" w:hAnsi="Times New Roman" w:cs="Times New Roman"/>
                <w:sz w:val="24"/>
              </w:rPr>
              <w:t>1.</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36"/>
              </w:rPr>
            </w:pPr>
          </w:p>
          <w:p w:rsidR="00C064D0" w:rsidRPr="00C064D0" w:rsidRDefault="00C064D0" w:rsidP="00C064D0">
            <w:pPr>
              <w:spacing w:before="1"/>
              <w:ind w:left="194"/>
              <w:rPr>
                <w:rFonts w:ascii="Times New Roman" w:eastAsia="Times New Roman" w:hAnsi="Times New Roman" w:cs="Times New Roman"/>
                <w:sz w:val="24"/>
              </w:rPr>
            </w:pPr>
            <w:r w:rsidRPr="00C064D0">
              <w:rPr>
                <w:rFonts w:ascii="Times New Roman" w:eastAsia="Times New Roman" w:hAnsi="Times New Roman" w:cs="Times New Roman"/>
                <w:sz w:val="24"/>
              </w:rPr>
              <w:t>2.</w:t>
            </w:r>
          </w:p>
        </w:tc>
        <w:tc>
          <w:tcPr>
            <w:tcW w:w="2681" w:type="dxa"/>
          </w:tcPr>
          <w:p w:rsidR="00C064D0" w:rsidRPr="00C064D0" w:rsidRDefault="00C064D0" w:rsidP="00C064D0">
            <w:pPr>
              <w:spacing w:line="275" w:lineRule="exact"/>
              <w:ind w:left="108"/>
              <w:rPr>
                <w:rFonts w:ascii="Times New Roman" w:eastAsia="Times New Roman" w:hAnsi="Times New Roman" w:cs="Times New Roman"/>
                <w:sz w:val="24"/>
              </w:rPr>
            </w:pPr>
            <w:r w:rsidRPr="00C064D0">
              <w:rPr>
                <w:rFonts w:ascii="Times New Roman" w:eastAsia="Times New Roman" w:hAnsi="Times New Roman" w:cs="Times New Roman"/>
                <w:sz w:val="24"/>
              </w:rPr>
              <w:t>Мир</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моего</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«я».</w:t>
            </w:r>
          </w:p>
          <w:p w:rsidR="00C064D0" w:rsidRPr="00C064D0" w:rsidRDefault="00C064D0" w:rsidP="00C064D0">
            <w:pPr>
              <w:ind w:left="108" w:right="346"/>
              <w:rPr>
                <w:rFonts w:ascii="Times New Roman" w:eastAsia="Times New Roman" w:hAnsi="Times New Roman" w:cs="Times New Roman"/>
                <w:sz w:val="24"/>
              </w:rPr>
            </w:pPr>
            <w:r w:rsidRPr="00C064D0">
              <w:rPr>
                <w:rFonts w:ascii="Times New Roman" w:eastAsia="Times New Roman" w:hAnsi="Times New Roman" w:cs="Times New Roman"/>
                <w:sz w:val="24"/>
              </w:rPr>
              <w:t>Моя семья. Мой день</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рождения.</w:t>
            </w:r>
          </w:p>
          <w:p w:rsidR="00C064D0" w:rsidRPr="00C064D0" w:rsidRDefault="00C064D0" w:rsidP="00C064D0">
            <w:pPr>
              <w:ind w:left="108" w:right="244"/>
              <w:rPr>
                <w:rFonts w:ascii="Times New Roman" w:eastAsia="Times New Roman" w:hAnsi="Times New Roman" w:cs="Times New Roman"/>
                <w:sz w:val="24"/>
              </w:rPr>
            </w:pPr>
            <w:r w:rsidRPr="00C064D0">
              <w:rPr>
                <w:rFonts w:ascii="Times New Roman" w:eastAsia="Times New Roman" w:hAnsi="Times New Roman" w:cs="Times New Roman"/>
                <w:sz w:val="24"/>
              </w:rPr>
              <w:t>Моя любимая еда.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Мой день (распорядок</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дня)</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(14</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4"/>
              <w:rPr>
                <w:rFonts w:ascii="Times New Roman" w:eastAsia="Times New Roman" w:hAnsi="Times New Roman" w:cs="Times New Roman"/>
                <w:b/>
                <w:sz w:val="20"/>
              </w:rPr>
            </w:pPr>
          </w:p>
          <w:p w:rsidR="00C064D0" w:rsidRPr="00C064D0" w:rsidRDefault="00C064D0" w:rsidP="00C064D0">
            <w:pPr>
              <w:spacing w:line="270" w:lineRule="atLeast"/>
              <w:ind w:left="108" w:right="308"/>
              <w:rPr>
                <w:rFonts w:ascii="Times New Roman" w:eastAsia="Times New Roman" w:hAnsi="Times New Roman" w:cs="Times New Roman"/>
                <w:sz w:val="24"/>
              </w:rPr>
            </w:pPr>
            <w:r w:rsidRPr="00C064D0">
              <w:rPr>
                <w:rFonts w:ascii="Times New Roman" w:eastAsia="Times New Roman" w:hAnsi="Times New Roman" w:cs="Times New Roman"/>
                <w:sz w:val="24"/>
              </w:rPr>
              <w:t>Мир моих увлечений.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Любимая игрушка,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игра.</w:t>
            </w:r>
          </w:p>
        </w:tc>
        <w:tc>
          <w:tcPr>
            <w:tcW w:w="3435" w:type="dxa"/>
          </w:tcPr>
          <w:p w:rsidR="00C064D0" w:rsidRPr="00C064D0" w:rsidRDefault="00C064D0" w:rsidP="00C064D0">
            <w:pPr>
              <w:spacing w:line="275" w:lineRule="exact"/>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Диалогическая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Ведение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элементарных</w:t>
            </w:r>
          </w:p>
          <w:p w:rsidR="00C064D0" w:rsidRPr="00C064D0" w:rsidRDefault="00C064D0" w:rsidP="00C064D0">
            <w:pPr>
              <w:ind w:left="108" w:right="342"/>
              <w:rPr>
                <w:rFonts w:ascii="Times New Roman" w:eastAsia="Times New Roman" w:hAnsi="Times New Roman" w:cs="Times New Roman"/>
                <w:sz w:val="24"/>
              </w:rPr>
            </w:pPr>
            <w:r w:rsidRPr="00C064D0">
              <w:rPr>
                <w:rFonts w:ascii="Times New Roman" w:eastAsia="Times New Roman" w:hAnsi="Times New Roman" w:cs="Times New Roman"/>
                <w:sz w:val="24"/>
              </w:rPr>
              <w:t>диалогов (диалог этикетного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характера,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диалог</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побуждение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действию,</w:t>
            </w:r>
          </w:p>
          <w:p w:rsidR="00C064D0" w:rsidRPr="00C064D0" w:rsidRDefault="00C064D0" w:rsidP="00C064D0">
            <w:pPr>
              <w:ind w:left="108" w:right="269"/>
              <w:rPr>
                <w:rFonts w:ascii="Times New Roman" w:eastAsia="Times New Roman" w:hAnsi="Times New Roman" w:cs="Times New Roman"/>
                <w:sz w:val="24"/>
              </w:rPr>
            </w:pPr>
            <w:r w:rsidRPr="00C064D0">
              <w:rPr>
                <w:rFonts w:ascii="Times New Roman" w:eastAsia="Times New Roman" w:hAnsi="Times New Roman" w:cs="Times New Roman"/>
                <w:sz w:val="24"/>
              </w:rPr>
              <w:t>диалог-расспрос) с опорой 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речевые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ситуации,</w:t>
            </w:r>
          </w:p>
          <w:p w:rsidR="00C064D0" w:rsidRPr="00C064D0" w:rsidRDefault="00C064D0" w:rsidP="00C064D0">
            <w:pPr>
              <w:ind w:left="108" w:right="990"/>
              <w:jc w:val="both"/>
              <w:rPr>
                <w:rFonts w:ascii="Times New Roman" w:eastAsia="Times New Roman" w:hAnsi="Times New Roman" w:cs="Times New Roman"/>
                <w:sz w:val="24"/>
              </w:rPr>
            </w:pPr>
            <w:r w:rsidRPr="00C064D0">
              <w:rPr>
                <w:rFonts w:ascii="Times New Roman" w:eastAsia="Times New Roman" w:hAnsi="Times New Roman" w:cs="Times New Roman"/>
                <w:sz w:val="24"/>
              </w:rPr>
              <w:t>ключевые слова и/или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иллюстрации в рамках</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изучаемой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тематики</w:t>
            </w:r>
          </w:p>
          <w:p w:rsidR="00C064D0" w:rsidRPr="00C064D0" w:rsidRDefault="00C064D0" w:rsidP="00C064D0">
            <w:pPr>
              <w:spacing w:line="270" w:lineRule="atLeast"/>
              <w:ind w:left="108" w:right="1176"/>
              <w:jc w:val="both"/>
              <w:rPr>
                <w:rFonts w:ascii="Times New Roman" w:eastAsia="Times New Roman" w:hAnsi="Times New Roman" w:cs="Times New Roman"/>
                <w:sz w:val="24"/>
              </w:rPr>
            </w:pPr>
            <w:r w:rsidRPr="00C064D0">
              <w:rPr>
                <w:rFonts w:ascii="Times New Roman" w:eastAsia="Times New Roman" w:hAnsi="Times New Roman" w:cs="Times New Roman"/>
                <w:sz w:val="24"/>
              </w:rPr>
              <w:t>с соблюдением норм</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речевого</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этикета.</w:t>
            </w:r>
          </w:p>
        </w:tc>
        <w:tc>
          <w:tcPr>
            <w:tcW w:w="4611" w:type="dxa"/>
          </w:tcPr>
          <w:p w:rsidR="00C064D0" w:rsidRPr="00C064D0" w:rsidRDefault="00C064D0" w:rsidP="00C064D0">
            <w:pPr>
              <w:spacing w:line="275" w:lineRule="exact"/>
              <w:ind w:left="110"/>
              <w:rPr>
                <w:rFonts w:ascii="Times New Roman" w:eastAsia="Times New Roman" w:hAnsi="Times New Roman" w:cs="Times New Roman"/>
                <w:b/>
                <w:i/>
                <w:sz w:val="24"/>
              </w:rPr>
            </w:pPr>
            <w:r w:rsidRPr="00C064D0">
              <w:rPr>
                <w:rFonts w:ascii="Times New Roman" w:eastAsia="Times New Roman" w:hAnsi="Times New Roman" w:cs="Times New Roman"/>
                <w:b/>
                <w:i/>
                <w:sz w:val="24"/>
              </w:rPr>
              <w:t>Диалогическая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10" w:right="389"/>
              <w:rPr>
                <w:rFonts w:ascii="Times New Roman" w:eastAsia="Times New Roman" w:hAnsi="Times New Roman" w:cs="Times New Roman"/>
                <w:sz w:val="24"/>
              </w:rPr>
            </w:pPr>
            <w:r w:rsidRPr="00C064D0">
              <w:rPr>
                <w:rFonts w:ascii="Times New Roman" w:eastAsia="Times New Roman" w:hAnsi="Times New Roman" w:cs="Times New Roman"/>
                <w:sz w:val="24"/>
              </w:rPr>
              <w:t>Начинать, поддерживать и заканчивать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разговор; знакомиться с собеседником;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поздравлять с праздником и вежливо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реагировать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поздравление;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выражать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благодарность;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приносить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извинение.</w:t>
            </w:r>
          </w:p>
          <w:p w:rsidR="00C064D0" w:rsidRPr="00C064D0" w:rsidRDefault="00C064D0" w:rsidP="00C064D0">
            <w:pPr>
              <w:ind w:left="110" w:right="289"/>
              <w:rPr>
                <w:rFonts w:ascii="Times New Roman" w:eastAsia="Times New Roman" w:hAnsi="Times New Roman" w:cs="Times New Roman"/>
                <w:sz w:val="24"/>
              </w:rPr>
            </w:pPr>
            <w:r w:rsidRPr="00C064D0">
              <w:rPr>
                <w:rFonts w:ascii="Times New Roman" w:eastAsia="Times New Roman" w:hAnsi="Times New Roman" w:cs="Times New Roman"/>
                <w:sz w:val="24"/>
              </w:rPr>
              <w:t>Обращаться с просьбой, приглашать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собеседника к совместной деятельности,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вежливо соглашаться/не соглашаться 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предложение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собеседника.</w:t>
            </w:r>
          </w:p>
          <w:p w:rsidR="00C064D0" w:rsidRPr="00C064D0" w:rsidRDefault="00C064D0" w:rsidP="00C064D0">
            <w:pPr>
              <w:ind w:left="110"/>
              <w:rPr>
                <w:rFonts w:ascii="Times New Roman" w:eastAsia="Times New Roman" w:hAnsi="Times New Roman" w:cs="Times New Roman"/>
                <w:sz w:val="24"/>
              </w:rPr>
            </w:pPr>
            <w:r w:rsidRPr="00C064D0">
              <w:rPr>
                <w:rFonts w:ascii="Times New Roman" w:eastAsia="Times New Roman" w:hAnsi="Times New Roman" w:cs="Times New Roman"/>
                <w:sz w:val="24"/>
              </w:rPr>
              <w:t>Запрашивать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интересующую</w:t>
            </w:r>
          </w:p>
          <w:p w:rsidR="00C064D0" w:rsidRPr="00C064D0" w:rsidRDefault="00C064D0" w:rsidP="00C064D0">
            <w:pPr>
              <w:spacing w:line="257" w:lineRule="exact"/>
              <w:ind w:left="110"/>
              <w:rPr>
                <w:rFonts w:ascii="Times New Roman" w:eastAsia="Times New Roman" w:hAnsi="Times New Roman" w:cs="Times New Roman"/>
                <w:sz w:val="24"/>
              </w:rPr>
            </w:pPr>
            <w:r w:rsidRPr="00C064D0">
              <w:rPr>
                <w:rFonts w:ascii="Times New Roman" w:eastAsia="Times New Roman" w:hAnsi="Times New Roman" w:cs="Times New Roman"/>
                <w:sz w:val="24"/>
              </w:rPr>
              <w:t>информацию;</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сообщать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фактическую</w:t>
            </w:r>
          </w:p>
        </w:tc>
        <w:tc>
          <w:tcPr>
            <w:tcW w:w="3490" w:type="dxa"/>
          </w:tcPr>
          <w:p w:rsidR="00C064D0" w:rsidRPr="00C064D0" w:rsidRDefault="00C064D0" w:rsidP="00C064D0">
            <w:pPr>
              <w:ind w:left="107" w:right="1466"/>
              <w:rPr>
                <w:rFonts w:ascii="Times New Roman" w:eastAsia="Times New Roman" w:hAnsi="Times New Roman" w:cs="Times New Roman"/>
                <w:sz w:val="24"/>
              </w:rPr>
            </w:pPr>
            <w:hyperlink r:id="rId40">
              <w:r w:rsidRPr="00C064D0">
                <w:rPr>
                  <w:rFonts w:ascii="Times New Roman" w:eastAsia="Times New Roman" w:hAnsi="Times New Roman" w:cs="Times New Roman"/>
                  <w:sz w:val="24"/>
                </w:rPr>
                <w:t>www.edu.ru</w:t>
              </w:r>
            </w:hyperlink>
            <w:r w:rsidRPr="00C064D0">
              <w:rPr>
                <w:rFonts w:ascii="Times New Roman" w:eastAsia="Times New Roman" w:hAnsi="Times New Roman" w:cs="Times New Roman"/>
                <w:spacing w:val="1"/>
                <w:sz w:val="24"/>
              </w:rPr>
              <w:t xml:space="preserve"> </w:t>
            </w:r>
            <w:hyperlink r:id="rId41">
              <w:r w:rsidRPr="00C064D0">
                <w:rPr>
                  <w:rFonts w:ascii="Times New Roman" w:eastAsia="Times New Roman" w:hAnsi="Times New Roman" w:cs="Times New Roman"/>
                  <w:sz w:val="24"/>
                </w:rPr>
                <w:t>www.ege.edu.ru</w:t>
              </w:r>
            </w:hyperlink>
            <w:r w:rsidRPr="00C064D0">
              <w:rPr>
                <w:rFonts w:ascii="Times New Roman" w:eastAsia="Times New Roman" w:hAnsi="Times New Roman" w:cs="Times New Roman"/>
                <w:spacing w:val="1"/>
                <w:sz w:val="24"/>
              </w:rPr>
              <w:t xml:space="preserve"> </w:t>
            </w:r>
            <w:hyperlink r:id="rId42">
              <w:r w:rsidRPr="00C064D0">
                <w:rPr>
                  <w:rFonts w:ascii="Times New Roman" w:eastAsia="Times New Roman" w:hAnsi="Times New Roman" w:cs="Times New Roman"/>
                  <w:sz w:val="24"/>
                </w:rPr>
                <w:t>www.ict.edu.ru</w:t>
              </w:r>
            </w:hyperlink>
            <w:r w:rsidRPr="00C064D0">
              <w:rPr>
                <w:rFonts w:ascii="Times New Roman" w:eastAsia="Times New Roman" w:hAnsi="Times New Roman" w:cs="Times New Roman"/>
                <w:spacing w:val="1"/>
                <w:sz w:val="24"/>
              </w:rPr>
              <w:t xml:space="preserve"> </w:t>
            </w:r>
            <w:hyperlink r:id="rId43">
              <w:r w:rsidRPr="00C064D0">
                <w:rPr>
                  <w:rFonts w:ascii="Times New Roman" w:eastAsia="Times New Roman" w:hAnsi="Times New Roman" w:cs="Times New Roman"/>
                  <w:sz w:val="24"/>
                </w:rPr>
                <w:t>www.openet.edu.ru</w:t>
              </w:r>
            </w:hyperlink>
          </w:p>
          <w:p w:rsidR="00C064D0" w:rsidRPr="00C064D0" w:rsidRDefault="00C064D0" w:rsidP="00C064D0">
            <w:pPr>
              <w:ind w:left="107" w:right="453"/>
              <w:rPr>
                <w:rFonts w:ascii="Times New Roman" w:eastAsia="Times New Roman" w:hAnsi="Times New Roman" w:cs="Times New Roman"/>
                <w:sz w:val="24"/>
              </w:rPr>
            </w:pPr>
            <w:hyperlink r:id="rId44">
              <w:r w:rsidRPr="00C064D0">
                <w:rPr>
                  <w:rFonts w:ascii="Times New Roman" w:eastAsia="Times New Roman" w:hAnsi="Times New Roman" w:cs="Times New Roman"/>
                  <w:sz w:val="24"/>
                </w:rPr>
                <w:t>www.school-collection.edu.ru</w:t>
              </w:r>
            </w:hyperlink>
            <w:r w:rsidRPr="00C064D0">
              <w:rPr>
                <w:rFonts w:ascii="Times New Roman" w:eastAsia="Times New Roman" w:hAnsi="Times New Roman" w:cs="Times New Roman"/>
                <w:spacing w:val="-57"/>
                <w:sz w:val="24"/>
              </w:rPr>
              <w:t xml:space="preserve"> </w:t>
            </w:r>
            <w:hyperlink r:id="rId45">
              <w:r w:rsidRPr="00C064D0">
                <w:rPr>
                  <w:rFonts w:ascii="Times New Roman" w:eastAsia="Times New Roman" w:hAnsi="Times New Roman" w:cs="Times New Roman"/>
                  <w:sz w:val="24"/>
                </w:rPr>
                <w:t>http://fcior.edu.ru</w:t>
              </w:r>
            </w:hyperlink>
            <w:r w:rsidRPr="00C064D0">
              <w:rPr>
                <w:rFonts w:ascii="Times New Roman" w:eastAsia="Times New Roman" w:hAnsi="Times New Roman" w:cs="Times New Roman"/>
                <w:spacing w:val="1"/>
                <w:sz w:val="24"/>
              </w:rPr>
              <w:t xml:space="preserve"> </w:t>
            </w:r>
            <w:hyperlink r:id="rId46">
              <w:r w:rsidRPr="00C064D0">
                <w:rPr>
                  <w:rFonts w:ascii="Times New Roman" w:eastAsia="Times New Roman" w:hAnsi="Times New Roman" w:cs="Times New Roman"/>
                  <w:sz w:val="24"/>
                </w:rPr>
                <w:t>http://festival.1september.ru</w:t>
              </w:r>
            </w:hyperlink>
            <w:r w:rsidRPr="00C064D0">
              <w:rPr>
                <w:rFonts w:ascii="Times New Roman" w:eastAsia="Times New Roman" w:hAnsi="Times New Roman" w:cs="Times New Roman"/>
                <w:spacing w:val="1"/>
                <w:sz w:val="24"/>
              </w:rPr>
              <w:t xml:space="preserve"> </w:t>
            </w:r>
            <w:hyperlink r:id="rId47">
              <w:r w:rsidRPr="00C064D0">
                <w:rPr>
                  <w:rFonts w:ascii="Times New Roman" w:eastAsia="Times New Roman" w:hAnsi="Times New Roman" w:cs="Times New Roman"/>
                  <w:sz w:val="24"/>
                </w:rPr>
                <w:t>http://www.uchportal.ru</w:t>
              </w:r>
            </w:hyperlink>
            <w:r w:rsidRPr="00C064D0">
              <w:rPr>
                <w:rFonts w:ascii="Times New Roman" w:eastAsia="Times New Roman" w:hAnsi="Times New Roman" w:cs="Times New Roman"/>
                <w:spacing w:val="1"/>
                <w:sz w:val="24"/>
              </w:rPr>
              <w:t xml:space="preserve"> </w:t>
            </w:r>
            <w:hyperlink r:id="rId48">
              <w:r w:rsidRPr="00C064D0">
                <w:rPr>
                  <w:rFonts w:ascii="Times New Roman" w:eastAsia="Times New Roman" w:hAnsi="Times New Roman" w:cs="Times New Roman"/>
                  <w:sz w:val="24"/>
                </w:rPr>
                <w:t>www.englishteachers.ru/</w:t>
              </w:r>
            </w:hyperlink>
            <w:r w:rsidRPr="00C064D0">
              <w:rPr>
                <w:rFonts w:ascii="Times New Roman" w:eastAsia="Times New Roman" w:hAnsi="Times New Roman" w:cs="Times New Roman"/>
                <w:spacing w:val="1"/>
                <w:sz w:val="24"/>
              </w:rPr>
              <w:t xml:space="preserve"> </w:t>
            </w:r>
            <w:hyperlink r:id="rId49">
              <w:r w:rsidRPr="00C064D0">
                <w:rPr>
                  <w:rFonts w:ascii="Times New Roman" w:eastAsia="Times New Roman" w:hAnsi="Times New Roman" w:cs="Times New Roman"/>
                  <w:sz w:val="24"/>
                </w:rPr>
                <w:t>http://www.tea4er.ru/</w:t>
              </w:r>
            </w:hyperlink>
            <w:r w:rsidRPr="00C064D0">
              <w:rPr>
                <w:rFonts w:ascii="Times New Roman" w:eastAsia="Times New Roman" w:hAnsi="Times New Roman" w:cs="Times New Roman"/>
                <w:spacing w:val="1"/>
                <w:sz w:val="24"/>
              </w:rPr>
              <w:t xml:space="preserve"> </w:t>
            </w:r>
            <w:hyperlink r:id="rId50">
              <w:r w:rsidRPr="00C064D0">
                <w:rPr>
                  <w:rFonts w:ascii="Times New Roman" w:eastAsia="Times New Roman" w:hAnsi="Times New Roman" w:cs="Times New Roman"/>
                  <w:sz w:val="24"/>
                </w:rPr>
                <w:t>http://www.zavuch.info/</w:t>
              </w:r>
            </w:hyperlink>
          </w:p>
          <w:p w:rsidR="00C064D0" w:rsidRPr="00C064D0" w:rsidRDefault="00C064D0" w:rsidP="00C064D0">
            <w:pPr>
              <w:spacing w:line="257" w:lineRule="exact"/>
              <w:ind w:left="107"/>
              <w:rPr>
                <w:rFonts w:ascii="Times New Roman" w:eastAsia="Times New Roman" w:hAnsi="Times New Roman" w:cs="Times New Roman"/>
                <w:sz w:val="24"/>
              </w:rPr>
            </w:pPr>
            <w:hyperlink r:id="rId51">
              <w:r w:rsidRPr="00C064D0">
                <w:rPr>
                  <w:rFonts w:ascii="Times New Roman" w:eastAsia="Times New Roman" w:hAnsi="Times New Roman" w:cs="Times New Roman"/>
                  <w:sz w:val="24"/>
                </w:rPr>
                <w:t>http://minobr.org/</w:t>
              </w:r>
            </w:hyperlink>
          </w:p>
        </w:tc>
      </w:tr>
    </w:tbl>
    <w:p w:rsidR="00C064D0" w:rsidRPr="00C064D0" w:rsidRDefault="00C064D0" w:rsidP="00C064D0">
      <w:pPr>
        <w:widowControl w:val="0"/>
        <w:autoSpaceDE w:val="0"/>
        <w:autoSpaceDN w:val="0"/>
        <w:spacing w:after="0" w:line="257" w:lineRule="exact"/>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9661"/>
        </w:trPr>
        <w:tc>
          <w:tcPr>
            <w:tcW w:w="571" w:type="dxa"/>
          </w:tcPr>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1"/>
              <w:rPr>
                <w:rFonts w:ascii="Times New Roman" w:eastAsia="Times New Roman" w:hAnsi="Times New Roman" w:cs="Times New Roman"/>
                <w:b/>
                <w:sz w:val="33"/>
              </w:rPr>
            </w:pP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3.</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
              <w:rPr>
                <w:rFonts w:ascii="Times New Roman" w:eastAsia="Times New Roman" w:hAnsi="Times New Roman" w:cs="Times New Roman"/>
                <w:b/>
                <w:sz w:val="32"/>
              </w:rPr>
            </w:pP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4.</w:t>
            </w:r>
          </w:p>
        </w:tc>
        <w:tc>
          <w:tcPr>
            <w:tcW w:w="2681" w:type="dxa"/>
          </w:tcPr>
          <w:p w:rsidR="00C064D0" w:rsidRPr="00C064D0" w:rsidRDefault="00C064D0" w:rsidP="00C064D0">
            <w:pPr>
              <w:ind w:left="108" w:right="626"/>
              <w:rPr>
                <w:rFonts w:ascii="Times New Roman" w:eastAsia="Times New Roman" w:hAnsi="Times New Roman" w:cs="Times New Roman"/>
                <w:sz w:val="24"/>
              </w:rPr>
            </w:pPr>
            <w:r w:rsidRPr="00C064D0">
              <w:rPr>
                <w:rFonts w:ascii="Times New Roman" w:eastAsia="Times New Roman" w:hAnsi="Times New Roman" w:cs="Times New Roman"/>
                <w:sz w:val="24"/>
              </w:rPr>
              <w:t>Мой питомец.</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Любимые занятия.</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Любимая сказка.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Выходной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день.</w:t>
            </w:r>
          </w:p>
          <w:p w:rsidR="00C064D0" w:rsidRPr="00C064D0" w:rsidRDefault="00C064D0" w:rsidP="00C064D0">
            <w:pPr>
              <w:ind w:left="108" w:right="1501"/>
              <w:rPr>
                <w:rFonts w:ascii="Times New Roman" w:eastAsia="Times New Roman" w:hAnsi="Times New Roman" w:cs="Times New Roman"/>
                <w:sz w:val="24"/>
              </w:rPr>
            </w:pPr>
            <w:r w:rsidRPr="00C064D0">
              <w:rPr>
                <w:rFonts w:ascii="Times New Roman" w:eastAsia="Times New Roman" w:hAnsi="Times New Roman" w:cs="Times New Roman"/>
                <w:sz w:val="24"/>
              </w:rPr>
              <w:t>Каникулы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(20</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1"/>
              <w:rPr>
                <w:rFonts w:ascii="Times New Roman" w:eastAsia="Times New Roman" w:hAnsi="Times New Roman" w:cs="Times New Roman"/>
                <w:b/>
                <w:sz w:val="21"/>
              </w:rPr>
            </w:pP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Мир</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вокруг</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меня.</w:t>
            </w:r>
          </w:p>
          <w:p w:rsidR="00C064D0" w:rsidRPr="00C064D0" w:rsidRDefault="00C064D0" w:rsidP="00C064D0">
            <w:pPr>
              <w:ind w:left="108" w:right="105"/>
              <w:rPr>
                <w:rFonts w:ascii="Times New Roman" w:eastAsia="Times New Roman" w:hAnsi="Times New Roman" w:cs="Times New Roman"/>
                <w:sz w:val="24"/>
              </w:rPr>
            </w:pPr>
            <w:r w:rsidRPr="00C064D0">
              <w:rPr>
                <w:rFonts w:ascii="Times New Roman" w:eastAsia="Times New Roman" w:hAnsi="Times New Roman" w:cs="Times New Roman"/>
                <w:sz w:val="24"/>
              </w:rPr>
              <w:t>Моя</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комната</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(квартира,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дом).</w:t>
            </w:r>
          </w:p>
          <w:p w:rsidR="00C064D0" w:rsidRPr="00C064D0" w:rsidRDefault="00C064D0" w:rsidP="00C064D0">
            <w:pPr>
              <w:ind w:left="108" w:right="954"/>
              <w:rPr>
                <w:rFonts w:ascii="Times New Roman" w:eastAsia="Times New Roman" w:hAnsi="Times New Roman" w:cs="Times New Roman"/>
                <w:sz w:val="24"/>
              </w:rPr>
            </w:pPr>
            <w:r w:rsidRPr="00C064D0">
              <w:rPr>
                <w:rFonts w:ascii="Times New Roman" w:eastAsia="Times New Roman" w:hAnsi="Times New Roman" w:cs="Times New Roman"/>
                <w:sz w:val="24"/>
              </w:rPr>
              <w:t>Моя школа.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pacing w:val="-1"/>
                <w:sz w:val="24"/>
              </w:rPr>
              <w:t>Мои</w:t>
            </w:r>
            <w:r w:rsidRPr="00C064D0">
              <w:rPr>
                <w:rFonts w:ascii="Times New Roman" w:eastAsia="Times New Roman" w:hAnsi="Times New Roman" w:cs="Times New Roman"/>
                <w:spacing w:val="-14"/>
                <w:sz w:val="24"/>
              </w:rPr>
              <w:t xml:space="preserve"> </w:t>
            </w:r>
            <w:r w:rsidRPr="00C064D0">
              <w:rPr>
                <w:rFonts w:ascii="Times New Roman" w:eastAsia="Times New Roman" w:hAnsi="Times New Roman" w:cs="Times New Roman"/>
                <w:sz w:val="24"/>
              </w:rPr>
              <w:t>друзья.</w:t>
            </w:r>
          </w:p>
          <w:p w:rsidR="00C064D0" w:rsidRPr="00C064D0" w:rsidRDefault="00C064D0" w:rsidP="00C064D0">
            <w:pPr>
              <w:ind w:left="108" w:right="658"/>
              <w:rPr>
                <w:rFonts w:ascii="Times New Roman" w:eastAsia="Times New Roman" w:hAnsi="Times New Roman" w:cs="Times New Roman"/>
                <w:sz w:val="24"/>
              </w:rPr>
            </w:pPr>
            <w:r w:rsidRPr="00C064D0">
              <w:rPr>
                <w:rFonts w:ascii="Times New Roman" w:eastAsia="Times New Roman" w:hAnsi="Times New Roman" w:cs="Times New Roman"/>
                <w:sz w:val="24"/>
              </w:rPr>
              <w:t>Моя малая родина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(город,село).</w:t>
            </w:r>
          </w:p>
          <w:p w:rsidR="00C064D0" w:rsidRPr="00C064D0" w:rsidRDefault="00C064D0" w:rsidP="00C064D0">
            <w:pPr>
              <w:ind w:left="108" w:right="602"/>
              <w:rPr>
                <w:rFonts w:ascii="Times New Roman" w:eastAsia="Times New Roman" w:hAnsi="Times New Roman" w:cs="Times New Roman"/>
                <w:sz w:val="24"/>
              </w:rPr>
            </w:pPr>
            <w:r w:rsidRPr="00C064D0">
              <w:rPr>
                <w:rFonts w:ascii="Times New Roman" w:eastAsia="Times New Roman" w:hAnsi="Times New Roman" w:cs="Times New Roman"/>
                <w:sz w:val="24"/>
              </w:rPr>
              <w:t>Дикие и домашние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животные.</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Погода.</w:t>
            </w:r>
          </w:p>
          <w:p w:rsidR="00C064D0" w:rsidRPr="00C064D0" w:rsidRDefault="00C064D0" w:rsidP="00C064D0">
            <w:pPr>
              <w:spacing w:before="1"/>
              <w:ind w:left="108" w:right="190"/>
              <w:rPr>
                <w:rFonts w:ascii="Times New Roman" w:eastAsia="Times New Roman" w:hAnsi="Times New Roman" w:cs="Times New Roman"/>
                <w:sz w:val="24"/>
              </w:rPr>
            </w:pPr>
            <w:r w:rsidRPr="00C064D0">
              <w:rPr>
                <w:rFonts w:ascii="Times New Roman" w:eastAsia="Times New Roman" w:hAnsi="Times New Roman" w:cs="Times New Roman"/>
                <w:sz w:val="24"/>
              </w:rPr>
              <w:t>Времена</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года</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(месяцы)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(20</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w:t>
            </w:r>
          </w:p>
          <w:p w:rsidR="00C064D0" w:rsidRPr="00C064D0" w:rsidRDefault="00C064D0" w:rsidP="00C064D0">
            <w:pPr>
              <w:rPr>
                <w:rFonts w:ascii="Times New Roman" w:eastAsia="Times New Roman" w:hAnsi="Times New Roman" w:cs="Times New Roman"/>
                <w:b/>
                <w:sz w:val="24"/>
              </w:rPr>
            </w:pPr>
          </w:p>
          <w:p w:rsidR="00C064D0" w:rsidRPr="00C064D0" w:rsidRDefault="00C064D0" w:rsidP="00C064D0">
            <w:pPr>
              <w:ind w:left="108" w:right="113"/>
              <w:rPr>
                <w:rFonts w:ascii="Times New Roman" w:eastAsia="Times New Roman" w:hAnsi="Times New Roman" w:cs="Times New Roman"/>
                <w:sz w:val="24"/>
              </w:rPr>
            </w:pPr>
            <w:r w:rsidRPr="00C064D0">
              <w:rPr>
                <w:rFonts w:ascii="Times New Roman" w:eastAsia="Times New Roman" w:hAnsi="Times New Roman" w:cs="Times New Roman"/>
                <w:sz w:val="24"/>
              </w:rPr>
              <w:t>Родная страна и страны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ind w:left="108" w:right="668"/>
              <w:rPr>
                <w:rFonts w:ascii="Times New Roman" w:eastAsia="Times New Roman" w:hAnsi="Times New Roman" w:cs="Times New Roman"/>
                <w:sz w:val="24"/>
              </w:rPr>
            </w:pPr>
            <w:r w:rsidRPr="00C064D0">
              <w:rPr>
                <w:rFonts w:ascii="Times New Roman" w:eastAsia="Times New Roman" w:hAnsi="Times New Roman" w:cs="Times New Roman"/>
                <w:sz w:val="24"/>
              </w:rPr>
              <w:t>Россия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изучаемого языка.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столицы,</w:t>
            </w:r>
          </w:p>
          <w:p w:rsidR="00C064D0" w:rsidRPr="00C064D0" w:rsidRDefault="00C064D0" w:rsidP="00C064D0">
            <w:pPr>
              <w:ind w:left="108" w:right="79"/>
              <w:rPr>
                <w:rFonts w:ascii="Times New Roman" w:eastAsia="Times New Roman" w:hAnsi="Times New Roman" w:cs="Times New Roman"/>
                <w:sz w:val="24"/>
              </w:rPr>
            </w:pPr>
            <w:r w:rsidRPr="00C064D0">
              <w:rPr>
                <w:rFonts w:ascii="Times New Roman" w:eastAsia="Times New Roman" w:hAnsi="Times New Roman" w:cs="Times New Roman"/>
                <w:spacing w:val="-1"/>
                <w:sz w:val="24"/>
              </w:rPr>
              <w:t>достопримечательности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интересные</w:t>
            </w:r>
          </w:p>
          <w:p w:rsidR="00C064D0" w:rsidRPr="00C064D0" w:rsidRDefault="00C064D0" w:rsidP="00C064D0">
            <w:pPr>
              <w:ind w:left="108" w:right="325"/>
              <w:rPr>
                <w:rFonts w:ascii="Times New Roman" w:eastAsia="Times New Roman" w:hAnsi="Times New Roman" w:cs="Times New Roman"/>
                <w:sz w:val="24"/>
              </w:rPr>
            </w:pPr>
            <w:r w:rsidRPr="00C064D0">
              <w:rPr>
                <w:rFonts w:ascii="Times New Roman" w:eastAsia="Times New Roman" w:hAnsi="Times New Roman" w:cs="Times New Roman"/>
                <w:sz w:val="24"/>
              </w:rPr>
              <w:t>факты. Произведения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детского фольклора.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Литературные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персонажи детских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книг.</w:t>
            </w:r>
          </w:p>
          <w:p w:rsidR="00C064D0" w:rsidRPr="00C064D0" w:rsidRDefault="00C064D0" w:rsidP="00C064D0">
            <w:pPr>
              <w:spacing w:line="270" w:lineRule="atLeast"/>
              <w:ind w:left="108" w:right="222"/>
              <w:rPr>
                <w:rFonts w:ascii="Times New Roman" w:eastAsia="Times New Roman" w:hAnsi="Times New Roman" w:cs="Times New Roman"/>
                <w:sz w:val="24"/>
              </w:rPr>
            </w:pPr>
            <w:r w:rsidRPr="00C064D0">
              <w:rPr>
                <w:rFonts w:ascii="Times New Roman" w:eastAsia="Times New Roman" w:hAnsi="Times New Roman" w:cs="Times New Roman"/>
                <w:sz w:val="24"/>
              </w:rPr>
              <w:t>Праздники родной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страны</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страны/стран</w:t>
            </w:r>
          </w:p>
        </w:tc>
        <w:tc>
          <w:tcPr>
            <w:tcW w:w="3435" w:type="dxa"/>
          </w:tcPr>
          <w:p w:rsidR="00C064D0" w:rsidRPr="00C064D0" w:rsidRDefault="00C064D0" w:rsidP="00C064D0">
            <w:pPr>
              <w:spacing w:line="275" w:lineRule="exact"/>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Монологическая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8" w:right="93"/>
              <w:rPr>
                <w:rFonts w:ascii="Times New Roman" w:eastAsia="Times New Roman" w:hAnsi="Times New Roman" w:cs="Times New Roman"/>
                <w:sz w:val="24"/>
              </w:rPr>
            </w:pPr>
            <w:r w:rsidRPr="00C064D0">
              <w:rPr>
                <w:rFonts w:ascii="Times New Roman" w:eastAsia="Times New Roman" w:hAnsi="Times New Roman" w:cs="Times New Roman"/>
                <w:sz w:val="24"/>
              </w:rPr>
              <w:t>Создание устных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монологических</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высказываний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 опорой на ключевые слова,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вопросы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и/или</w:t>
            </w:r>
          </w:p>
          <w:p w:rsidR="00C064D0" w:rsidRPr="00C064D0" w:rsidRDefault="00C064D0" w:rsidP="00C064D0">
            <w:pPr>
              <w:ind w:left="108" w:right="327"/>
              <w:rPr>
                <w:rFonts w:ascii="Times New Roman" w:eastAsia="Times New Roman" w:hAnsi="Times New Roman" w:cs="Times New Roman"/>
                <w:sz w:val="24"/>
              </w:rPr>
            </w:pPr>
            <w:r w:rsidRPr="00C064D0">
              <w:rPr>
                <w:rFonts w:ascii="Times New Roman" w:eastAsia="Times New Roman" w:hAnsi="Times New Roman" w:cs="Times New Roman"/>
                <w:sz w:val="24"/>
              </w:rPr>
              <w:t>иллюстрации в рамках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изучаемой тематики.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Пересказ основного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содержания прочитанного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опорой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ключевые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слова, вопросы, план и/или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иллюстрации.</w:t>
            </w:r>
          </w:p>
          <w:p w:rsidR="00C064D0" w:rsidRPr="00C064D0" w:rsidRDefault="00C064D0" w:rsidP="00C064D0">
            <w:pPr>
              <w:spacing w:before="1"/>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Аудирование</w:t>
            </w:r>
          </w:p>
          <w:p w:rsidR="00C064D0" w:rsidRPr="00C064D0" w:rsidRDefault="00C064D0" w:rsidP="00C064D0">
            <w:pPr>
              <w:ind w:left="108" w:right="529"/>
              <w:rPr>
                <w:rFonts w:ascii="Times New Roman" w:eastAsia="Times New Roman" w:hAnsi="Times New Roman" w:cs="Times New Roman"/>
                <w:sz w:val="24"/>
              </w:rPr>
            </w:pPr>
            <w:r w:rsidRPr="00C064D0">
              <w:rPr>
                <w:rFonts w:ascii="Times New Roman" w:eastAsia="Times New Roman" w:hAnsi="Times New Roman" w:cs="Times New Roman"/>
                <w:sz w:val="24"/>
              </w:rPr>
              <w:t>Понимание на слух 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учителя и одноклассников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вербальная/невербальная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реакция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услышанное.</w:t>
            </w:r>
          </w:p>
          <w:p w:rsidR="00C064D0" w:rsidRPr="00C064D0" w:rsidRDefault="00C064D0" w:rsidP="00C064D0">
            <w:pPr>
              <w:ind w:left="108" w:right="338"/>
              <w:rPr>
                <w:rFonts w:ascii="Times New Roman" w:eastAsia="Times New Roman" w:hAnsi="Times New Roman" w:cs="Times New Roman"/>
                <w:sz w:val="24"/>
              </w:rPr>
            </w:pPr>
            <w:r w:rsidRPr="00C064D0">
              <w:rPr>
                <w:rFonts w:ascii="Times New Roman" w:eastAsia="Times New Roman" w:hAnsi="Times New Roman" w:cs="Times New Roman"/>
                <w:sz w:val="24"/>
              </w:rPr>
              <w:t>Восприятие на слух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понимание учебных текстов,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построенных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изученном</w:t>
            </w:r>
          </w:p>
          <w:p w:rsidR="00C064D0" w:rsidRPr="00C064D0" w:rsidRDefault="00C064D0" w:rsidP="00C064D0">
            <w:pPr>
              <w:spacing w:before="1"/>
              <w:ind w:left="108" w:right="212"/>
              <w:rPr>
                <w:rFonts w:ascii="Times New Roman" w:eastAsia="Times New Roman" w:hAnsi="Times New Roman" w:cs="Times New Roman"/>
                <w:sz w:val="24"/>
              </w:rPr>
            </w:pPr>
            <w:r w:rsidRPr="00C064D0">
              <w:rPr>
                <w:rFonts w:ascii="Times New Roman" w:eastAsia="Times New Roman" w:hAnsi="Times New Roman" w:cs="Times New Roman"/>
                <w:sz w:val="24"/>
              </w:rPr>
              <w:t>языковом материале, с разной</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глубиной проникновения в их</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содержание в зависимости от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поставленной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 задачи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пониманием основного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содержания, с пониманием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запрашиваемой информации)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опорой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иллюстрации,</w:t>
            </w:r>
          </w:p>
          <w:p w:rsidR="00C064D0" w:rsidRPr="00C064D0" w:rsidRDefault="00C064D0" w:rsidP="00C064D0">
            <w:pPr>
              <w:ind w:left="108" w:right="660"/>
              <w:rPr>
                <w:rFonts w:ascii="Times New Roman" w:eastAsia="Times New Roman" w:hAnsi="Times New Roman" w:cs="Times New Roman"/>
                <w:sz w:val="24"/>
              </w:rPr>
            </w:pPr>
            <w:r w:rsidRPr="00C064D0">
              <w:rPr>
                <w:rFonts w:ascii="Times New Roman" w:eastAsia="Times New Roman" w:hAnsi="Times New Roman" w:cs="Times New Roman"/>
                <w:sz w:val="24"/>
              </w:rPr>
              <w:t>а</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также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языковой догадки, в том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числе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контекстуальной.</w:t>
            </w:r>
          </w:p>
          <w:p w:rsidR="00C064D0" w:rsidRPr="00C064D0" w:rsidRDefault="00C064D0" w:rsidP="00C064D0">
            <w:pPr>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Смысловое</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чтение</w:t>
            </w:r>
          </w:p>
          <w:p w:rsidR="00C064D0" w:rsidRPr="00C064D0" w:rsidRDefault="00C064D0" w:rsidP="00C064D0">
            <w:pPr>
              <w:spacing w:line="270" w:lineRule="atLeast"/>
              <w:ind w:left="108" w:right="94"/>
              <w:rPr>
                <w:rFonts w:ascii="Times New Roman" w:eastAsia="Times New Roman" w:hAnsi="Times New Roman" w:cs="Times New Roman"/>
                <w:sz w:val="24"/>
              </w:rPr>
            </w:pPr>
            <w:r w:rsidRPr="00C064D0">
              <w:rPr>
                <w:rFonts w:ascii="Times New Roman" w:eastAsia="Times New Roman" w:hAnsi="Times New Roman" w:cs="Times New Roman"/>
                <w:sz w:val="24"/>
              </w:rPr>
              <w:t>Чтение вслух учебных текстов,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построенных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w:t>
            </w:r>
          </w:p>
        </w:tc>
        <w:tc>
          <w:tcPr>
            <w:tcW w:w="4611" w:type="dxa"/>
          </w:tcPr>
          <w:p w:rsidR="00C064D0" w:rsidRPr="00C064D0" w:rsidRDefault="00C064D0" w:rsidP="00C064D0">
            <w:pPr>
              <w:ind w:left="110" w:right="147"/>
              <w:rPr>
                <w:rFonts w:ascii="Times New Roman" w:eastAsia="Times New Roman" w:hAnsi="Times New Roman" w:cs="Times New Roman"/>
                <w:sz w:val="24"/>
              </w:rPr>
            </w:pPr>
            <w:r w:rsidRPr="00C064D0">
              <w:rPr>
                <w:rFonts w:ascii="Times New Roman" w:eastAsia="Times New Roman" w:hAnsi="Times New Roman" w:cs="Times New Roman"/>
                <w:sz w:val="24"/>
              </w:rPr>
              <w:t>информацию,</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отвечая</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вопросы</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(общие,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специальные).</w:t>
            </w:r>
          </w:p>
          <w:p w:rsidR="00C064D0" w:rsidRPr="00C064D0" w:rsidRDefault="00C064D0" w:rsidP="00C064D0">
            <w:pPr>
              <w:ind w:left="110" w:right="150"/>
              <w:rPr>
                <w:rFonts w:ascii="Times New Roman" w:eastAsia="Times New Roman" w:hAnsi="Times New Roman" w:cs="Times New Roman"/>
                <w:sz w:val="24"/>
              </w:rPr>
            </w:pPr>
            <w:r w:rsidRPr="00C064D0">
              <w:rPr>
                <w:rFonts w:ascii="Times New Roman" w:eastAsia="Times New Roman" w:hAnsi="Times New Roman" w:cs="Times New Roman"/>
                <w:sz w:val="24"/>
              </w:rPr>
              <w:t>Составлять диалог в соответствии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поставленной коммуникативной задачей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образцу,</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вербальных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зрительных опор.</w:t>
            </w:r>
          </w:p>
          <w:p w:rsidR="00C064D0" w:rsidRPr="00C064D0" w:rsidRDefault="00C064D0" w:rsidP="00C064D0">
            <w:pPr>
              <w:spacing w:before="11"/>
              <w:rPr>
                <w:rFonts w:ascii="Times New Roman" w:eastAsia="Times New Roman" w:hAnsi="Times New Roman" w:cs="Times New Roman"/>
                <w:b/>
                <w:sz w:val="23"/>
              </w:rPr>
            </w:pPr>
          </w:p>
          <w:p w:rsidR="00C064D0" w:rsidRPr="00C064D0" w:rsidRDefault="00C064D0" w:rsidP="00C064D0">
            <w:pPr>
              <w:ind w:left="110"/>
              <w:rPr>
                <w:rFonts w:ascii="Times New Roman" w:eastAsia="Times New Roman" w:hAnsi="Times New Roman" w:cs="Times New Roman"/>
                <w:b/>
                <w:i/>
                <w:sz w:val="24"/>
              </w:rPr>
            </w:pPr>
            <w:r w:rsidRPr="00C064D0">
              <w:rPr>
                <w:rFonts w:ascii="Times New Roman" w:eastAsia="Times New Roman" w:hAnsi="Times New Roman" w:cs="Times New Roman"/>
                <w:b/>
                <w:i/>
                <w:sz w:val="24"/>
              </w:rPr>
              <w:t>Монологическая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10" w:right="1364"/>
              <w:rPr>
                <w:rFonts w:ascii="Times New Roman" w:eastAsia="Times New Roman" w:hAnsi="Times New Roman" w:cs="Times New Roman"/>
                <w:sz w:val="24"/>
              </w:rPr>
            </w:pPr>
            <w:r w:rsidRPr="00C064D0">
              <w:rPr>
                <w:rFonts w:ascii="Times New Roman" w:eastAsia="Times New Roman" w:hAnsi="Times New Roman" w:cs="Times New Roman"/>
                <w:sz w:val="24"/>
              </w:rPr>
              <w:t>Описывать</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предмет,</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человека,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литературного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персонажа.</w:t>
            </w:r>
          </w:p>
          <w:p w:rsidR="00C064D0" w:rsidRPr="00C064D0" w:rsidRDefault="00C064D0" w:rsidP="00C064D0">
            <w:pPr>
              <w:ind w:left="110" w:right="352"/>
              <w:rPr>
                <w:rFonts w:ascii="Times New Roman" w:eastAsia="Times New Roman" w:hAnsi="Times New Roman" w:cs="Times New Roman"/>
                <w:sz w:val="24"/>
              </w:rPr>
            </w:pPr>
            <w:r w:rsidRPr="00C064D0">
              <w:rPr>
                <w:rFonts w:ascii="Times New Roman" w:eastAsia="Times New Roman" w:hAnsi="Times New Roman" w:cs="Times New Roman"/>
                <w:sz w:val="24"/>
              </w:rPr>
              <w:t>Рассказывать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себе,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своей</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семье,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друге.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Передавать основное содержание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прочитанного текста с использованием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вербальных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и/или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зрительных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w:t>
            </w:r>
          </w:p>
          <w:p w:rsidR="00C064D0" w:rsidRPr="00C064D0" w:rsidRDefault="00C064D0" w:rsidP="00C064D0">
            <w:pPr>
              <w:ind w:left="110" w:right="545"/>
              <w:rPr>
                <w:rFonts w:ascii="Times New Roman" w:eastAsia="Times New Roman" w:hAnsi="Times New Roman" w:cs="Times New Roman"/>
                <w:sz w:val="24"/>
              </w:rPr>
            </w:pPr>
            <w:r w:rsidRPr="00C064D0">
              <w:rPr>
                <w:rFonts w:ascii="Times New Roman" w:eastAsia="Times New Roman" w:hAnsi="Times New Roman" w:cs="Times New Roman"/>
                <w:sz w:val="24"/>
              </w:rPr>
              <w:t>Выражать своё отношение к предмету</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речи..</w:t>
            </w:r>
          </w:p>
          <w:p w:rsidR="00C064D0" w:rsidRPr="00C064D0" w:rsidRDefault="00C064D0" w:rsidP="00C064D0">
            <w:pPr>
              <w:spacing w:before="1"/>
              <w:ind w:left="110" w:right="880"/>
              <w:rPr>
                <w:rFonts w:ascii="Times New Roman" w:eastAsia="Times New Roman" w:hAnsi="Times New Roman" w:cs="Times New Roman"/>
                <w:sz w:val="24"/>
              </w:rPr>
            </w:pPr>
            <w:r w:rsidRPr="00C064D0">
              <w:rPr>
                <w:rFonts w:ascii="Times New Roman" w:eastAsia="Times New Roman" w:hAnsi="Times New Roman" w:cs="Times New Roman"/>
                <w:sz w:val="24"/>
              </w:rPr>
              <w:t>Создавать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связное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монологическое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высказывание по аналогии,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использованием вербальных и/или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зрительных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rPr>
            </w:pPr>
          </w:p>
          <w:p w:rsidR="00C064D0" w:rsidRPr="00C064D0" w:rsidRDefault="00C064D0" w:rsidP="00C064D0">
            <w:pPr>
              <w:ind w:left="110"/>
              <w:rPr>
                <w:rFonts w:ascii="Times New Roman" w:eastAsia="Times New Roman" w:hAnsi="Times New Roman" w:cs="Times New Roman"/>
                <w:b/>
                <w:i/>
                <w:sz w:val="24"/>
              </w:rPr>
            </w:pPr>
            <w:r w:rsidRPr="00C064D0">
              <w:rPr>
                <w:rFonts w:ascii="Times New Roman" w:eastAsia="Times New Roman" w:hAnsi="Times New Roman" w:cs="Times New Roman"/>
                <w:b/>
                <w:i/>
                <w:sz w:val="24"/>
              </w:rPr>
              <w:t>Аудирование</w:t>
            </w:r>
          </w:p>
          <w:p w:rsidR="00C064D0" w:rsidRPr="00C064D0" w:rsidRDefault="00C064D0" w:rsidP="00C064D0">
            <w:pPr>
              <w:ind w:left="110" w:right="118"/>
              <w:rPr>
                <w:rFonts w:ascii="Times New Roman" w:eastAsia="Times New Roman" w:hAnsi="Times New Roman" w:cs="Times New Roman"/>
                <w:sz w:val="24"/>
              </w:rPr>
            </w:pPr>
            <w:r w:rsidRPr="00C064D0">
              <w:rPr>
                <w:rFonts w:ascii="Times New Roman" w:eastAsia="Times New Roman" w:hAnsi="Times New Roman" w:cs="Times New Roman"/>
                <w:sz w:val="24"/>
              </w:rPr>
              <w:t>Понимать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речь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учителя</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ведению</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урока.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Распознавать на слух и понимать связное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высказывание учителя, одноклассника,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построенное на знакомом 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 вербально/невербально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реагировать на услышанное.</w:t>
            </w:r>
          </w:p>
          <w:p w:rsidR="00C064D0" w:rsidRPr="00C064D0" w:rsidRDefault="00C064D0" w:rsidP="00C064D0">
            <w:pPr>
              <w:ind w:left="110" w:right="566"/>
              <w:rPr>
                <w:rFonts w:ascii="Times New Roman" w:eastAsia="Times New Roman" w:hAnsi="Times New Roman" w:cs="Times New Roman"/>
                <w:sz w:val="24"/>
              </w:rPr>
            </w:pPr>
            <w:r w:rsidRPr="00C064D0">
              <w:rPr>
                <w:rFonts w:ascii="Times New Roman" w:eastAsia="Times New Roman" w:hAnsi="Times New Roman" w:cs="Times New Roman"/>
                <w:sz w:val="24"/>
              </w:rPr>
              <w:t>Воспринимать на слух и понимать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основное содержание текста,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построенного на изученном языковом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spacing w:line="270" w:lineRule="atLeast"/>
              <w:ind w:left="110" w:right="299"/>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 тему прослушанного текста.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Определять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главные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факты/события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p>
        </w:tc>
        <w:tc>
          <w:tcPr>
            <w:tcW w:w="3490" w:type="dxa"/>
          </w:tcPr>
          <w:p w:rsidR="00C064D0" w:rsidRPr="00C064D0" w:rsidRDefault="00C064D0" w:rsidP="00C064D0">
            <w:pPr>
              <w:ind w:left="107" w:right="467"/>
              <w:rPr>
                <w:rFonts w:ascii="Times New Roman" w:eastAsia="Times New Roman" w:hAnsi="Times New Roman" w:cs="Times New Roman"/>
                <w:sz w:val="24"/>
              </w:rPr>
            </w:pPr>
            <w:hyperlink r:id="rId52">
              <w:r w:rsidRPr="00C064D0">
                <w:rPr>
                  <w:rFonts w:ascii="Times New Roman" w:eastAsia="Times New Roman" w:hAnsi="Times New Roman" w:cs="Times New Roman"/>
                  <w:sz w:val="24"/>
                </w:rPr>
                <w:t>http://vot-zadachka.ru/</w:t>
              </w:r>
            </w:hyperlink>
            <w:r w:rsidRPr="00C064D0">
              <w:rPr>
                <w:rFonts w:ascii="Times New Roman" w:eastAsia="Times New Roman" w:hAnsi="Times New Roman" w:cs="Times New Roman"/>
                <w:spacing w:val="1"/>
                <w:sz w:val="24"/>
              </w:rPr>
              <w:t xml:space="preserve"> </w:t>
            </w:r>
            <w:hyperlink r:id="rId53">
              <w:r w:rsidRPr="00C064D0">
                <w:rPr>
                  <w:rFonts w:ascii="Times New Roman" w:eastAsia="Times New Roman" w:hAnsi="Times New Roman" w:cs="Times New Roman"/>
                  <w:sz w:val="24"/>
                </w:rPr>
                <w:t>http://macmillan.ru/</w:t>
              </w:r>
            </w:hyperlink>
            <w:r w:rsidRPr="00C064D0">
              <w:rPr>
                <w:rFonts w:ascii="Times New Roman" w:eastAsia="Times New Roman" w:hAnsi="Times New Roman" w:cs="Times New Roman"/>
                <w:spacing w:val="1"/>
                <w:sz w:val="24"/>
              </w:rPr>
              <w:t xml:space="preserve"> </w:t>
            </w:r>
            <w:hyperlink r:id="rId54">
              <w:r w:rsidRPr="00C064D0">
                <w:rPr>
                  <w:rFonts w:ascii="Times New Roman" w:eastAsia="Times New Roman" w:hAnsi="Times New Roman" w:cs="Times New Roman"/>
                  <w:sz w:val="24"/>
                </w:rPr>
                <w:t>http://journal-bipt.info/</w:t>
              </w:r>
            </w:hyperlink>
            <w:r w:rsidRPr="00C064D0">
              <w:rPr>
                <w:rFonts w:ascii="Times New Roman" w:eastAsia="Times New Roman" w:hAnsi="Times New Roman" w:cs="Times New Roman"/>
                <w:spacing w:val="1"/>
                <w:sz w:val="24"/>
              </w:rPr>
              <w:t xml:space="preserve"> </w:t>
            </w:r>
            <w:hyperlink r:id="rId55">
              <w:r w:rsidRPr="00C064D0">
                <w:rPr>
                  <w:rFonts w:ascii="Times New Roman" w:eastAsia="Times New Roman" w:hAnsi="Times New Roman" w:cs="Times New Roman"/>
                  <w:sz w:val="24"/>
                </w:rPr>
                <w:t>http://www.uchportal.ru/</w:t>
              </w:r>
            </w:hyperlink>
            <w:r w:rsidRPr="00C064D0">
              <w:rPr>
                <w:rFonts w:ascii="Times New Roman" w:eastAsia="Times New Roman" w:hAnsi="Times New Roman" w:cs="Times New Roman"/>
                <w:spacing w:val="1"/>
                <w:sz w:val="24"/>
              </w:rPr>
              <w:t xml:space="preserve"> </w:t>
            </w:r>
            <w:hyperlink r:id="rId56">
              <w:r w:rsidRPr="00C064D0">
                <w:rPr>
                  <w:rFonts w:ascii="Times New Roman" w:eastAsia="Times New Roman" w:hAnsi="Times New Roman" w:cs="Times New Roman"/>
                  <w:sz w:val="24"/>
                </w:rPr>
                <w:t>http://www.proshkolu.ru/</w:t>
              </w:r>
            </w:hyperlink>
            <w:r w:rsidRPr="00C064D0">
              <w:rPr>
                <w:rFonts w:ascii="Times New Roman" w:eastAsia="Times New Roman" w:hAnsi="Times New Roman" w:cs="Times New Roman"/>
                <w:spacing w:val="1"/>
                <w:sz w:val="24"/>
              </w:rPr>
              <w:t xml:space="preserve"> </w:t>
            </w:r>
            <w:hyperlink r:id="rId57">
              <w:r w:rsidRPr="00C064D0">
                <w:rPr>
                  <w:rFonts w:ascii="Times New Roman" w:eastAsia="Times New Roman" w:hAnsi="Times New Roman" w:cs="Times New Roman"/>
                  <w:spacing w:val="-1"/>
                  <w:sz w:val="24"/>
                </w:rPr>
                <w:t>http://portfolio.1september.ru/</w:t>
              </w:r>
            </w:hyperlink>
            <w:r w:rsidRPr="00C064D0">
              <w:rPr>
                <w:rFonts w:ascii="Times New Roman" w:eastAsia="Times New Roman" w:hAnsi="Times New Roman" w:cs="Times New Roman"/>
                <w:spacing w:val="-57"/>
                <w:sz w:val="24"/>
              </w:rPr>
              <w:t xml:space="preserve"> </w:t>
            </w:r>
            <w:hyperlink r:id="rId58">
              <w:r w:rsidRPr="00C064D0">
                <w:rPr>
                  <w:rFonts w:ascii="Times New Roman" w:eastAsia="Times New Roman" w:hAnsi="Times New Roman" w:cs="Times New Roman"/>
                  <w:sz w:val="24"/>
                </w:rPr>
                <w:t>http://www.menobr.ru/</w:t>
              </w:r>
            </w:hyperlink>
            <w:r w:rsidRPr="00C064D0">
              <w:rPr>
                <w:rFonts w:ascii="Times New Roman" w:eastAsia="Times New Roman" w:hAnsi="Times New Roman" w:cs="Times New Roman"/>
                <w:spacing w:val="1"/>
                <w:sz w:val="24"/>
              </w:rPr>
              <w:t xml:space="preserve"> </w:t>
            </w:r>
            <w:hyperlink r:id="rId59">
              <w:r w:rsidRPr="00C064D0">
                <w:rPr>
                  <w:rFonts w:ascii="Times New Roman" w:eastAsia="Times New Roman" w:hAnsi="Times New Roman" w:cs="Times New Roman"/>
                  <w:sz w:val="24"/>
                </w:rPr>
                <w:t>http://runodog.ru/</w:t>
              </w:r>
            </w:hyperlink>
          </w:p>
          <w:p w:rsidR="00C064D0" w:rsidRPr="00C064D0" w:rsidRDefault="00C064D0" w:rsidP="00C064D0">
            <w:pPr>
              <w:ind w:left="107" w:right="517"/>
              <w:rPr>
                <w:rFonts w:ascii="Times New Roman" w:eastAsia="Times New Roman" w:hAnsi="Times New Roman" w:cs="Times New Roman"/>
                <w:sz w:val="24"/>
              </w:rPr>
            </w:pPr>
            <w:hyperlink r:id="rId60">
              <w:r w:rsidRPr="00C064D0">
                <w:rPr>
                  <w:rFonts w:ascii="Times New Roman" w:eastAsia="Times New Roman" w:hAnsi="Times New Roman" w:cs="Times New Roman"/>
                  <w:sz w:val="24"/>
                </w:rPr>
                <w:t>http://nic-snail.ru/</w:t>
              </w:r>
            </w:hyperlink>
            <w:r w:rsidRPr="00C064D0">
              <w:rPr>
                <w:rFonts w:ascii="Times New Roman" w:eastAsia="Times New Roman" w:hAnsi="Times New Roman" w:cs="Times New Roman"/>
                <w:spacing w:val="1"/>
                <w:sz w:val="24"/>
              </w:rPr>
              <w:t xml:space="preserve"> </w:t>
            </w:r>
            <w:hyperlink r:id="rId61">
              <w:r w:rsidRPr="00C064D0">
                <w:rPr>
                  <w:rFonts w:ascii="Times New Roman" w:eastAsia="Times New Roman" w:hAnsi="Times New Roman" w:cs="Times New Roman"/>
                  <w:sz w:val="24"/>
                </w:rPr>
                <w:t>http://festival.nic-snail.ru/</w:t>
              </w:r>
            </w:hyperlink>
            <w:r w:rsidRPr="00C064D0">
              <w:rPr>
                <w:rFonts w:ascii="Times New Roman" w:eastAsia="Times New Roman" w:hAnsi="Times New Roman" w:cs="Times New Roman"/>
                <w:spacing w:val="1"/>
                <w:sz w:val="24"/>
              </w:rPr>
              <w:t xml:space="preserve"> </w:t>
            </w:r>
            <w:hyperlink r:id="rId62">
              <w:r w:rsidRPr="00C064D0">
                <w:rPr>
                  <w:rFonts w:ascii="Times New Roman" w:eastAsia="Times New Roman" w:hAnsi="Times New Roman" w:cs="Times New Roman"/>
                  <w:sz w:val="24"/>
                </w:rPr>
                <w:t>http://www.nachalka.com</w:t>
              </w:r>
            </w:hyperlink>
            <w:r w:rsidRPr="00C064D0">
              <w:rPr>
                <w:rFonts w:ascii="Times New Roman" w:eastAsia="Times New Roman" w:hAnsi="Times New Roman" w:cs="Times New Roman"/>
                <w:spacing w:val="1"/>
                <w:sz w:val="24"/>
              </w:rPr>
              <w:t xml:space="preserve"> </w:t>
            </w:r>
            <w:hyperlink r:id="rId63">
              <w:r w:rsidRPr="00C064D0">
                <w:rPr>
                  <w:rFonts w:ascii="Times New Roman" w:eastAsia="Times New Roman" w:hAnsi="Times New Roman" w:cs="Times New Roman"/>
                  <w:sz w:val="24"/>
                </w:rPr>
                <w:t>http://nsportal.ru</w:t>
              </w:r>
            </w:hyperlink>
            <w:r w:rsidRPr="00C064D0">
              <w:rPr>
                <w:rFonts w:ascii="Times New Roman" w:eastAsia="Times New Roman" w:hAnsi="Times New Roman" w:cs="Times New Roman"/>
                <w:spacing w:val="1"/>
                <w:sz w:val="24"/>
              </w:rPr>
              <w:t xml:space="preserve"> </w:t>
            </w:r>
            <w:hyperlink r:id="rId64">
              <w:r w:rsidRPr="00C064D0">
                <w:rPr>
                  <w:rFonts w:ascii="Times New Roman" w:eastAsia="Times New Roman" w:hAnsi="Times New Roman" w:cs="Times New Roman"/>
                  <w:sz w:val="24"/>
                </w:rPr>
                <w:t>http://www.it-n.ru/</w:t>
              </w:r>
            </w:hyperlink>
            <w:r w:rsidRPr="00C064D0">
              <w:rPr>
                <w:rFonts w:ascii="Times New Roman" w:eastAsia="Times New Roman" w:hAnsi="Times New Roman" w:cs="Times New Roman"/>
                <w:spacing w:val="1"/>
                <w:sz w:val="24"/>
              </w:rPr>
              <w:t xml:space="preserve"> </w:t>
            </w:r>
            <w:hyperlink r:id="rId65">
              <w:r w:rsidRPr="00C064D0">
                <w:rPr>
                  <w:rFonts w:ascii="Times New Roman" w:eastAsia="Times New Roman" w:hAnsi="Times New Roman" w:cs="Times New Roman"/>
                  <w:sz w:val="24"/>
                </w:rPr>
                <w:t>http://www.openclass.ru/</w:t>
              </w:r>
            </w:hyperlink>
            <w:r w:rsidRPr="00C064D0">
              <w:rPr>
                <w:rFonts w:ascii="Times New Roman" w:eastAsia="Times New Roman" w:hAnsi="Times New Roman" w:cs="Times New Roman"/>
                <w:spacing w:val="1"/>
                <w:sz w:val="24"/>
              </w:rPr>
              <w:t xml:space="preserve"> </w:t>
            </w:r>
            <w:hyperlink r:id="rId66">
              <w:r w:rsidRPr="00C064D0">
                <w:rPr>
                  <w:rFonts w:ascii="Times New Roman" w:eastAsia="Times New Roman" w:hAnsi="Times New Roman" w:cs="Times New Roman"/>
                  <w:sz w:val="24"/>
                </w:rPr>
                <w:t>http://pedsovet.su/</w:t>
              </w:r>
            </w:hyperlink>
            <w:r w:rsidRPr="00C064D0">
              <w:rPr>
                <w:rFonts w:ascii="Times New Roman" w:eastAsia="Times New Roman" w:hAnsi="Times New Roman" w:cs="Times New Roman"/>
                <w:spacing w:val="1"/>
                <w:sz w:val="24"/>
              </w:rPr>
              <w:t xml:space="preserve"> </w:t>
            </w:r>
            <w:hyperlink r:id="rId67">
              <w:r w:rsidRPr="00C064D0">
                <w:rPr>
                  <w:rFonts w:ascii="Times New Roman" w:eastAsia="Times New Roman" w:hAnsi="Times New Roman" w:cs="Times New Roman"/>
                  <w:sz w:val="24"/>
                </w:rPr>
                <w:t>http://pedsovet.org/</w:t>
              </w:r>
            </w:hyperlink>
            <w:r w:rsidRPr="00C064D0">
              <w:rPr>
                <w:rFonts w:ascii="Times New Roman" w:eastAsia="Times New Roman" w:hAnsi="Times New Roman" w:cs="Times New Roman"/>
                <w:spacing w:val="1"/>
                <w:sz w:val="24"/>
              </w:rPr>
              <w:t xml:space="preserve"> </w:t>
            </w:r>
            <w:hyperlink r:id="rId68">
              <w:r w:rsidRPr="00C064D0">
                <w:rPr>
                  <w:rFonts w:ascii="Times New Roman" w:eastAsia="Times New Roman" w:hAnsi="Times New Roman" w:cs="Times New Roman"/>
                  <w:sz w:val="24"/>
                </w:rPr>
                <w:t>http://www.nachalka.info</w:t>
              </w:r>
            </w:hyperlink>
            <w:r w:rsidRPr="00C064D0">
              <w:rPr>
                <w:rFonts w:ascii="Times New Roman" w:eastAsia="Times New Roman" w:hAnsi="Times New Roman" w:cs="Times New Roman"/>
                <w:spacing w:val="1"/>
                <w:sz w:val="24"/>
              </w:rPr>
              <w:t xml:space="preserve"> </w:t>
            </w:r>
            <w:hyperlink r:id="rId69">
              <w:r w:rsidRPr="00C064D0">
                <w:rPr>
                  <w:rFonts w:ascii="Times New Roman" w:eastAsia="Times New Roman" w:hAnsi="Times New Roman" w:cs="Times New Roman"/>
                  <w:sz w:val="24"/>
                </w:rPr>
                <w:t>http://www.englishforkids.ru/</w:t>
              </w:r>
            </w:hyperlink>
            <w:r w:rsidRPr="00C064D0">
              <w:rPr>
                <w:rFonts w:ascii="Times New Roman" w:eastAsia="Times New Roman" w:hAnsi="Times New Roman" w:cs="Times New Roman"/>
                <w:spacing w:val="-58"/>
                <w:sz w:val="24"/>
              </w:rPr>
              <w:t xml:space="preserve"> </w:t>
            </w:r>
            <w:hyperlink r:id="rId70">
              <w:r w:rsidRPr="00C064D0">
                <w:rPr>
                  <w:rFonts w:ascii="Times New Roman" w:eastAsia="Times New Roman" w:hAnsi="Times New Roman" w:cs="Times New Roman"/>
                  <w:sz w:val="24"/>
                </w:rPr>
                <w:t>http://www.ourkids.ru/</w:t>
              </w:r>
            </w:hyperlink>
            <w:r w:rsidRPr="00C064D0">
              <w:rPr>
                <w:rFonts w:ascii="Times New Roman" w:eastAsia="Times New Roman" w:hAnsi="Times New Roman" w:cs="Times New Roman"/>
                <w:spacing w:val="1"/>
                <w:sz w:val="24"/>
              </w:rPr>
              <w:t xml:space="preserve"> </w:t>
            </w:r>
            <w:hyperlink r:id="rId71">
              <w:r w:rsidRPr="00C064D0">
                <w:rPr>
                  <w:rFonts w:ascii="Times New Roman" w:eastAsia="Times New Roman" w:hAnsi="Times New Roman" w:cs="Times New Roman"/>
                  <w:sz w:val="24"/>
                </w:rPr>
                <w:t>http://me.yanval.ru/</w:t>
              </w:r>
            </w:hyperlink>
            <w:r w:rsidRPr="00C064D0">
              <w:rPr>
                <w:rFonts w:ascii="Times New Roman" w:eastAsia="Times New Roman" w:hAnsi="Times New Roman" w:cs="Times New Roman"/>
                <w:spacing w:val="1"/>
                <w:sz w:val="24"/>
              </w:rPr>
              <w:t xml:space="preserve"> </w:t>
            </w:r>
            <w:hyperlink r:id="rId72">
              <w:r w:rsidRPr="00C064D0">
                <w:rPr>
                  <w:rFonts w:ascii="Times New Roman" w:eastAsia="Times New Roman" w:hAnsi="Times New Roman" w:cs="Times New Roman"/>
                  <w:sz w:val="24"/>
                </w:rPr>
                <w:t>http://www.bilingual.ru/</w:t>
              </w:r>
            </w:hyperlink>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9661"/>
        </w:trPr>
        <w:tc>
          <w:tcPr>
            <w:tcW w:w="571"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ind w:left="108" w:right="726"/>
              <w:rPr>
                <w:rFonts w:ascii="Times New Roman" w:eastAsia="Times New Roman" w:hAnsi="Times New Roman" w:cs="Times New Roman"/>
                <w:sz w:val="24"/>
              </w:rPr>
            </w:pPr>
            <w:r w:rsidRPr="00C064D0">
              <w:rPr>
                <w:rFonts w:ascii="Times New Roman" w:eastAsia="Times New Roman" w:hAnsi="Times New Roman" w:cs="Times New Roman"/>
                <w:sz w:val="24"/>
              </w:rPr>
              <w:t>изучаемого языка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(14</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w:t>
            </w:r>
          </w:p>
        </w:tc>
        <w:tc>
          <w:tcPr>
            <w:tcW w:w="3435" w:type="dxa"/>
          </w:tcPr>
          <w:p w:rsidR="00C064D0" w:rsidRPr="00C064D0" w:rsidRDefault="00C064D0" w:rsidP="00C064D0">
            <w:pPr>
              <w:ind w:left="108" w:right="181"/>
              <w:rPr>
                <w:rFonts w:ascii="Times New Roman" w:eastAsia="Times New Roman" w:hAnsi="Times New Roman" w:cs="Times New Roman"/>
                <w:sz w:val="24"/>
              </w:rPr>
            </w:pPr>
            <w:r w:rsidRPr="00C064D0">
              <w:rPr>
                <w:rFonts w:ascii="Times New Roman" w:eastAsia="Times New Roman" w:hAnsi="Times New Roman" w:cs="Times New Roman"/>
                <w:sz w:val="24"/>
              </w:rPr>
              <w:t>языковом материале,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соблюдением правил чтения 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соответствующей интонации.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Чтение про себя учебных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текстов, построенных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 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 с разной глубиной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проникновения</w:t>
            </w:r>
          </w:p>
          <w:p w:rsidR="00C064D0" w:rsidRPr="00C064D0" w:rsidRDefault="00C064D0" w:rsidP="00C064D0">
            <w:pPr>
              <w:ind w:left="108" w:right="93"/>
              <w:rPr>
                <w:rFonts w:ascii="Times New Roman" w:eastAsia="Times New Roman" w:hAnsi="Times New Roman" w:cs="Times New Roman"/>
                <w:sz w:val="24"/>
              </w:rPr>
            </w:pP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содержание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зависимости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от поставленной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 задачи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пониманием основного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содержания, с пониманием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запрашиваемой информации) 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опорой на иллюстрации, 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также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использованием</w:t>
            </w:r>
          </w:p>
          <w:p w:rsidR="00C064D0" w:rsidRPr="00C064D0" w:rsidRDefault="00C064D0" w:rsidP="00C064D0">
            <w:pPr>
              <w:ind w:left="108" w:right="163"/>
              <w:rPr>
                <w:rFonts w:ascii="Times New Roman" w:eastAsia="Times New Roman" w:hAnsi="Times New Roman" w:cs="Times New Roman"/>
                <w:sz w:val="24"/>
              </w:rPr>
            </w:pPr>
            <w:r w:rsidRPr="00C064D0">
              <w:rPr>
                <w:rFonts w:ascii="Times New Roman" w:eastAsia="Times New Roman" w:hAnsi="Times New Roman" w:cs="Times New Roman"/>
                <w:sz w:val="24"/>
              </w:rPr>
              <w:t>языковой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догадки,</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том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числе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контекстуальной.</w:t>
            </w:r>
          </w:p>
          <w:p w:rsidR="00C064D0" w:rsidRPr="00C064D0" w:rsidRDefault="00C064D0" w:rsidP="00C064D0">
            <w:pPr>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Письмо</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Списывание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spacing w:before="1"/>
              <w:ind w:left="108" w:right="129"/>
              <w:rPr>
                <w:rFonts w:ascii="Times New Roman" w:eastAsia="Times New Roman" w:hAnsi="Times New Roman" w:cs="Times New Roman"/>
                <w:sz w:val="24"/>
              </w:rPr>
            </w:pPr>
            <w:r w:rsidRPr="00C064D0">
              <w:rPr>
                <w:rFonts w:ascii="Times New Roman" w:eastAsia="Times New Roman" w:hAnsi="Times New Roman" w:cs="Times New Roman"/>
                <w:sz w:val="24"/>
              </w:rPr>
              <w:t>выписывание из текста слов,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словосочетаний, предложений.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Восстановление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предложения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 соответствии с решаемой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w:t>
            </w:r>
          </w:p>
          <w:p w:rsidR="00C064D0" w:rsidRPr="00C064D0" w:rsidRDefault="00C064D0" w:rsidP="00C064D0">
            <w:pPr>
              <w:spacing w:line="274" w:lineRule="exact"/>
              <w:ind w:left="108"/>
              <w:rPr>
                <w:rFonts w:ascii="Times New Roman" w:eastAsia="Times New Roman" w:hAnsi="Times New Roman" w:cs="Times New Roman"/>
                <w:sz w:val="24"/>
              </w:rPr>
            </w:pPr>
            <w:r w:rsidRPr="00C064D0">
              <w:rPr>
                <w:rFonts w:ascii="Times New Roman" w:eastAsia="Times New Roman" w:hAnsi="Times New Roman" w:cs="Times New Roman"/>
                <w:sz w:val="24"/>
              </w:rPr>
              <w:t>учебной</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задачей.</w:t>
            </w:r>
          </w:p>
          <w:p w:rsidR="00C064D0" w:rsidRPr="00C064D0" w:rsidRDefault="00C064D0" w:rsidP="00C064D0">
            <w:pPr>
              <w:ind w:left="108" w:right="680"/>
              <w:rPr>
                <w:rFonts w:ascii="Times New Roman" w:eastAsia="Times New Roman" w:hAnsi="Times New Roman" w:cs="Times New Roman"/>
                <w:sz w:val="24"/>
              </w:rPr>
            </w:pPr>
            <w:r w:rsidRPr="00C064D0">
              <w:rPr>
                <w:rFonts w:ascii="Times New Roman" w:eastAsia="Times New Roman" w:hAnsi="Times New Roman" w:cs="Times New Roman"/>
                <w:sz w:val="24"/>
              </w:rPr>
              <w:t>Создание подписей 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картинкам,</w:t>
            </w:r>
            <w:r w:rsidRPr="00C064D0">
              <w:rPr>
                <w:rFonts w:ascii="Times New Roman" w:eastAsia="Times New Roman" w:hAnsi="Times New Roman" w:cs="Times New Roman"/>
                <w:spacing w:val="-15"/>
                <w:sz w:val="24"/>
              </w:rPr>
              <w:t xml:space="preserve"> </w:t>
            </w:r>
            <w:r w:rsidRPr="00C064D0">
              <w:rPr>
                <w:rFonts w:ascii="Times New Roman" w:eastAsia="Times New Roman" w:hAnsi="Times New Roman" w:cs="Times New Roman"/>
                <w:sz w:val="24"/>
              </w:rPr>
              <w:t>фотографиям.</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Заполнение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анкет</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p>
          <w:p w:rsidR="00C064D0" w:rsidRPr="00C064D0" w:rsidRDefault="00C064D0" w:rsidP="00C064D0">
            <w:pPr>
              <w:ind w:left="108" w:right="762"/>
              <w:rPr>
                <w:rFonts w:ascii="Times New Roman" w:eastAsia="Times New Roman" w:hAnsi="Times New Roman" w:cs="Times New Roman"/>
                <w:sz w:val="24"/>
              </w:rPr>
            </w:pPr>
            <w:r w:rsidRPr="00C064D0">
              <w:rPr>
                <w:rFonts w:ascii="Times New Roman" w:eastAsia="Times New Roman" w:hAnsi="Times New Roman" w:cs="Times New Roman"/>
                <w:sz w:val="24"/>
              </w:rPr>
              <w:t>формуляров с указанием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личной информации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 с нормами,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приняты-</w:t>
            </w:r>
          </w:p>
          <w:p w:rsidR="00C064D0" w:rsidRPr="00C064D0" w:rsidRDefault="00C064D0" w:rsidP="00C064D0">
            <w:pPr>
              <w:spacing w:line="270" w:lineRule="atLeast"/>
              <w:ind w:left="108" w:right="1267"/>
              <w:rPr>
                <w:rFonts w:ascii="Times New Roman" w:eastAsia="Times New Roman" w:hAnsi="Times New Roman" w:cs="Times New Roman"/>
                <w:sz w:val="24"/>
              </w:rPr>
            </w:pPr>
            <w:r w:rsidRPr="00C064D0">
              <w:rPr>
                <w:rFonts w:ascii="Times New Roman" w:eastAsia="Times New Roman" w:hAnsi="Times New Roman" w:cs="Times New Roman"/>
                <w:sz w:val="24"/>
              </w:rPr>
              <w:t>ми</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стране/странах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языка.</w:t>
            </w:r>
          </w:p>
        </w:tc>
        <w:tc>
          <w:tcPr>
            <w:tcW w:w="4611" w:type="dxa"/>
          </w:tcPr>
          <w:p w:rsidR="00C064D0" w:rsidRPr="00C064D0" w:rsidRDefault="00C064D0" w:rsidP="00C064D0">
            <w:pPr>
              <w:ind w:left="110" w:right="930"/>
              <w:rPr>
                <w:rFonts w:ascii="Times New Roman" w:eastAsia="Times New Roman" w:hAnsi="Times New Roman" w:cs="Times New Roman"/>
                <w:sz w:val="24"/>
              </w:rPr>
            </w:pPr>
            <w:r w:rsidRPr="00C064D0">
              <w:rPr>
                <w:rFonts w:ascii="Times New Roman" w:eastAsia="Times New Roman" w:hAnsi="Times New Roman" w:cs="Times New Roman"/>
                <w:sz w:val="24"/>
              </w:rPr>
              <w:t>прослушанном тексте.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Воспринимать и понимать на слух</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запрашиваемую</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информацию</w:t>
            </w:r>
          </w:p>
          <w:p w:rsidR="00C064D0" w:rsidRPr="00C064D0" w:rsidRDefault="00C064D0" w:rsidP="00C064D0">
            <w:pPr>
              <w:ind w:left="110" w:right="291"/>
              <w:rPr>
                <w:rFonts w:ascii="Times New Roman" w:eastAsia="Times New Roman" w:hAnsi="Times New Roman" w:cs="Times New Roman"/>
                <w:sz w:val="24"/>
              </w:rPr>
            </w:pPr>
            <w:r w:rsidRPr="00C064D0">
              <w:rPr>
                <w:rFonts w:ascii="Times New Roman" w:eastAsia="Times New Roman" w:hAnsi="Times New Roman" w:cs="Times New Roman"/>
                <w:sz w:val="24"/>
              </w:rPr>
              <w:t>фактического характера (имя, возраст,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любимое занятие, цвет и т. д.) в учебном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тексте,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изученном</w:t>
            </w:r>
          </w:p>
          <w:p w:rsidR="00C064D0" w:rsidRPr="00C064D0" w:rsidRDefault="00C064D0" w:rsidP="00C064D0">
            <w:pPr>
              <w:ind w:left="110"/>
              <w:rPr>
                <w:rFonts w:ascii="Times New Roman" w:eastAsia="Times New Roman" w:hAnsi="Times New Roman" w:cs="Times New Roman"/>
                <w:sz w:val="24"/>
              </w:rPr>
            </w:pP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10" w:right="317"/>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 зрительные опоры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(картинки, фотографии) при восприятии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слух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ind w:left="110" w:right="686"/>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языковую,</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том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числе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контекстуальную, догадку при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восприятии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слух текста.</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230"/>
              <w:ind w:left="110"/>
              <w:rPr>
                <w:rFonts w:ascii="Times New Roman" w:eastAsia="Times New Roman" w:hAnsi="Times New Roman" w:cs="Times New Roman"/>
                <w:b/>
                <w:i/>
                <w:sz w:val="24"/>
              </w:rPr>
            </w:pPr>
            <w:r w:rsidRPr="00C064D0">
              <w:rPr>
                <w:rFonts w:ascii="Times New Roman" w:eastAsia="Times New Roman" w:hAnsi="Times New Roman" w:cs="Times New Roman"/>
                <w:b/>
                <w:i/>
                <w:sz w:val="24"/>
              </w:rPr>
              <w:t>Смысловое</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чтение</w:t>
            </w:r>
          </w:p>
          <w:p w:rsidR="00C064D0" w:rsidRPr="00C064D0" w:rsidRDefault="00C064D0" w:rsidP="00C064D0">
            <w:pPr>
              <w:ind w:left="110" w:right="107"/>
              <w:rPr>
                <w:rFonts w:ascii="Times New Roman" w:eastAsia="Times New Roman" w:hAnsi="Times New Roman" w:cs="Times New Roman"/>
                <w:sz w:val="24"/>
              </w:rPr>
            </w:pPr>
            <w:r w:rsidRPr="00C064D0">
              <w:rPr>
                <w:rFonts w:ascii="Times New Roman" w:eastAsia="Times New Roman" w:hAnsi="Times New Roman" w:cs="Times New Roman"/>
                <w:sz w:val="24"/>
              </w:rPr>
              <w:t>Соотносить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графический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образ</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его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звуковым образом на основе знания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правил чтения. Соблюдать правильное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ударение в словах и фразах; интонацию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целом. Читать вслух учебный текст,</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построенный на изученном 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 демонстрируя понимание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прочитанного.</w:t>
            </w:r>
          </w:p>
          <w:p w:rsidR="00C064D0" w:rsidRPr="00C064D0" w:rsidRDefault="00C064D0" w:rsidP="00C064D0">
            <w:pPr>
              <w:ind w:left="110" w:right="221"/>
              <w:rPr>
                <w:rFonts w:ascii="Times New Roman" w:eastAsia="Times New Roman" w:hAnsi="Times New Roman" w:cs="Times New Roman"/>
                <w:sz w:val="24"/>
              </w:rPr>
            </w:pPr>
            <w:r w:rsidRPr="00C064D0">
              <w:rPr>
                <w:rFonts w:ascii="Times New Roman" w:eastAsia="Times New Roman" w:hAnsi="Times New Roman" w:cs="Times New Roman"/>
                <w:sz w:val="24"/>
              </w:rPr>
              <w:t>Зрительно воспринимать текст, узнавать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знакомые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грамматические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явления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понимать основное содержание текста,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построенного на изученном 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Определять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тему</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ind w:left="110" w:right="576"/>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 главные факты/события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прочитанном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тексте</w:t>
            </w:r>
          </w:p>
          <w:p w:rsidR="00C064D0" w:rsidRPr="00C064D0" w:rsidRDefault="00C064D0" w:rsidP="00C064D0">
            <w:pPr>
              <w:spacing w:line="270" w:lineRule="atLeast"/>
              <w:ind w:left="110" w:right="1179"/>
              <w:rPr>
                <w:rFonts w:ascii="Times New Roman" w:eastAsia="Times New Roman" w:hAnsi="Times New Roman" w:cs="Times New Roman"/>
                <w:sz w:val="24"/>
              </w:rPr>
            </w:pPr>
            <w:r w:rsidRPr="00C064D0">
              <w:rPr>
                <w:rFonts w:ascii="Times New Roman" w:eastAsia="Times New Roman" w:hAnsi="Times New Roman" w:cs="Times New Roman"/>
                <w:sz w:val="24"/>
              </w:rPr>
              <w:t>Соотносить</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текст/части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текста</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иллюстрациями.</w:t>
            </w:r>
          </w:p>
        </w:tc>
        <w:tc>
          <w:tcPr>
            <w:tcW w:w="3490"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9661"/>
        </w:trPr>
        <w:tc>
          <w:tcPr>
            <w:tcW w:w="571"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435" w:type="dxa"/>
          </w:tcPr>
          <w:p w:rsidR="00C064D0" w:rsidRPr="00C064D0" w:rsidRDefault="00C064D0" w:rsidP="00C064D0">
            <w:pPr>
              <w:ind w:left="108" w:right="925"/>
              <w:rPr>
                <w:rFonts w:ascii="Times New Roman" w:eastAsia="Times New Roman" w:hAnsi="Times New Roman" w:cs="Times New Roman"/>
                <w:sz w:val="24"/>
              </w:rPr>
            </w:pPr>
            <w:r w:rsidRPr="00C064D0">
              <w:rPr>
                <w:rFonts w:ascii="Times New Roman" w:eastAsia="Times New Roman" w:hAnsi="Times New Roman" w:cs="Times New Roman"/>
                <w:sz w:val="24"/>
              </w:rPr>
              <w:t>Написание с опорой 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образец</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коротких</w:t>
            </w:r>
          </w:p>
          <w:p w:rsidR="00C064D0" w:rsidRPr="00C064D0" w:rsidRDefault="00C064D0" w:rsidP="00C064D0">
            <w:pPr>
              <w:ind w:left="108" w:right="154"/>
              <w:rPr>
                <w:rFonts w:ascii="Times New Roman" w:eastAsia="Times New Roman" w:hAnsi="Times New Roman" w:cs="Times New Roman"/>
                <w:sz w:val="24"/>
              </w:rPr>
            </w:pPr>
            <w:r w:rsidRPr="00C064D0">
              <w:rPr>
                <w:rFonts w:ascii="Times New Roman" w:eastAsia="Times New Roman" w:hAnsi="Times New Roman" w:cs="Times New Roman"/>
                <w:sz w:val="24"/>
              </w:rPr>
              <w:t>поздравлений с праздниками 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выражением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пожеланий.</w:t>
            </w:r>
          </w:p>
          <w:p w:rsidR="00C064D0" w:rsidRPr="00C064D0" w:rsidRDefault="00C064D0" w:rsidP="00C064D0">
            <w:pPr>
              <w:ind w:left="108" w:right="196"/>
              <w:rPr>
                <w:rFonts w:ascii="Times New Roman" w:eastAsia="Times New Roman" w:hAnsi="Times New Roman" w:cs="Times New Roman"/>
                <w:sz w:val="24"/>
              </w:rPr>
            </w:pPr>
            <w:r w:rsidRPr="00C064D0">
              <w:rPr>
                <w:rFonts w:ascii="Times New Roman" w:eastAsia="Times New Roman" w:hAnsi="Times New Roman" w:cs="Times New Roman"/>
                <w:b/>
                <w:i/>
                <w:sz w:val="24"/>
              </w:rPr>
              <w:t>Фонетическая сторона речи</w:t>
            </w:r>
            <w:r w:rsidRPr="00C064D0">
              <w:rPr>
                <w:rFonts w:ascii="Times New Roman" w:eastAsia="Times New Roman" w:hAnsi="Times New Roman" w:cs="Times New Roman"/>
                <w:b/>
                <w:i/>
                <w:spacing w:val="-57"/>
                <w:sz w:val="24"/>
              </w:rPr>
              <w:t xml:space="preserve"> </w:t>
            </w:r>
            <w:r w:rsidRPr="00C064D0">
              <w:rPr>
                <w:rFonts w:ascii="Times New Roman" w:eastAsia="Times New Roman" w:hAnsi="Times New Roman" w:cs="Times New Roman"/>
                <w:sz w:val="24"/>
              </w:rPr>
              <w:t>Фонетически корректное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произношение букв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английского алфавита; знание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последовательности.</w:t>
            </w:r>
          </w:p>
          <w:p w:rsidR="00C064D0" w:rsidRPr="00C064D0" w:rsidRDefault="00C064D0" w:rsidP="00C064D0">
            <w:pPr>
              <w:ind w:left="108" w:right="916"/>
              <w:rPr>
                <w:rFonts w:ascii="Times New Roman" w:eastAsia="Times New Roman" w:hAnsi="Times New Roman" w:cs="Times New Roman"/>
                <w:sz w:val="24"/>
              </w:rPr>
            </w:pPr>
            <w:r w:rsidRPr="00C064D0">
              <w:rPr>
                <w:rFonts w:ascii="Times New Roman" w:eastAsia="Times New Roman" w:hAnsi="Times New Roman" w:cs="Times New Roman"/>
                <w:sz w:val="24"/>
              </w:rPr>
              <w:t>Соблюдение норм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произношения звуков.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Различение на слух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адекватно, без ошибок,</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ведущих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 сбою в</w:t>
            </w:r>
          </w:p>
          <w:p w:rsidR="00C064D0" w:rsidRPr="00C064D0" w:rsidRDefault="00C064D0" w:rsidP="00C064D0">
            <w:pPr>
              <w:ind w:left="108" w:right="156"/>
              <w:rPr>
                <w:rFonts w:ascii="Times New Roman" w:eastAsia="Times New Roman" w:hAnsi="Times New Roman" w:cs="Times New Roman"/>
                <w:sz w:val="24"/>
              </w:rPr>
            </w:pPr>
            <w:r w:rsidRPr="00C064D0">
              <w:rPr>
                <w:rFonts w:ascii="Times New Roman" w:eastAsia="Times New Roman" w:hAnsi="Times New Roman" w:cs="Times New Roman"/>
                <w:sz w:val="24"/>
              </w:rPr>
              <w:t>коммуникации, произношение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 с соблюдением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правильного</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ударения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 фраз</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p>
          <w:p w:rsidR="00C064D0" w:rsidRPr="00C064D0" w:rsidRDefault="00C064D0" w:rsidP="00C064D0">
            <w:pPr>
              <w:ind w:left="108" w:right="156"/>
              <w:rPr>
                <w:rFonts w:ascii="Times New Roman" w:eastAsia="Times New Roman" w:hAnsi="Times New Roman" w:cs="Times New Roman"/>
                <w:sz w:val="24"/>
              </w:rPr>
            </w:pPr>
            <w:r w:rsidRPr="00C064D0">
              <w:rPr>
                <w:rFonts w:ascii="Times New Roman" w:eastAsia="Times New Roman" w:hAnsi="Times New Roman" w:cs="Times New Roman"/>
                <w:sz w:val="24"/>
              </w:rPr>
              <w:t>соблюдением их ритмико-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интонационных</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особенностей.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Корректное произношение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точки</w:t>
            </w:r>
          </w:p>
          <w:p w:rsidR="00C064D0" w:rsidRPr="00C064D0" w:rsidRDefault="00C064D0" w:rsidP="00C064D0">
            <w:pPr>
              <w:spacing w:before="1"/>
              <w:ind w:left="108" w:right="156"/>
              <w:rPr>
                <w:rFonts w:ascii="Times New Roman" w:eastAsia="Times New Roman" w:hAnsi="Times New Roman" w:cs="Times New Roman"/>
                <w:sz w:val="24"/>
              </w:rPr>
            </w:pPr>
            <w:r w:rsidRPr="00C064D0">
              <w:rPr>
                <w:rFonts w:ascii="Times New Roman" w:eastAsia="Times New Roman" w:hAnsi="Times New Roman" w:cs="Times New Roman"/>
                <w:sz w:val="24"/>
              </w:rPr>
              <w:t>зрения их ритмико-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интонационных</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особенностей.</w:t>
            </w:r>
          </w:p>
          <w:p w:rsidR="00C064D0" w:rsidRPr="00C064D0" w:rsidRDefault="00C064D0" w:rsidP="00C064D0">
            <w:pPr>
              <w:ind w:left="108" w:right="455"/>
              <w:rPr>
                <w:rFonts w:ascii="Times New Roman" w:eastAsia="Times New Roman" w:hAnsi="Times New Roman" w:cs="Times New Roman"/>
                <w:sz w:val="24"/>
              </w:rPr>
            </w:pPr>
            <w:r w:rsidRPr="00C064D0">
              <w:rPr>
                <w:rFonts w:ascii="Times New Roman" w:eastAsia="Times New Roman" w:hAnsi="Times New Roman" w:cs="Times New Roman"/>
                <w:sz w:val="24"/>
              </w:rPr>
              <w:t>Чтение слов в соответствии</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с изученными правилами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чтения. Различение знаков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транскрипции и букв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английского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алфавита.</w:t>
            </w:r>
          </w:p>
          <w:p w:rsidR="00C064D0" w:rsidRPr="00C064D0" w:rsidRDefault="00C064D0" w:rsidP="00C064D0">
            <w:pPr>
              <w:ind w:left="108" w:right="314"/>
              <w:rPr>
                <w:rFonts w:ascii="Times New Roman" w:eastAsia="Times New Roman" w:hAnsi="Times New Roman" w:cs="Times New Roman"/>
                <w:sz w:val="24"/>
              </w:rPr>
            </w:pPr>
            <w:r w:rsidRPr="00C064D0">
              <w:rPr>
                <w:rFonts w:ascii="Times New Roman" w:eastAsia="Times New Roman" w:hAnsi="Times New Roman" w:cs="Times New Roman"/>
                <w:sz w:val="24"/>
              </w:rPr>
              <w:t>Фонетически корректное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произношение знаков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транскрипции. Чтение слов с</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транскрипции.</w:t>
            </w:r>
          </w:p>
          <w:p w:rsidR="00C064D0" w:rsidRPr="00C064D0" w:rsidRDefault="00C064D0" w:rsidP="00C064D0">
            <w:pPr>
              <w:spacing w:line="259" w:lineRule="exact"/>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Графика,</w:t>
            </w:r>
            <w:r w:rsidRPr="00C064D0">
              <w:rPr>
                <w:rFonts w:ascii="Times New Roman" w:eastAsia="Times New Roman" w:hAnsi="Times New Roman" w:cs="Times New Roman"/>
                <w:b/>
                <w:i/>
                <w:spacing w:val="-2"/>
                <w:sz w:val="24"/>
              </w:rPr>
              <w:t xml:space="preserve"> </w:t>
            </w:r>
            <w:r w:rsidRPr="00C064D0">
              <w:rPr>
                <w:rFonts w:ascii="Times New Roman" w:eastAsia="Times New Roman" w:hAnsi="Times New Roman" w:cs="Times New Roman"/>
                <w:b/>
                <w:i/>
                <w:sz w:val="24"/>
              </w:rPr>
              <w:t>орфография</w:t>
            </w:r>
          </w:p>
        </w:tc>
        <w:tc>
          <w:tcPr>
            <w:tcW w:w="4611" w:type="dxa"/>
          </w:tcPr>
          <w:p w:rsidR="00C064D0" w:rsidRPr="00C064D0" w:rsidRDefault="00C064D0" w:rsidP="00C064D0">
            <w:pPr>
              <w:ind w:left="110" w:right="503"/>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 внешние формальные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элементы текста (заголовок, картинки,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сноску) для понимания основного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ind w:left="110" w:right="221"/>
              <w:rPr>
                <w:rFonts w:ascii="Times New Roman" w:eastAsia="Times New Roman" w:hAnsi="Times New Roman" w:cs="Times New Roman"/>
                <w:sz w:val="24"/>
              </w:rPr>
            </w:pPr>
            <w:r w:rsidRPr="00C064D0">
              <w:rPr>
                <w:rFonts w:ascii="Times New Roman" w:eastAsia="Times New Roman" w:hAnsi="Times New Roman" w:cs="Times New Roman"/>
                <w:sz w:val="24"/>
              </w:rPr>
              <w:t>Зрительно воспринимать текст, узнавать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знакомые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грамматические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явления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находить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тексте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запрашиваемую</w:t>
            </w:r>
          </w:p>
          <w:p w:rsidR="00C064D0" w:rsidRPr="00C064D0" w:rsidRDefault="00C064D0" w:rsidP="00C064D0">
            <w:pPr>
              <w:ind w:left="110" w:right="154"/>
              <w:rPr>
                <w:rFonts w:ascii="Times New Roman" w:eastAsia="Times New Roman" w:hAnsi="Times New Roman" w:cs="Times New Roman"/>
                <w:sz w:val="24"/>
              </w:rPr>
            </w:pPr>
            <w:r w:rsidRPr="00C064D0">
              <w:rPr>
                <w:rFonts w:ascii="Times New Roman" w:eastAsia="Times New Roman" w:hAnsi="Times New Roman" w:cs="Times New Roman"/>
                <w:sz w:val="24"/>
              </w:rPr>
              <w:t>информацию фактического характера.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Использовать языковую, в том числе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контекстуальную, догадку для понимания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основного содержания текста/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нахождения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нужной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информации.</w:t>
            </w:r>
          </w:p>
          <w:p w:rsidR="00C064D0" w:rsidRPr="00C064D0" w:rsidRDefault="00C064D0" w:rsidP="00C064D0">
            <w:pPr>
              <w:ind w:left="110" w:right="525"/>
              <w:rPr>
                <w:rFonts w:ascii="Times New Roman" w:eastAsia="Times New Roman" w:hAnsi="Times New Roman" w:cs="Times New Roman"/>
                <w:sz w:val="24"/>
              </w:rPr>
            </w:pPr>
            <w:r w:rsidRPr="00C064D0">
              <w:rPr>
                <w:rFonts w:ascii="Times New Roman" w:eastAsia="Times New Roman" w:hAnsi="Times New Roman" w:cs="Times New Roman"/>
                <w:sz w:val="24"/>
              </w:rPr>
              <w:t>Находить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значение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слов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двуязычном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словаре,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словаре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картинками.</w:t>
            </w:r>
          </w:p>
          <w:p w:rsidR="00C064D0" w:rsidRPr="00C064D0" w:rsidRDefault="00C064D0" w:rsidP="00C064D0">
            <w:pPr>
              <w:rPr>
                <w:rFonts w:ascii="Times New Roman" w:eastAsia="Times New Roman" w:hAnsi="Times New Roman" w:cs="Times New Roman"/>
                <w:b/>
                <w:sz w:val="24"/>
              </w:rPr>
            </w:pPr>
          </w:p>
          <w:p w:rsidR="00C064D0" w:rsidRPr="00C064D0" w:rsidRDefault="00C064D0" w:rsidP="00C064D0">
            <w:pPr>
              <w:ind w:left="110"/>
              <w:rPr>
                <w:rFonts w:ascii="Times New Roman" w:eastAsia="Times New Roman" w:hAnsi="Times New Roman" w:cs="Times New Roman"/>
                <w:b/>
                <w:i/>
                <w:sz w:val="24"/>
              </w:rPr>
            </w:pPr>
            <w:r w:rsidRPr="00C064D0">
              <w:rPr>
                <w:rFonts w:ascii="Times New Roman" w:eastAsia="Times New Roman" w:hAnsi="Times New Roman" w:cs="Times New Roman"/>
                <w:b/>
                <w:i/>
                <w:sz w:val="24"/>
              </w:rPr>
              <w:t>Письмо</w:t>
            </w:r>
          </w:p>
          <w:p w:rsidR="00C064D0" w:rsidRPr="00C064D0" w:rsidRDefault="00C064D0" w:rsidP="00C064D0">
            <w:pPr>
              <w:ind w:left="110" w:right="168"/>
              <w:rPr>
                <w:rFonts w:ascii="Times New Roman" w:eastAsia="Times New Roman" w:hAnsi="Times New Roman" w:cs="Times New Roman"/>
                <w:sz w:val="24"/>
              </w:rPr>
            </w:pPr>
            <w:r w:rsidRPr="00C064D0">
              <w:rPr>
                <w:rFonts w:ascii="Times New Roman" w:eastAsia="Times New Roman" w:hAnsi="Times New Roman" w:cs="Times New Roman"/>
                <w:sz w:val="24"/>
              </w:rPr>
              <w:t>Списывать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текст</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без</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ошибок;</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выписывать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 текста слова, словосочетания,</w:t>
            </w:r>
          </w:p>
          <w:p w:rsidR="00C064D0" w:rsidRPr="00C064D0" w:rsidRDefault="00C064D0" w:rsidP="00C064D0">
            <w:pPr>
              <w:ind w:left="110" w:right="329"/>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в соответствии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коммуникативной/учебной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задачей.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Восстанавливать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предложение,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вставляя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пропущенные слова или дописывая его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окончание в соответствии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коммуникативной/учебной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задачей.</w:t>
            </w:r>
          </w:p>
          <w:p w:rsidR="00C064D0" w:rsidRPr="00C064D0" w:rsidRDefault="00C064D0" w:rsidP="00C064D0">
            <w:pPr>
              <w:spacing w:before="1" w:line="275" w:lineRule="exact"/>
              <w:ind w:left="110"/>
              <w:rPr>
                <w:rFonts w:ascii="Times New Roman" w:eastAsia="Times New Roman" w:hAnsi="Times New Roman" w:cs="Times New Roman"/>
                <w:sz w:val="24"/>
              </w:rPr>
            </w:pPr>
            <w:r w:rsidRPr="00C064D0">
              <w:rPr>
                <w:rFonts w:ascii="Times New Roman" w:eastAsia="Times New Roman" w:hAnsi="Times New Roman" w:cs="Times New Roman"/>
                <w:sz w:val="24"/>
              </w:rPr>
              <w:t>Делать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подписи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к</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картинкам,</w:t>
            </w:r>
          </w:p>
          <w:p w:rsidR="00C064D0" w:rsidRPr="00C064D0" w:rsidRDefault="00C064D0" w:rsidP="00C064D0">
            <w:pPr>
              <w:ind w:left="110" w:right="459"/>
              <w:rPr>
                <w:rFonts w:ascii="Times New Roman" w:eastAsia="Times New Roman" w:hAnsi="Times New Roman" w:cs="Times New Roman"/>
                <w:sz w:val="24"/>
              </w:rPr>
            </w:pPr>
            <w:r w:rsidRPr="00C064D0">
              <w:rPr>
                <w:rFonts w:ascii="Times New Roman" w:eastAsia="Times New Roman" w:hAnsi="Times New Roman" w:cs="Times New Roman"/>
                <w:sz w:val="24"/>
              </w:rPr>
              <w:t>фотографиям с пояснением, что на них</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изображено.</w:t>
            </w:r>
          </w:p>
          <w:p w:rsidR="00C064D0" w:rsidRPr="00C064D0" w:rsidRDefault="00C064D0" w:rsidP="00C064D0">
            <w:pPr>
              <w:ind w:left="110" w:right="197"/>
              <w:rPr>
                <w:rFonts w:ascii="Times New Roman" w:eastAsia="Times New Roman" w:hAnsi="Times New Roman" w:cs="Times New Roman"/>
                <w:sz w:val="24"/>
              </w:rPr>
            </w:pPr>
            <w:r w:rsidRPr="00C064D0">
              <w:rPr>
                <w:rFonts w:ascii="Times New Roman" w:eastAsia="Times New Roman" w:hAnsi="Times New Roman" w:cs="Times New Roman"/>
                <w:sz w:val="24"/>
              </w:rPr>
              <w:t>Заполнять анкеты и формуляры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 с нормами, принятыми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стране/странах изучаемого языка: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сообщать о себе основные сведения (имя,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фамилия, возраст, страна проживания,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любимое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занятие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 т. д.).</w:t>
            </w:r>
          </w:p>
          <w:p w:rsidR="00C064D0" w:rsidRPr="00C064D0" w:rsidRDefault="00C064D0" w:rsidP="00C064D0">
            <w:pPr>
              <w:spacing w:line="270" w:lineRule="atLeast"/>
              <w:ind w:left="110" w:right="449"/>
              <w:rPr>
                <w:rFonts w:ascii="Times New Roman" w:eastAsia="Times New Roman" w:hAnsi="Times New Roman" w:cs="Times New Roman"/>
                <w:sz w:val="24"/>
              </w:rPr>
            </w:pPr>
            <w:r w:rsidRPr="00C064D0">
              <w:rPr>
                <w:rFonts w:ascii="Times New Roman" w:eastAsia="Times New Roman" w:hAnsi="Times New Roman" w:cs="Times New Roman"/>
                <w:sz w:val="24"/>
              </w:rPr>
              <w:t>Писать с опорой на образец короткие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поздравления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днём</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рождения,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Новым</w:t>
            </w:r>
          </w:p>
        </w:tc>
        <w:tc>
          <w:tcPr>
            <w:tcW w:w="3490"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9661"/>
        </w:trPr>
        <w:tc>
          <w:tcPr>
            <w:tcW w:w="571"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435" w:type="dxa"/>
          </w:tcPr>
          <w:p w:rsidR="00C064D0" w:rsidRPr="00C064D0" w:rsidRDefault="00C064D0" w:rsidP="00C064D0">
            <w:pPr>
              <w:ind w:left="108" w:right="942"/>
              <w:rPr>
                <w:rFonts w:ascii="Times New Roman" w:eastAsia="Times New Roman" w:hAnsi="Times New Roman" w:cs="Times New Roman"/>
                <w:sz w:val="24"/>
              </w:rPr>
            </w:pPr>
            <w:r w:rsidRPr="00C064D0">
              <w:rPr>
                <w:rFonts w:ascii="Times New Roman" w:eastAsia="Times New Roman" w:hAnsi="Times New Roman" w:cs="Times New Roman"/>
                <w:b/>
                <w:i/>
                <w:sz w:val="24"/>
              </w:rPr>
              <w:t>и пунктуация</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Правильное написание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w:t>
            </w:r>
          </w:p>
          <w:p w:rsidR="00C064D0" w:rsidRPr="00C064D0" w:rsidRDefault="00C064D0" w:rsidP="00C064D0">
            <w:pPr>
              <w:ind w:left="108" w:right="97"/>
              <w:rPr>
                <w:rFonts w:ascii="Times New Roman" w:eastAsia="Times New Roman" w:hAnsi="Times New Roman" w:cs="Times New Roman"/>
                <w:sz w:val="24"/>
              </w:rPr>
            </w:pPr>
            <w:r w:rsidRPr="00C064D0">
              <w:rPr>
                <w:rFonts w:ascii="Times New Roman" w:eastAsia="Times New Roman" w:hAnsi="Times New Roman" w:cs="Times New Roman"/>
                <w:sz w:val="24"/>
              </w:rPr>
              <w:t>Правильная</w:t>
            </w:r>
            <w:r w:rsidRPr="00C064D0">
              <w:rPr>
                <w:rFonts w:ascii="Times New Roman" w:eastAsia="Times New Roman" w:hAnsi="Times New Roman" w:cs="Times New Roman"/>
                <w:spacing w:val="60"/>
                <w:sz w:val="24"/>
              </w:rPr>
              <w:t xml:space="preserve"> </w:t>
            </w:r>
            <w:r w:rsidRPr="00C064D0">
              <w:rPr>
                <w:rFonts w:ascii="Times New Roman" w:eastAsia="Times New Roman" w:hAnsi="Times New Roman" w:cs="Times New Roman"/>
                <w:sz w:val="24"/>
              </w:rPr>
              <w:t>расстановка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знаков</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препинания;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апострофа.</w:t>
            </w:r>
          </w:p>
          <w:p w:rsidR="00C064D0" w:rsidRPr="00C064D0" w:rsidRDefault="00C064D0" w:rsidP="00C064D0">
            <w:pPr>
              <w:spacing w:before="10"/>
              <w:rPr>
                <w:rFonts w:ascii="Times New Roman" w:eastAsia="Times New Roman" w:hAnsi="Times New Roman" w:cs="Times New Roman"/>
                <w:b/>
                <w:sz w:val="23"/>
              </w:rPr>
            </w:pPr>
          </w:p>
          <w:p w:rsidR="00C064D0" w:rsidRPr="00C064D0" w:rsidRDefault="00C064D0" w:rsidP="00C064D0">
            <w:pPr>
              <w:spacing w:before="1"/>
              <w:ind w:left="108" w:right="121"/>
              <w:rPr>
                <w:rFonts w:ascii="Times New Roman" w:eastAsia="Times New Roman" w:hAnsi="Times New Roman" w:cs="Times New Roman"/>
                <w:sz w:val="24"/>
              </w:rPr>
            </w:pPr>
            <w:r w:rsidRPr="00C064D0">
              <w:rPr>
                <w:rFonts w:ascii="Times New Roman" w:eastAsia="Times New Roman" w:hAnsi="Times New Roman" w:cs="Times New Roman"/>
                <w:b/>
                <w:i/>
                <w:sz w:val="24"/>
              </w:rPr>
              <w:t>Лексическая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Распознавание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письменном</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звучащем тексте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употребление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 речи изученных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лексических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единиц</w:t>
            </w:r>
          </w:p>
          <w:p w:rsidR="00C064D0" w:rsidRPr="00C064D0" w:rsidRDefault="00C064D0" w:rsidP="00C064D0">
            <w:pPr>
              <w:ind w:left="108" w:right="947"/>
              <w:rPr>
                <w:rFonts w:ascii="Times New Roman" w:eastAsia="Times New Roman" w:hAnsi="Times New Roman" w:cs="Times New Roman"/>
                <w:sz w:val="24"/>
              </w:rPr>
            </w:pPr>
            <w:r w:rsidRPr="00C064D0">
              <w:rPr>
                <w:rFonts w:ascii="Times New Roman" w:eastAsia="Times New Roman" w:hAnsi="Times New Roman" w:cs="Times New Roman"/>
                <w:sz w:val="24"/>
              </w:rPr>
              <w:t>(слов, словосочетаний,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речевых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клише).</w:t>
            </w:r>
          </w:p>
          <w:p w:rsidR="00C064D0" w:rsidRPr="00C064D0" w:rsidRDefault="00C064D0" w:rsidP="00C064D0">
            <w:pPr>
              <w:ind w:left="108" w:right="140"/>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Распознавание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употребление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 устной и письменной 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 с использованием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основных способов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словообразования:</w:t>
            </w:r>
          </w:p>
          <w:p w:rsidR="00C064D0" w:rsidRPr="00C064D0" w:rsidRDefault="00C064D0" w:rsidP="00C064D0">
            <w:pPr>
              <w:spacing w:before="1"/>
              <w:ind w:left="108"/>
              <w:rPr>
                <w:rFonts w:ascii="Times New Roman" w:eastAsia="Times New Roman" w:hAnsi="Times New Roman" w:cs="Times New Roman"/>
                <w:sz w:val="24"/>
              </w:rPr>
            </w:pPr>
            <w:r w:rsidRPr="00C064D0">
              <w:rPr>
                <w:rFonts w:ascii="Times New Roman" w:eastAsia="Times New Roman" w:hAnsi="Times New Roman" w:cs="Times New Roman"/>
                <w:sz w:val="24"/>
              </w:rPr>
              <w:t>аффиксации,</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словосложения.</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230"/>
              <w:ind w:left="108" w:right="1438"/>
              <w:rPr>
                <w:rFonts w:ascii="Times New Roman" w:eastAsia="Times New Roman" w:hAnsi="Times New Roman" w:cs="Times New Roman"/>
                <w:b/>
                <w:i/>
                <w:sz w:val="24"/>
              </w:rPr>
            </w:pPr>
            <w:r w:rsidRPr="00C064D0">
              <w:rPr>
                <w:rFonts w:ascii="Times New Roman" w:eastAsia="Times New Roman" w:hAnsi="Times New Roman" w:cs="Times New Roman"/>
                <w:b/>
                <w:i/>
                <w:sz w:val="24"/>
              </w:rPr>
              <w:t>Грамматическая</w:t>
            </w:r>
            <w:r w:rsidRPr="00C064D0">
              <w:rPr>
                <w:rFonts w:ascii="Times New Roman" w:eastAsia="Times New Roman" w:hAnsi="Times New Roman" w:cs="Times New Roman"/>
                <w:b/>
                <w:i/>
                <w:spacing w:val="-58"/>
                <w:sz w:val="24"/>
              </w:rPr>
              <w:t xml:space="preserve"> </w:t>
            </w:r>
            <w:r w:rsidRPr="00C064D0">
              <w:rPr>
                <w:rFonts w:ascii="Times New Roman" w:eastAsia="Times New Roman" w:hAnsi="Times New Roman" w:cs="Times New Roman"/>
                <w:b/>
                <w:i/>
                <w:sz w:val="24"/>
              </w:rPr>
              <w:t>сторона</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b/>
                <w:i/>
                <w:sz w:val="24"/>
              </w:rPr>
              <w:t>речи</w:t>
            </w:r>
          </w:p>
          <w:p w:rsidR="00C064D0" w:rsidRPr="00C064D0" w:rsidRDefault="00C064D0" w:rsidP="00C064D0">
            <w:pPr>
              <w:ind w:left="108" w:right="121"/>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Распознавание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письменном</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звучащем тексте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употребление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 речи родственных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w:t>
            </w:r>
          </w:p>
          <w:p w:rsidR="00C064D0" w:rsidRPr="00C064D0" w:rsidRDefault="00C064D0" w:rsidP="00C064D0">
            <w:pPr>
              <w:spacing w:line="270" w:lineRule="atLeast"/>
              <w:ind w:left="108" w:right="162"/>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использованием основных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способов словообразования: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аффиксации и словосложения.</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Предложения с начальным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There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to be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Past Simple</w:t>
            </w:r>
          </w:p>
        </w:tc>
        <w:tc>
          <w:tcPr>
            <w:tcW w:w="4611" w:type="dxa"/>
          </w:tcPr>
          <w:p w:rsidR="00C064D0" w:rsidRPr="00C064D0" w:rsidRDefault="00C064D0" w:rsidP="00C064D0">
            <w:pPr>
              <w:ind w:left="110" w:right="863"/>
              <w:rPr>
                <w:rFonts w:ascii="Times New Roman" w:eastAsia="Times New Roman" w:hAnsi="Times New Roman" w:cs="Times New Roman"/>
                <w:sz w:val="24"/>
              </w:rPr>
            </w:pPr>
            <w:r w:rsidRPr="00C064D0">
              <w:rPr>
                <w:rFonts w:ascii="Times New Roman" w:eastAsia="Times New Roman" w:hAnsi="Times New Roman" w:cs="Times New Roman"/>
                <w:sz w:val="24"/>
              </w:rPr>
              <w:t>годом</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Рождеством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выражением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пожеланий.</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0"/>
              <w:rPr>
                <w:rFonts w:ascii="Times New Roman" w:eastAsia="Times New Roman" w:hAnsi="Times New Roman" w:cs="Times New Roman"/>
                <w:b/>
                <w:sz w:val="21"/>
              </w:rPr>
            </w:pPr>
          </w:p>
          <w:p w:rsidR="00C064D0" w:rsidRPr="00C064D0" w:rsidRDefault="00C064D0" w:rsidP="00C064D0">
            <w:pPr>
              <w:spacing w:before="1"/>
              <w:ind w:left="110" w:right="326"/>
              <w:rPr>
                <w:rFonts w:ascii="Times New Roman" w:eastAsia="Times New Roman" w:hAnsi="Times New Roman" w:cs="Times New Roman"/>
                <w:sz w:val="24"/>
              </w:rPr>
            </w:pPr>
            <w:r w:rsidRPr="00C064D0">
              <w:rPr>
                <w:rFonts w:ascii="Times New Roman" w:eastAsia="Times New Roman" w:hAnsi="Times New Roman" w:cs="Times New Roman"/>
                <w:b/>
                <w:i/>
                <w:sz w:val="24"/>
              </w:rPr>
              <w:t>Фонетическая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Правильно называть буквы английского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алфавита;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знать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последовательность.</w:t>
            </w:r>
          </w:p>
          <w:p w:rsidR="00C064D0" w:rsidRPr="00C064D0" w:rsidRDefault="00C064D0" w:rsidP="00C064D0">
            <w:pPr>
              <w:ind w:left="110" w:right="120"/>
              <w:rPr>
                <w:rFonts w:ascii="Times New Roman" w:eastAsia="Times New Roman" w:hAnsi="Times New Roman" w:cs="Times New Roman"/>
                <w:sz w:val="24"/>
              </w:rPr>
            </w:pPr>
            <w:r w:rsidRPr="00C064D0">
              <w:rPr>
                <w:rFonts w:ascii="Times New Roman" w:eastAsia="Times New Roman" w:hAnsi="Times New Roman" w:cs="Times New Roman"/>
                <w:sz w:val="24"/>
              </w:rPr>
              <w:t>Различать на слух и адекватно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произносить все звуки английского языка,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соблюдая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нормы</w:t>
            </w:r>
          </w:p>
          <w:p w:rsidR="00C064D0" w:rsidRPr="00C064D0" w:rsidRDefault="00C064D0" w:rsidP="00C064D0">
            <w:pPr>
              <w:ind w:left="110" w:right="140"/>
              <w:rPr>
                <w:rFonts w:ascii="Times New Roman" w:eastAsia="Times New Roman" w:hAnsi="Times New Roman" w:cs="Times New Roman"/>
                <w:sz w:val="24"/>
              </w:rPr>
            </w:pPr>
            <w:r w:rsidRPr="00C064D0">
              <w:rPr>
                <w:rFonts w:ascii="Times New Roman" w:eastAsia="Times New Roman" w:hAnsi="Times New Roman" w:cs="Times New Roman"/>
                <w:sz w:val="24"/>
              </w:rPr>
              <w:t>произнесения звуков (долгота и краткость</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гласных, отсутствие оглушения звонких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согласных в конце слога или слова,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отсутствие смягчения согласных перед</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гласными; связующее “r” в there is/there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are;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where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is).</w:t>
            </w:r>
          </w:p>
          <w:p w:rsidR="00C064D0" w:rsidRPr="00C064D0" w:rsidRDefault="00C064D0" w:rsidP="00C064D0">
            <w:pPr>
              <w:spacing w:before="1"/>
              <w:ind w:left="110" w:right="924"/>
              <w:rPr>
                <w:rFonts w:ascii="Times New Roman" w:eastAsia="Times New Roman" w:hAnsi="Times New Roman" w:cs="Times New Roman"/>
                <w:sz w:val="24"/>
              </w:rPr>
            </w:pPr>
            <w:r w:rsidRPr="00C064D0">
              <w:rPr>
                <w:rFonts w:ascii="Times New Roman" w:eastAsia="Times New Roman" w:hAnsi="Times New Roman" w:cs="Times New Roman"/>
                <w:sz w:val="24"/>
              </w:rPr>
              <w:t>Соблюдать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правильное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ударение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изолированном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фразе.</w:t>
            </w:r>
          </w:p>
          <w:p w:rsidR="00C064D0" w:rsidRPr="00C064D0" w:rsidRDefault="00C064D0" w:rsidP="00C064D0">
            <w:pPr>
              <w:ind w:left="110" w:right="501"/>
              <w:rPr>
                <w:rFonts w:ascii="Times New Roman" w:eastAsia="Times New Roman" w:hAnsi="Times New Roman" w:cs="Times New Roman"/>
                <w:sz w:val="24"/>
              </w:rPr>
            </w:pPr>
            <w:r w:rsidRPr="00C064D0">
              <w:rPr>
                <w:rFonts w:ascii="Times New Roman" w:eastAsia="Times New Roman" w:hAnsi="Times New Roman" w:cs="Times New Roman"/>
                <w:sz w:val="24"/>
              </w:rPr>
              <w:t>Корректно произносить предложения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(повествовательное, побудительное;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общий,</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специальный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вопросы)</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точки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зрения их ритмико-интонационных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особенностей.</w:t>
            </w:r>
          </w:p>
          <w:p w:rsidR="00C064D0" w:rsidRPr="00C064D0" w:rsidRDefault="00C064D0" w:rsidP="00C064D0">
            <w:pPr>
              <w:ind w:left="110" w:right="621"/>
              <w:rPr>
                <w:rFonts w:ascii="Times New Roman" w:eastAsia="Times New Roman" w:hAnsi="Times New Roman" w:cs="Times New Roman"/>
                <w:sz w:val="24"/>
              </w:rPr>
            </w:pPr>
            <w:r w:rsidRPr="00C064D0">
              <w:rPr>
                <w:rFonts w:ascii="Times New Roman" w:eastAsia="Times New Roman" w:hAnsi="Times New Roman" w:cs="Times New Roman"/>
                <w:sz w:val="24"/>
              </w:rPr>
              <w:t>Применять правила чтения гласных 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открытом и закрытом слоге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односложных словах, в третьем типе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слога (гласная + r); согласных,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основных звукобуквенных сочетаний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(tion,</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ight, etc.)</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односложных,</w:t>
            </w:r>
          </w:p>
          <w:p w:rsidR="00C064D0" w:rsidRPr="00C064D0" w:rsidRDefault="00C064D0" w:rsidP="00C064D0">
            <w:pPr>
              <w:spacing w:line="274" w:lineRule="exact"/>
              <w:ind w:left="110"/>
              <w:rPr>
                <w:rFonts w:ascii="Times New Roman" w:eastAsia="Times New Roman" w:hAnsi="Times New Roman" w:cs="Times New Roman"/>
                <w:sz w:val="24"/>
              </w:rPr>
            </w:pPr>
            <w:r w:rsidRPr="00C064D0">
              <w:rPr>
                <w:rFonts w:ascii="Times New Roman" w:eastAsia="Times New Roman" w:hAnsi="Times New Roman" w:cs="Times New Roman"/>
                <w:sz w:val="24"/>
              </w:rPr>
              <w:t>двусложных</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многосложных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словах.</w:t>
            </w:r>
          </w:p>
          <w:p w:rsidR="00C064D0" w:rsidRPr="00C064D0" w:rsidRDefault="00C064D0" w:rsidP="00C064D0">
            <w:pPr>
              <w:ind w:left="110" w:right="110"/>
              <w:rPr>
                <w:rFonts w:ascii="Times New Roman" w:eastAsia="Times New Roman" w:hAnsi="Times New Roman" w:cs="Times New Roman"/>
                <w:sz w:val="24"/>
              </w:rPr>
            </w:pPr>
            <w:r w:rsidRPr="00C064D0">
              <w:rPr>
                <w:rFonts w:ascii="Times New Roman" w:eastAsia="Times New Roman" w:hAnsi="Times New Roman" w:cs="Times New Roman"/>
                <w:sz w:val="24"/>
              </w:rPr>
              <w:t>Вычленять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звукобуквенные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сочетания</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при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анализе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изученных слов.</w:t>
            </w:r>
          </w:p>
          <w:p w:rsidR="00C064D0" w:rsidRPr="00C064D0" w:rsidRDefault="00C064D0" w:rsidP="00C064D0">
            <w:pPr>
              <w:ind w:left="110"/>
              <w:rPr>
                <w:rFonts w:ascii="Times New Roman" w:eastAsia="Times New Roman" w:hAnsi="Times New Roman" w:cs="Times New Roman"/>
                <w:sz w:val="24"/>
              </w:rPr>
            </w:pPr>
            <w:r w:rsidRPr="00C064D0">
              <w:rPr>
                <w:rFonts w:ascii="Times New Roman" w:eastAsia="Times New Roman" w:hAnsi="Times New Roman" w:cs="Times New Roman"/>
                <w:sz w:val="24"/>
              </w:rPr>
              <w:t>Озвучивать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знаки</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транскрипции.</w:t>
            </w:r>
          </w:p>
          <w:p w:rsidR="00C064D0" w:rsidRPr="00C064D0" w:rsidRDefault="00C064D0" w:rsidP="00C064D0">
            <w:pPr>
              <w:spacing w:line="270" w:lineRule="atLeast"/>
              <w:ind w:left="110" w:right="449"/>
              <w:rPr>
                <w:rFonts w:ascii="Times New Roman" w:eastAsia="Times New Roman" w:hAnsi="Times New Roman" w:cs="Times New Roman"/>
                <w:sz w:val="24"/>
              </w:rPr>
            </w:pPr>
            <w:r w:rsidRPr="00C064D0">
              <w:rPr>
                <w:rFonts w:ascii="Times New Roman" w:eastAsia="Times New Roman" w:hAnsi="Times New Roman" w:cs="Times New Roman"/>
                <w:sz w:val="24"/>
              </w:rPr>
              <w:t>Читать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транскрипции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(полной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или частичной).</w:t>
            </w:r>
          </w:p>
        </w:tc>
        <w:tc>
          <w:tcPr>
            <w:tcW w:w="3490"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9661"/>
        </w:trPr>
        <w:tc>
          <w:tcPr>
            <w:tcW w:w="571"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435" w:type="dxa"/>
          </w:tcPr>
          <w:p w:rsidR="00C064D0" w:rsidRPr="00C064D0" w:rsidRDefault="00C064D0" w:rsidP="00C064D0">
            <w:pPr>
              <w:spacing w:line="275" w:lineRule="exact"/>
              <w:ind w:left="108"/>
              <w:rPr>
                <w:rFonts w:ascii="Times New Roman" w:eastAsia="Times New Roman" w:hAnsi="Times New Roman" w:cs="Times New Roman"/>
                <w:sz w:val="24"/>
              </w:rPr>
            </w:pPr>
            <w:r w:rsidRPr="00C064D0">
              <w:rPr>
                <w:rFonts w:ascii="Times New Roman" w:eastAsia="Times New Roman" w:hAnsi="Times New Roman" w:cs="Times New Roman"/>
                <w:sz w:val="24"/>
              </w:rPr>
              <w:t>Tense.</w:t>
            </w:r>
          </w:p>
          <w:p w:rsidR="00C064D0" w:rsidRPr="00C064D0" w:rsidRDefault="00C064D0" w:rsidP="00C064D0">
            <w:pPr>
              <w:ind w:left="108" w:right="84"/>
              <w:rPr>
                <w:rFonts w:ascii="Times New Roman" w:eastAsia="Times New Roman" w:hAnsi="Times New Roman" w:cs="Times New Roman"/>
                <w:sz w:val="24"/>
              </w:rPr>
            </w:pPr>
            <w:r w:rsidRPr="00C064D0">
              <w:rPr>
                <w:rFonts w:ascii="Times New Roman" w:eastAsia="Times New Roman" w:hAnsi="Times New Roman" w:cs="Times New Roman"/>
                <w:sz w:val="24"/>
              </w:rPr>
              <w:t>Побудительные предложения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отрицательной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форме.</w:t>
            </w:r>
          </w:p>
          <w:p w:rsidR="00C064D0" w:rsidRPr="00C064D0" w:rsidRDefault="00C064D0" w:rsidP="00C064D0">
            <w:pPr>
              <w:ind w:left="108" w:right="293"/>
              <w:rPr>
                <w:rFonts w:ascii="Times New Roman" w:eastAsia="Times New Roman" w:hAnsi="Times New Roman" w:cs="Times New Roman"/>
                <w:sz w:val="24"/>
              </w:rPr>
            </w:pPr>
            <w:r w:rsidRPr="00C064D0">
              <w:rPr>
                <w:rFonts w:ascii="Times New Roman" w:eastAsia="Times New Roman" w:hAnsi="Times New Roman" w:cs="Times New Roman"/>
                <w:sz w:val="24"/>
              </w:rPr>
              <w:t>Правильные и неправильные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глаголы в Past Simple Tense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повествовательных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(утвердительных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отрицательных)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вопросительных (общий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специальный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вопросы)</w:t>
            </w:r>
          </w:p>
          <w:p w:rsidR="00C064D0" w:rsidRPr="00C064D0" w:rsidRDefault="00C064D0" w:rsidP="00C064D0">
            <w:pPr>
              <w:spacing w:before="1"/>
              <w:ind w:left="108" w:right="543"/>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Конструкция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I’d</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like</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w:t>
            </w:r>
          </w:p>
          <w:p w:rsidR="00C064D0" w:rsidRPr="00C064D0" w:rsidRDefault="00C064D0" w:rsidP="00C064D0">
            <w:pPr>
              <w:ind w:left="108" w:right="224"/>
              <w:rPr>
                <w:rFonts w:ascii="Times New Roman" w:eastAsia="Times New Roman" w:hAnsi="Times New Roman" w:cs="Times New Roman"/>
                <w:sz w:val="24"/>
              </w:rPr>
            </w:pPr>
            <w:r w:rsidRPr="00C064D0">
              <w:rPr>
                <w:rFonts w:ascii="Times New Roman" w:eastAsia="Times New Roman" w:hAnsi="Times New Roman" w:cs="Times New Roman"/>
                <w:sz w:val="24"/>
              </w:rPr>
              <w:t>Конструкции с глаголами на -</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ing: to like/enjoy doing smth (I</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like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riding my bike.).</w:t>
            </w:r>
          </w:p>
          <w:p w:rsidR="00C064D0" w:rsidRPr="00C064D0" w:rsidRDefault="00C064D0" w:rsidP="00C064D0">
            <w:pPr>
              <w:ind w:left="108" w:right="795"/>
              <w:rPr>
                <w:rFonts w:ascii="Times New Roman" w:eastAsia="Times New Roman" w:hAnsi="Times New Roman" w:cs="Times New Roman"/>
                <w:sz w:val="24"/>
              </w:rPr>
            </w:pPr>
            <w:r w:rsidRPr="00C064D0">
              <w:rPr>
                <w:rFonts w:ascii="Times New Roman" w:eastAsia="Times New Roman" w:hAnsi="Times New Roman" w:cs="Times New Roman"/>
                <w:sz w:val="24"/>
              </w:rPr>
              <w:t>Существительные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притяжательном падеже</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(Possessive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Case).</w:t>
            </w:r>
          </w:p>
          <w:p w:rsidR="00C064D0" w:rsidRPr="00C064D0" w:rsidRDefault="00C064D0" w:rsidP="00C064D0">
            <w:pPr>
              <w:ind w:left="108" w:right="221"/>
              <w:rPr>
                <w:rFonts w:ascii="Times New Roman" w:eastAsia="Times New Roman" w:hAnsi="Times New Roman" w:cs="Times New Roman"/>
                <w:sz w:val="24"/>
              </w:rPr>
            </w:pPr>
            <w:r w:rsidRPr="00C064D0">
              <w:rPr>
                <w:rFonts w:ascii="Times New Roman" w:eastAsia="Times New Roman" w:hAnsi="Times New Roman" w:cs="Times New Roman"/>
                <w:sz w:val="24"/>
              </w:rPr>
              <w:t>Слова, выражающие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количество</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исчисляемыми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неисчисляемыми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существительными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(much/many/a</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lot of).</w:t>
            </w:r>
          </w:p>
          <w:p w:rsidR="00C064D0" w:rsidRPr="00C064D0" w:rsidRDefault="00C064D0" w:rsidP="00C064D0">
            <w:pPr>
              <w:spacing w:before="1"/>
              <w:ind w:left="108" w:right="162"/>
              <w:rPr>
                <w:rFonts w:ascii="Times New Roman" w:eastAsia="Times New Roman" w:hAnsi="Times New Roman" w:cs="Times New Roman"/>
                <w:sz w:val="24"/>
              </w:rPr>
            </w:pPr>
            <w:r w:rsidRPr="00C064D0">
              <w:rPr>
                <w:rFonts w:ascii="Times New Roman" w:eastAsia="Times New Roman" w:hAnsi="Times New Roman" w:cs="Times New Roman"/>
                <w:sz w:val="24"/>
              </w:rPr>
              <w:t>Личные местоимения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объектном (me, you, him/her/it,</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us,</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them)</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падеже.</w:t>
            </w:r>
          </w:p>
          <w:p w:rsidR="00C064D0" w:rsidRPr="00C064D0" w:rsidRDefault="00C064D0" w:rsidP="00C064D0">
            <w:pPr>
              <w:ind w:left="108" w:right="167"/>
              <w:rPr>
                <w:rFonts w:ascii="Times New Roman" w:eastAsia="Times New Roman" w:hAnsi="Times New Roman" w:cs="Times New Roman"/>
                <w:sz w:val="24"/>
              </w:rPr>
            </w:pPr>
            <w:r w:rsidRPr="00C064D0">
              <w:rPr>
                <w:rFonts w:ascii="Times New Roman" w:eastAsia="Times New Roman" w:hAnsi="Times New Roman" w:cs="Times New Roman"/>
                <w:sz w:val="24"/>
              </w:rPr>
              <w:t>Указательные местоимения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(this — these; that — those).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Неопределённые</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местоимения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(some/any)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повествовательных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вопросительных</w:t>
            </w:r>
          </w:p>
          <w:p w:rsidR="00C064D0" w:rsidRPr="00C064D0" w:rsidRDefault="00C064D0" w:rsidP="00C064D0">
            <w:pPr>
              <w:spacing w:line="270" w:lineRule="atLeast"/>
              <w:ind w:left="108" w:right="1134"/>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Наречия</w:t>
            </w:r>
            <w:r w:rsidRPr="00C064D0">
              <w:rPr>
                <w:rFonts w:ascii="Times New Roman" w:eastAsia="Times New Roman" w:hAnsi="Times New Roman" w:cs="Times New Roman"/>
                <w:spacing w:val="-15"/>
                <w:sz w:val="24"/>
              </w:rPr>
              <w:t xml:space="preserve"> </w:t>
            </w:r>
            <w:r w:rsidRPr="00C064D0">
              <w:rPr>
                <w:rFonts w:ascii="Times New Roman" w:eastAsia="Times New Roman" w:hAnsi="Times New Roman" w:cs="Times New Roman"/>
                <w:sz w:val="24"/>
              </w:rPr>
              <w:t>частотности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(usually,</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often).</w:t>
            </w:r>
          </w:p>
        </w:tc>
        <w:tc>
          <w:tcPr>
            <w:tcW w:w="4611" w:type="dxa"/>
          </w:tcPr>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60"/>
              <w:ind w:left="110" w:right="440"/>
              <w:rPr>
                <w:rFonts w:ascii="Times New Roman" w:eastAsia="Times New Roman" w:hAnsi="Times New Roman" w:cs="Times New Roman"/>
                <w:sz w:val="24"/>
              </w:rPr>
            </w:pPr>
            <w:r w:rsidRPr="00C064D0">
              <w:rPr>
                <w:rFonts w:ascii="Times New Roman" w:eastAsia="Times New Roman" w:hAnsi="Times New Roman" w:cs="Times New Roman"/>
                <w:b/>
                <w:i/>
                <w:sz w:val="24"/>
              </w:rPr>
              <w:t>Графика, орфография и пунктуация</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Графически корректно воспроизводить</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буквы</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английского алфавита.</w:t>
            </w:r>
          </w:p>
          <w:p w:rsidR="00C064D0" w:rsidRPr="00C064D0" w:rsidRDefault="00C064D0" w:rsidP="00C064D0">
            <w:pPr>
              <w:ind w:left="110" w:right="490"/>
              <w:rPr>
                <w:rFonts w:ascii="Times New Roman" w:eastAsia="Times New Roman" w:hAnsi="Times New Roman" w:cs="Times New Roman"/>
                <w:sz w:val="24"/>
              </w:rPr>
            </w:pPr>
            <w:r w:rsidRPr="00C064D0">
              <w:rPr>
                <w:rFonts w:ascii="Times New Roman" w:eastAsia="Times New Roman" w:hAnsi="Times New Roman" w:cs="Times New Roman"/>
                <w:sz w:val="24"/>
              </w:rPr>
              <w:t>Отличать буквы от транскрипционных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знаков</w:t>
            </w:r>
          </w:p>
          <w:p w:rsidR="00C064D0" w:rsidRPr="00C064D0" w:rsidRDefault="00C064D0" w:rsidP="00C064D0">
            <w:pPr>
              <w:spacing w:before="1"/>
              <w:ind w:left="110" w:right="783"/>
              <w:rPr>
                <w:rFonts w:ascii="Times New Roman" w:eastAsia="Times New Roman" w:hAnsi="Times New Roman" w:cs="Times New Roman"/>
                <w:sz w:val="24"/>
              </w:rPr>
            </w:pPr>
            <w:r w:rsidRPr="00C064D0">
              <w:rPr>
                <w:rFonts w:ascii="Times New Roman" w:eastAsia="Times New Roman" w:hAnsi="Times New Roman" w:cs="Times New Roman"/>
                <w:sz w:val="24"/>
              </w:rPr>
              <w:t>Правильно</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писать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изученные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Восстанавливать слово, вставляя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пропущенные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буквы.</w:t>
            </w:r>
          </w:p>
          <w:p w:rsidR="00C064D0" w:rsidRPr="00C064D0" w:rsidRDefault="00C064D0" w:rsidP="00C064D0">
            <w:pPr>
              <w:ind w:left="110" w:right="191"/>
              <w:rPr>
                <w:rFonts w:ascii="Times New Roman" w:eastAsia="Times New Roman" w:hAnsi="Times New Roman" w:cs="Times New Roman"/>
                <w:sz w:val="24"/>
              </w:rPr>
            </w:pPr>
            <w:r w:rsidRPr="00C064D0">
              <w:rPr>
                <w:rFonts w:ascii="Times New Roman" w:eastAsia="Times New Roman" w:hAnsi="Times New Roman" w:cs="Times New Roman"/>
                <w:sz w:val="24"/>
              </w:rPr>
              <w:t>Правильно</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расставлять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знаки</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препинания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(точку, вопросительный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восклицательный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знаки)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конце</w:t>
            </w:r>
          </w:p>
          <w:p w:rsidR="00C064D0" w:rsidRPr="00C064D0" w:rsidRDefault="00C064D0" w:rsidP="00C064D0">
            <w:pPr>
              <w:ind w:left="110"/>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w:t>
            </w:r>
          </w:p>
          <w:p w:rsidR="00C064D0" w:rsidRPr="00C064D0" w:rsidRDefault="00C064D0" w:rsidP="00C064D0">
            <w:pPr>
              <w:ind w:left="110" w:right="138"/>
              <w:rPr>
                <w:rFonts w:ascii="Times New Roman" w:eastAsia="Times New Roman" w:hAnsi="Times New Roman" w:cs="Times New Roman"/>
                <w:sz w:val="24"/>
              </w:rPr>
            </w:pPr>
            <w:r w:rsidRPr="00C064D0">
              <w:rPr>
                <w:rFonts w:ascii="Times New Roman" w:eastAsia="Times New Roman" w:hAnsi="Times New Roman" w:cs="Times New Roman"/>
                <w:sz w:val="24"/>
              </w:rPr>
              <w:t>Правильно использовать знак апострофа 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сокращённых формах глаголов (глагола-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связки,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вспомогательного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модального);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 притяжательном падеже имен</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существительных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(Possessive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Case).</w:t>
            </w:r>
          </w:p>
          <w:p w:rsidR="00C064D0" w:rsidRPr="00C064D0" w:rsidRDefault="00C064D0" w:rsidP="00C064D0">
            <w:pPr>
              <w:spacing w:before="1"/>
              <w:ind w:left="110"/>
              <w:rPr>
                <w:rFonts w:ascii="Times New Roman" w:eastAsia="Times New Roman" w:hAnsi="Times New Roman" w:cs="Times New Roman"/>
                <w:b/>
                <w:i/>
                <w:sz w:val="24"/>
              </w:rPr>
            </w:pPr>
            <w:r w:rsidRPr="00C064D0">
              <w:rPr>
                <w:rFonts w:ascii="Times New Roman" w:eastAsia="Times New Roman" w:hAnsi="Times New Roman" w:cs="Times New Roman"/>
                <w:b/>
                <w:i/>
                <w:sz w:val="24"/>
              </w:rPr>
              <w:t>Лексическая</w:t>
            </w:r>
            <w:r w:rsidRPr="00C064D0">
              <w:rPr>
                <w:rFonts w:ascii="Times New Roman" w:eastAsia="Times New Roman" w:hAnsi="Times New Roman" w:cs="Times New Roman"/>
                <w:b/>
                <w:i/>
                <w:spacing w:val="-2"/>
                <w:sz w:val="24"/>
              </w:rPr>
              <w:t xml:space="preserve"> </w:t>
            </w:r>
            <w:r w:rsidRPr="00C064D0">
              <w:rPr>
                <w:rFonts w:ascii="Times New Roman" w:eastAsia="Times New Roman" w:hAnsi="Times New Roman" w:cs="Times New Roman"/>
                <w:b/>
                <w:i/>
                <w:sz w:val="24"/>
              </w:rPr>
              <w:t>сторона</w:t>
            </w:r>
            <w:r w:rsidRPr="00C064D0">
              <w:rPr>
                <w:rFonts w:ascii="Times New Roman" w:eastAsia="Times New Roman" w:hAnsi="Times New Roman" w:cs="Times New Roman"/>
                <w:b/>
                <w:i/>
                <w:spacing w:val="-4"/>
                <w:sz w:val="24"/>
              </w:rPr>
              <w:t xml:space="preserve"> </w:t>
            </w:r>
            <w:r w:rsidRPr="00C064D0">
              <w:rPr>
                <w:rFonts w:ascii="Times New Roman" w:eastAsia="Times New Roman" w:hAnsi="Times New Roman" w:cs="Times New Roman"/>
                <w:b/>
                <w:i/>
                <w:sz w:val="24"/>
              </w:rPr>
              <w:t>речи</w:t>
            </w:r>
          </w:p>
          <w:p w:rsidR="00C064D0" w:rsidRPr="00C064D0" w:rsidRDefault="00C064D0" w:rsidP="00C064D0">
            <w:pPr>
              <w:spacing w:before="2" w:line="237" w:lineRule="auto"/>
              <w:ind w:left="110" w:right="370"/>
              <w:rPr>
                <w:rFonts w:ascii="Times New Roman" w:eastAsia="Times New Roman" w:hAnsi="Times New Roman" w:cs="Times New Roman"/>
                <w:sz w:val="24"/>
              </w:rPr>
            </w:pPr>
            <w:r w:rsidRPr="00C064D0">
              <w:rPr>
                <w:rFonts w:ascii="Times New Roman" w:eastAsia="Times New Roman" w:hAnsi="Times New Roman" w:cs="Times New Roman"/>
                <w:sz w:val="24"/>
              </w:rPr>
              <w:t>Узнавать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письменном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устном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тексте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понимать изученные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лексические</w:t>
            </w:r>
          </w:p>
          <w:p w:rsidR="00C064D0" w:rsidRPr="00C064D0" w:rsidRDefault="00C064D0" w:rsidP="00C064D0">
            <w:pPr>
              <w:spacing w:before="1"/>
              <w:ind w:left="110"/>
              <w:rPr>
                <w:rFonts w:ascii="Times New Roman" w:eastAsia="Times New Roman" w:hAnsi="Times New Roman" w:cs="Times New Roman"/>
                <w:sz w:val="24"/>
              </w:rPr>
            </w:pPr>
            <w:r w:rsidRPr="00C064D0">
              <w:rPr>
                <w:rFonts w:ascii="Times New Roman" w:eastAsia="Times New Roman" w:hAnsi="Times New Roman" w:cs="Times New Roman"/>
                <w:sz w:val="24"/>
              </w:rPr>
              <w:t>единицы</w:t>
            </w:r>
          </w:p>
          <w:p w:rsidR="00C064D0" w:rsidRPr="00C064D0" w:rsidRDefault="00C064D0" w:rsidP="00C064D0">
            <w:pPr>
              <w:ind w:left="110"/>
              <w:rPr>
                <w:rFonts w:ascii="Times New Roman" w:eastAsia="Times New Roman" w:hAnsi="Times New Roman" w:cs="Times New Roman"/>
                <w:sz w:val="24"/>
              </w:rPr>
            </w:pPr>
            <w:r w:rsidRPr="00C064D0">
              <w:rPr>
                <w:rFonts w:ascii="Times New Roman" w:eastAsia="Times New Roman" w:hAnsi="Times New Roman" w:cs="Times New Roman"/>
                <w:sz w:val="24"/>
              </w:rPr>
              <w:t>(основные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значения).</w:t>
            </w:r>
          </w:p>
          <w:p w:rsidR="00C064D0" w:rsidRPr="00C064D0" w:rsidRDefault="00C064D0" w:rsidP="00C064D0">
            <w:pPr>
              <w:spacing w:line="270" w:lineRule="atLeast"/>
              <w:ind w:left="110" w:right="131"/>
              <w:rPr>
                <w:rFonts w:ascii="Times New Roman" w:eastAsia="Times New Roman" w:hAnsi="Times New Roman" w:cs="Times New Roman"/>
                <w:sz w:val="24"/>
              </w:rPr>
            </w:pPr>
            <w:r w:rsidRPr="00C064D0">
              <w:rPr>
                <w:rFonts w:ascii="Times New Roman" w:eastAsia="Times New Roman" w:hAnsi="Times New Roman" w:cs="Times New Roman"/>
                <w:sz w:val="24"/>
              </w:rPr>
              <w:t>Употреблять в устной и письменной 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изученные лексические единицы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коммуникативной</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задачей.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Образовывать количественные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порядковые числительные с помощью</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суффиксов -teen, -ty, -th; распознавать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речи.</w:t>
            </w:r>
          </w:p>
        </w:tc>
        <w:tc>
          <w:tcPr>
            <w:tcW w:w="3490"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9661"/>
        </w:trPr>
        <w:tc>
          <w:tcPr>
            <w:tcW w:w="571"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435" w:type="dxa"/>
          </w:tcPr>
          <w:p w:rsidR="00C064D0" w:rsidRPr="00C064D0" w:rsidRDefault="00C064D0" w:rsidP="00C064D0">
            <w:pPr>
              <w:ind w:left="108" w:right="84"/>
              <w:rPr>
                <w:rFonts w:ascii="Times New Roman" w:eastAsia="Times New Roman" w:hAnsi="Times New Roman" w:cs="Times New Roman"/>
                <w:sz w:val="24"/>
              </w:rPr>
            </w:pPr>
            <w:r w:rsidRPr="00C064D0">
              <w:rPr>
                <w:rFonts w:ascii="Times New Roman" w:eastAsia="Times New Roman" w:hAnsi="Times New Roman" w:cs="Times New Roman"/>
                <w:sz w:val="24"/>
              </w:rPr>
              <w:t>Количественные числительные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(13–100).</w:t>
            </w:r>
          </w:p>
          <w:p w:rsidR="00C064D0" w:rsidRPr="00C064D0" w:rsidRDefault="00C064D0" w:rsidP="00C064D0">
            <w:pPr>
              <w:ind w:left="108" w:right="212"/>
              <w:rPr>
                <w:rFonts w:ascii="Times New Roman" w:eastAsia="Times New Roman" w:hAnsi="Times New Roman" w:cs="Times New Roman"/>
                <w:sz w:val="24"/>
              </w:rPr>
            </w:pPr>
            <w:r w:rsidRPr="00C064D0">
              <w:rPr>
                <w:rFonts w:ascii="Times New Roman" w:eastAsia="Times New Roman" w:hAnsi="Times New Roman" w:cs="Times New Roman"/>
                <w:sz w:val="24"/>
              </w:rPr>
              <w:t>Порядковые числительные(1–</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30).</w:t>
            </w:r>
          </w:p>
          <w:p w:rsidR="00C064D0" w:rsidRPr="00C064D0" w:rsidRDefault="00C064D0" w:rsidP="00C064D0">
            <w:pPr>
              <w:ind w:left="108" w:right="950"/>
              <w:rPr>
                <w:rFonts w:ascii="Times New Roman" w:eastAsia="Times New Roman" w:hAnsi="Times New Roman" w:cs="Times New Roman"/>
                <w:sz w:val="24"/>
              </w:rPr>
            </w:pPr>
            <w:r w:rsidRPr="00C064D0">
              <w:rPr>
                <w:rFonts w:ascii="Times New Roman" w:eastAsia="Times New Roman" w:hAnsi="Times New Roman" w:cs="Times New Roman"/>
                <w:sz w:val="24"/>
              </w:rPr>
              <w:t>Вопросительные 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(when,</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whose,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why).</w:t>
            </w:r>
          </w:p>
          <w:p w:rsidR="00C064D0" w:rsidRPr="00C064D0" w:rsidRDefault="00C064D0" w:rsidP="00C064D0">
            <w:pPr>
              <w:ind w:left="108" w:right="183"/>
              <w:rPr>
                <w:rFonts w:ascii="Times New Roman" w:eastAsia="Times New Roman" w:hAnsi="Times New Roman" w:cs="Times New Roman"/>
                <w:sz w:val="24"/>
              </w:rPr>
            </w:pPr>
            <w:r w:rsidRPr="00C064D0">
              <w:rPr>
                <w:rFonts w:ascii="Times New Roman" w:eastAsia="Times New Roman" w:hAnsi="Times New Roman" w:cs="Times New Roman"/>
                <w:sz w:val="24"/>
              </w:rPr>
              <w:t>Предлоги места (next to, in</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front of, behind), направления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(to), времени (at, in, on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выражениях at 5 o’clock, in the</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morning,</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on Monday).</w:t>
            </w:r>
          </w:p>
          <w:p w:rsidR="00C064D0" w:rsidRPr="00C064D0" w:rsidRDefault="00C064D0" w:rsidP="00C064D0">
            <w:pPr>
              <w:ind w:left="108" w:right="358"/>
              <w:rPr>
                <w:rFonts w:ascii="Times New Roman" w:eastAsia="Times New Roman" w:hAnsi="Times New Roman" w:cs="Times New Roman"/>
                <w:b/>
                <w:i/>
                <w:sz w:val="24"/>
              </w:rPr>
            </w:pPr>
            <w:r w:rsidRPr="00C064D0">
              <w:rPr>
                <w:rFonts w:ascii="Times New Roman" w:eastAsia="Times New Roman" w:hAnsi="Times New Roman" w:cs="Times New Roman"/>
                <w:b/>
                <w:i/>
                <w:sz w:val="24"/>
              </w:rPr>
              <w:t>Социокультурные знания и</w:t>
            </w:r>
            <w:r w:rsidRPr="00C064D0">
              <w:rPr>
                <w:rFonts w:ascii="Times New Roman" w:eastAsia="Times New Roman" w:hAnsi="Times New Roman" w:cs="Times New Roman"/>
                <w:b/>
                <w:i/>
                <w:spacing w:val="-58"/>
                <w:sz w:val="24"/>
              </w:rPr>
              <w:t xml:space="preserve"> </w:t>
            </w:r>
            <w:r w:rsidRPr="00C064D0">
              <w:rPr>
                <w:rFonts w:ascii="Times New Roman" w:eastAsia="Times New Roman" w:hAnsi="Times New Roman" w:cs="Times New Roman"/>
                <w:b/>
                <w:i/>
                <w:sz w:val="24"/>
              </w:rPr>
              <w:t>умения</w:t>
            </w:r>
          </w:p>
          <w:p w:rsidR="00C064D0" w:rsidRPr="00C064D0" w:rsidRDefault="00C064D0" w:rsidP="00C064D0">
            <w:pPr>
              <w:ind w:left="108" w:right="315"/>
              <w:rPr>
                <w:rFonts w:ascii="Times New Roman" w:eastAsia="Times New Roman" w:hAnsi="Times New Roman" w:cs="Times New Roman"/>
                <w:sz w:val="24"/>
              </w:rPr>
            </w:pPr>
            <w:r w:rsidRPr="00C064D0">
              <w:rPr>
                <w:rFonts w:ascii="Times New Roman" w:eastAsia="Times New Roman" w:hAnsi="Times New Roman" w:cs="Times New Roman"/>
                <w:sz w:val="24"/>
              </w:rPr>
              <w:t>Знание и использование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некоторых социокультурных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элементов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речевого</w:t>
            </w:r>
          </w:p>
          <w:p w:rsidR="00C064D0" w:rsidRPr="00C064D0" w:rsidRDefault="00C064D0" w:rsidP="00C064D0">
            <w:pPr>
              <w:ind w:left="108" w:right="444"/>
              <w:rPr>
                <w:rFonts w:ascii="Times New Roman" w:eastAsia="Times New Roman" w:hAnsi="Times New Roman" w:cs="Times New Roman"/>
                <w:sz w:val="24"/>
              </w:rPr>
            </w:pPr>
            <w:r w:rsidRPr="00C064D0">
              <w:rPr>
                <w:rFonts w:ascii="Times New Roman" w:eastAsia="Times New Roman" w:hAnsi="Times New Roman" w:cs="Times New Roman"/>
                <w:sz w:val="24"/>
              </w:rPr>
              <w:t>поведенческого этикета,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принятого в англоязычных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странах, в некоторых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ситуациях общения. Знание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небольших</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произведений</w:t>
            </w:r>
          </w:p>
          <w:p w:rsidR="00C064D0" w:rsidRPr="00C064D0" w:rsidRDefault="00C064D0" w:rsidP="00C064D0">
            <w:pPr>
              <w:spacing w:before="1"/>
              <w:ind w:left="108" w:right="1194"/>
              <w:rPr>
                <w:rFonts w:ascii="Times New Roman" w:eastAsia="Times New Roman" w:hAnsi="Times New Roman" w:cs="Times New Roman"/>
                <w:sz w:val="24"/>
              </w:rPr>
            </w:pPr>
            <w:r w:rsidRPr="00C064D0">
              <w:rPr>
                <w:rFonts w:ascii="Times New Roman" w:eastAsia="Times New Roman" w:hAnsi="Times New Roman" w:cs="Times New Roman"/>
                <w:sz w:val="24"/>
              </w:rPr>
              <w:t>детского фольклора,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персонажей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детских</w:t>
            </w:r>
          </w:p>
          <w:p w:rsidR="00C064D0" w:rsidRPr="00C064D0" w:rsidRDefault="00C064D0" w:rsidP="00C064D0">
            <w:pPr>
              <w:ind w:left="108" w:right="329"/>
              <w:jc w:val="both"/>
              <w:rPr>
                <w:rFonts w:ascii="Times New Roman" w:eastAsia="Times New Roman" w:hAnsi="Times New Roman" w:cs="Times New Roman"/>
                <w:sz w:val="24"/>
              </w:rPr>
            </w:pPr>
            <w:r w:rsidRPr="00C064D0">
              <w:rPr>
                <w:rFonts w:ascii="Times New Roman" w:eastAsia="Times New Roman" w:hAnsi="Times New Roman" w:cs="Times New Roman"/>
                <w:sz w:val="24"/>
              </w:rPr>
              <w:t>книг. Краткое представление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своей страны и страны/стран</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tc>
        <w:tc>
          <w:tcPr>
            <w:tcW w:w="4611" w:type="dxa"/>
          </w:tcPr>
          <w:p w:rsidR="00C064D0" w:rsidRPr="00C064D0" w:rsidRDefault="00C064D0" w:rsidP="00C064D0">
            <w:pPr>
              <w:ind w:left="110" w:right="249"/>
              <w:rPr>
                <w:rFonts w:ascii="Times New Roman" w:eastAsia="Times New Roman" w:hAnsi="Times New Roman" w:cs="Times New Roman"/>
                <w:sz w:val="24"/>
              </w:rPr>
            </w:pPr>
            <w:r w:rsidRPr="00C064D0">
              <w:rPr>
                <w:rFonts w:ascii="Times New Roman" w:eastAsia="Times New Roman" w:hAnsi="Times New Roman" w:cs="Times New Roman"/>
                <w:sz w:val="24"/>
              </w:rPr>
              <w:t>Узнавать простые словообразовательные</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элементы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(суффиксы).</w:t>
            </w: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 речи существительные,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образованные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путем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словосложения.</w:t>
            </w: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Опираться на языковую догадку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процессе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чтения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аудирования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образованные путем словосложения,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интернациональные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слова).</w:t>
            </w:r>
          </w:p>
          <w:p w:rsidR="00C064D0" w:rsidRPr="00C064D0" w:rsidRDefault="00C064D0" w:rsidP="00C064D0">
            <w:pPr>
              <w:rPr>
                <w:rFonts w:ascii="Times New Roman" w:eastAsia="Times New Roman" w:hAnsi="Times New Roman" w:cs="Times New Roman"/>
                <w:b/>
                <w:sz w:val="24"/>
              </w:rPr>
            </w:pP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b/>
                <w:i/>
                <w:sz w:val="24"/>
              </w:rPr>
              <w:t>Грамматическая сторона речи</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побудительные</w:t>
            </w:r>
          </w:p>
          <w:p w:rsidR="00C064D0" w:rsidRPr="00C064D0" w:rsidRDefault="00C064D0" w:rsidP="00C064D0">
            <w:pPr>
              <w:ind w:left="110" w:right="641"/>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предложения в отрицательной форме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(Don’t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talk, please.).</w:t>
            </w: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 речи предложения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начальным There + to be в Past Simple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Tense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(There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was a</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bridge</w:t>
            </w:r>
          </w:p>
          <w:p w:rsidR="00C064D0" w:rsidRPr="00C064D0" w:rsidRDefault="00C064D0" w:rsidP="00C064D0">
            <w:pPr>
              <w:ind w:left="110"/>
              <w:rPr>
                <w:rFonts w:ascii="Times New Roman" w:eastAsia="Times New Roman" w:hAnsi="Times New Roman" w:cs="Times New Roman"/>
                <w:sz w:val="24"/>
              </w:rPr>
            </w:pPr>
            <w:r w:rsidRPr="00C064D0">
              <w:rPr>
                <w:rFonts w:ascii="Times New Roman" w:eastAsia="Times New Roman" w:hAnsi="Times New Roman" w:cs="Times New Roman"/>
                <w:sz w:val="24"/>
              </w:rPr>
              <w:t>across</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the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river.</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There</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were</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mountains</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in</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the</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south.).</w:t>
            </w:r>
          </w:p>
          <w:p w:rsidR="00C064D0" w:rsidRPr="00C064D0" w:rsidRDefault="00C064D0" w:rsidP="00C064D0">
            <w:pPr>
              <w:spacing w:before="1"/>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конструкции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глаголами на -ing: to like/enjoy doing</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something.</w:t>
            </w:r>
          </w:p>
          <w:p w:rsidR="00C064D0" w:rsidRPr="00C064D0" w:rsidRDefault="00C064D0" w:rsidP="00C064D0">
            <w:pPr>
              <w:ind w:left="110" w:right="281"/>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конструкцию</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I’d</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like</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to</w:t>
            </w:r>
          </w:p>
          <w:p w:rsidR="00C064D0" w:rsidRPr="00C064D0" w:rsidRDefault="00C064D0" w:rsidP="00C064D0">
            <w:pPr>
              <w:ind w:left="110"/>
              <w:rPr>
                <w:rFonts w:ascii="Times New Roman" w:eastAsia="Times New Roman" w:hAnsi="Times New Roman" w:cs="Times New Roman"/>
                <w:sz w:val="24"/>
              </w:rPr>
            </w:pPr>
            <w:r w:rsidRPr="00C064D0">
              <w:rPr>
                <w:rFonts w:ascii="Times New Roman" w:eastAsia="Times New Roman" w:hAnsi="Times New Roman" w:cs="Times New Roman"/>
                <w:sz w:val="24"/>
              </w:rPr>
              <w:t>… .</w:t>
            </w: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 речи правильные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неправильные</w:t>
            </w:r>
          </w:p>
          <w:p w:rsidR="00C064D0" w:rsidRPr="00C064D0" w:rsidRDefault="00C064D0" w:rsidP="00C064D0">
            <w:pPr>
              <w:spacing w:line="270" w:lineRule="atLeast"/>
              <w:ind w:left="110" w:right="493"/>
              <w:rPr>
                <w:rFonts w:ascii="Times New Roman" w:eastAsia="Times New Roman" w:hAnsi="Times New Roman" w:cs="Times New Roman"/>
                <w:sz w:val="24"/>
              </w:rPr>
            </w:pPr>
            <w:r w:rsidRPr="00C064D0">
              <w:rPr>
                <w:rFonts w:ascii="Times New Roman" w:eastAsia="Times New Roman" w:hAnsi="Times New Roman" w:cs="Times New Roman"/>
                <w:sz w:val="24"/>
              </w:rPr>
              <w:t>глаголы в Past Simple Tense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повествовательных (утвердительных и</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отрицательных) и вопросительных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(общий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 специальный</w:t>
            </w:r>
          </w:p>
        </w:tc>
        <w:tc>
          <w:tcPr>
            <w:tcW w:w="3490"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9661"/>
        </w:trPr>
        <w:tc>
          <w:tcPr>
            <w:tcW w:w="571"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435" w:type="dxa"/>
          </w:tcPr>
          <w:p w:rsidR="00C064D0" w:rsidRPr="00C064D0" w:rsidRDefault="00C064D0" w:rsidP="00C064D0">
            <w:pPr>
              <w:rPr>
                <w:rFonts w:ascii="Times New Roman" w:eastAsia="Times New Roman" w:hAnsi="Times New Roman" w:cs="Times New Roman"/>
                <w:sz w:val="24"/>
              </w:rPr>
            </w:pPr>
          </w:p>
        </w:tc>
        <w:tc>
          <w:tcPr>
            <w:tcW w:w="4611" w:type="dxa"/>
          </w:tcPr>
          <w:p w:rsidR="00C064D0" w:rsidRPr="00C064D0" w:rsidRDefault="00C064D0" w:rsidP="00C064D0">
            <w:pPr>
              <w:spacing w:line="275" w:lineRule="exact"/>
              <w:ind w:left="110"/>
              <w:rPr>
                <w:rFonts w:ascii="Times New Roman" w:eastAsia="Times New Roman" w:hAnsi="Times New Roman" w:cs="Times New Roman"/>
                <w:sz w:val="24"/>
              </w:rPr>
            </w:pPr>
            <w:r w:rsidRPr="00C064D0">
              <w:rPr>
                <w:rFonts w:ascii="Times New Roman" w:eastAsia="Times New Roman" w:hAnsi="Times New Roman" w:cs="Times New Roman"/>
                <w:sz w:val="24"/>
              </w:rPr>
              <w:t>вопрос)</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предложениях.</w:t>
            </w:r>
          </w:p>
          <w:p w:rsidR="00C064D0" w:rsidRPr="00C064D0" w:rsidRDefault="00C064D0" w:rsidP="00C064D0">
            <w:pPr>
              <w:ind w:left="110" w:right="151"/>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 речи существительные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притяжательном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падеже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(Possessive</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Case).</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 речи cлова, выражающие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количество c исчисляемыми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неисчисляемыми существительными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(much/many/a</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lot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of).</w:t>
            </w:r>
          </w:p>
          <w:p w:rsidR="00C064D0" w:rsidRPr="00C064D0" w:rsidRDefault="00C064D0" w:rsidP="00C064D0">
            <w:pPr>
              <w:ind w:left="110" w:right="486"/>
              <w:jc w:val="both"/>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письменной речи наречия частотности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usually,</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often.</w:t>
            </w:r>
          </w:p>
          <w:p w:rsidR="00C064D0" w:rsidRPr="00C064D0" w:rsidRDefault="00C064D0" w:rsidP="00C064D0">
            <w:pPr>
              <w:spacing w:before="1"/>
              <w:ind w:left="110" w:right="296"/>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 речи личные местоимения в</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объектном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падеже.</w:t>
            </w: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 речи указательные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местоимения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that — those.</w:t>
            </w: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 речи неопределённые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местоимения some/any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повествовательных и вопросительных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предложениях.</w:t>
            </w:r>
          </w:p>
          <w:p w:rsidR="00C064D0" w:rsidRPr="00C064D0" w:rsidRDefault="00C064D0" w:rsidP="00C064D0">
            <w:pPr>
              <w:spacing w:before="1"/>
              <w:ind w:left="110" w:right="355"/>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вопросительные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when,</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whose, why.</w:t>
            </w:r>
          </w:p>
          <w:p w:rsidR="00C064D0" w:rsidRPr="00C064D0" w:rsidRDefault="00C064D0" w:rsidP="00C064D0">
            <w:pPr>
              <w:ind w:left="110" w:right="482"/>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употреблять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устной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 речи количественные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числительные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(13–100).</w:t>
            </w:r>
          </w:p>
          <w:p w:rsidR="00C064D0" w:rsidRPr="00C064D0" w:rsidRDefault="00C064D0" w:rsidP="00C064D0">
            <w:pPr>
              <w:ind w:left="110" w:right="467"/>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письменной речи порядковые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числительные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(1–30).</w:t>
            </w:r>
          </w:p>
          <w:p w:rsidR="00C064D0" w:rsidRPr="00C064D0" w:rsidRDefault="00C064D0" w:rsidP="00C064D0">
            <w:pPr>
              <w:spacing w:line="270" w:lineRule="atLeast"/>
              <w:ind w:left="110" w:right="485"/>
              <w:jc w:val="both"/>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письменной речи предлог направления</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движения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went</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Moscow</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last</w:t>
            </w:r>
          </w:p>
        </w:tc>
        <w:tc>
          <w:tcPr>
            <w:tcW w:w="3490"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
        <w:gridCol w:w="2681"/>
        <w:gridCol w:w="3435"/>
        <w:gridCol w:w="4611"/>
        <w:gridCol w:w="3490"/>
      </w:tblGrid>
      <w:tr w:rsidR="00C064D0" w:rsidRPr="00C064D0" w:rsidTr="00EF0B46">
        <w:trPr>
          <w:trHeight w:val="7728"/>
        </w:trPr>
        <w:tc>
          <w:tcPr>
            <w:tcW w:w="571" w:type="dxa"/>
          </w:tcPr>
          <w:p w:rsidR="00C064D0" w:rsidRPr="00C064D0" w:rsidRDefault="00C064D0" w:rsidP="00C064D0">
            <w:pPr>
              <w:rPr>
                <w:rFonts w:ascii="Times New Roman" w:eastAsia="Times New Roman" w:hAnsi="Times New Roman" w:cs="Times New Roman"/>
              </w:rPr>
            </w:pPr>
          </w:p>
        </w:tc>
        <w:tc>
          <w:tcPr>
            <w:tcW w:w="2681" w:type="dxa"/>
          </w:tcPr>
          <w:p w:rsidR="00C064D0" w:rsidRPr="00C064D0" w:rsidRDefault="00C064D0" w:rsidP="00C064D0">
            <w:pPr>
              <w:rPr>
                <w:rFonts w:ascii="Times New Roman" w:eastAsia="Times New Roman" w:hAnsi="Times New Roman" w:cs="Times New Roman"/>
              </w:rPr>
            </w:pPr>
          </w:p>
        </w:tc>
        <w:tc>
          <w:tcPr>
            <w:tcW w:w="3435" w:type="dxa"/>
          </w:tcPr>
          <w:p w:rsidR="00C064D0" w:rsidRPr="00C064D0" w:rsidRDefault="00C064D0" w:rsidP="00C064D0">
            <w:pPr>
              <w:rPr>
                <w:rFonts w:ascii="Times New Roman" w:eastAsia="Times New Roman" w:hAnsi="Times New Roman" w:cs="Times New Roman"/>
              </w:rPr>
            </w:pPr>
          </w:p>
        </w:tc>
        <w:tc>
          <w:tcPr>
            <w:tcW w:w="4611" w:type="dxa"/>
          </w:tcPr>
          <w:p w:rsidR="00C064D0" w:rsidRPr="00C064D0" w:rsidRDefault="00C064D0" w:rsidP="00C064D0">
            <w:pPr>
              <w:spacing w:line="275" w:lineRule="exact"/>
              <w:ind w:left="110"/>
              <w:rPr>
                <w:rFonts w:ascii="Times New Roman" w:eastAsia="Times New Roman" w:hAnsi="Times New Roman" w:cs="Times New Roman"/>
                <w:sz w:val="24"/>
              </w:rPr>
            </w:pPr>
            <w:r w:rsidRPr="00C064D0">
              <w:rPr>
                <w:rFonts w:ascii="Times New Roman" w:eastAsia="Times New Roman" w:hAnsi="Times New Roman" w:cs="Times New Roman"/>
                <w:sz w:val="24"/>
              </w:rPr>
              <w:t>year.).</w:t>
            </w:r>
          </w:p>
          <w:p w:rsidR="00C064D0" w:rsidRPr="00C064D0" w:rsidRDefault="00C064D0" w:rsidP="00C064D0">
            <w:pPr>
              <w:ind w:left="110" w:right="291"/>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предлоги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места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next</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in</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front of, behind.</w:t>
            </w:r>
          </w:p>
          <w:p w:rsidR="00C064D0" w:rsidRPr="00C064D0" w:rsidRDefault="00C064D0" w:rsidP="00C064D0">
            <w:pPr>
              <w:ind w:left="110" w:right="130"/>
              <w:rPr>
                <w:rFonts w:ascii="Times New Roman" w:eastAsia="Times New Roman" w:hAnsi="Times New Roman" w:cs="Times New Roman"/>
                <w:sz w:val="24"/>
              </w:rPr>
            </w:pPr>
            <w:r w:rsidRPr="00C064D0">
              <w:rPr>
                <w:rFonts w:ascii="Times New Roman" w:eastAsia="Times New Roman" w:hAnsi="Times New Roman" w:cs="Times New Roman"/>
                <w:sz w:val="24"/>
              </w:rPr>
              <w:t>Распознавать и употреблять в устной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письменной</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речи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предлоги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времени:</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at,</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in,</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on в выражениях at 4 o’clock, in the</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morning,</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on Monday.</w:t>
            </w:r>
          </w:p>
          <w:p w:rsidR="00C064D0" w:rsidRPr="00C064D0" w:rsidRDefault="00C064D0" w:rsidP="00C064D0">
            <w:pPr>
              <w:ind w:left="110" w:right="667"/>
              <w:rPr>
                <w:rFonts w:ascii="Times New Roman" w:eastAsia="Times New Roman" w:hAnsi="Times New Roman" w:cs="Times New Roman"/>
                <w:sz w:val="24"/>
              </w:rPr>
            </w:pPr>
            <w:r w:rsidRPr="00C064D0">
              <w:rPr>
                <w:rFonts w:ascii="Times New Roman" w:eastAsia="Times New Roman" w:hAnsi="Times New Roman" w:cs="Times New Roman"/>
                <w:b/>
                <w:i/>
                <w:sz w:val="24"/>
              </w:rPr>
              <w:t>Социокультурные знания и умения</w:t>
            </w:r>
            <w:r w:rsidRPr="00C064D0">
              <w:rPr>
                <w:rFonts w:ascii="Times New Roman" w:eastAsia="Times New Roman" w:hAnsi="Times New Roman" w:cs="Times New Roman"/>
                <w:b/>
                <w:i/>
                <w:spacing w:val="-57"/>
                <w:sz w:val="24"/>
              </w:rPr>
              <w:t xml:space="preserve"> </w:t>
            </w:r>
            <w:r w:rsidRPr="00C064D0">
              <w:rPr>
                <w:rFonts w:ascii="Times New Roman" w:eastAsia="Times New Roman" w:hAnsi="Times New Roman" w:cs="Times New Roman"/>
                <w:sz w:val="24"/>
              </w:rPr>
              <w:t>Использовать некоторые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социокультурные</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элементы</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речевого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поведенческого этикета, принятого 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англоязычных странах в некоторых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ситуациях общения: приветствие,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прощание,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знакомство,</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выражение</w:t>
            </w:r>
          </w:p>
          <w:p w:rsidR="00C064D0" w:rsidRPr="00C064D0" w:rsidRDefault="00C064D0" w:rsidP="00C064D0">
            <w:pPr>
              <w:spacing w:before="1"/>
              <w:ind w:left="110"/>
              <w:rPr>
                <w:rFonts w:ascii="Times New Roman" w:eastAsia="Times New Roman" w:hAnsi="Times New Roman" w:cs="Times New Roman"/>
                <w:sz w:val="24"/>
              </w:rPr>
            </w:pPr>
            <w:r w:rsidRPr="00C064D0">
              <w:rPr>
                <w:rFonts w:ascii="Times New Roman" w:eastAsia="Times New Roman" w:hAnsi="Times New Roman" w:cs="Times New Roman"/>
                <w:sz w:val="24"/>
              </w:rPr>
              <w:t>благодарности,</w:t>
            </w:r>
          </w:p>
          <w:p w:rsidR="00C064D0" w:rsidRPr="00C064D0" w:rsidRDefault="00C064D0" w:rsidP="00C064D0">
            <w:pPr>
              <w:ind w:left="110" w:right="472"/>
              <w:rPr>
                <w:rFonts w:ascii="Times New Roman" w:eastAsia="Times New Roman" w:hAnsi="Times New Roman" w:cs="Times New Roman"/>
                <w:sz w:val="24"/>
              </w:rPr>
            </w:pPr>
            <w:r w:rsidRPr="00C064D0">
              <w:rPr>
                <w:rFonts w:ascii="Times New Roman" w:eastAsia="Times New Roman" w:hAnsi="Times New Roman" w:cs="Times New Roman"/>
                <w:sz w:val="24"/>
              </w:rPr>
              <w:t>извинение, поздравление (с днём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рождения,</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Новым</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годом,</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Рождеством).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Писать свои имя и фамилию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английском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языке.</w:t>
            </w:r>
          </w:p>
          <w:p w:rsidR="00C064D0" w:rsidRPr="00C064D0" w:rsidRDefault="00C064D0" w:rsidP="00C064D0">
            <w:pPr>
              <w:spacing w:before="1"/>
              <w:ind w:left="110" w:right="649"/>
              <w:rPr>
                <w:rFonts w:ascii="Times New Roman" w:eastAsia="Times New Roman" w:hAnsi="Times New Roman" w:cs="Times New Roman"/>
                <w:sz w:val="24"/>
              </w:rPr>
            </w:pPr>
            <w:r w:rsidRPr="00C064D0">
              <w:rPr>
                <w:rFonts w:ascii="Times New Roman" w:eastAsia="Times New Roman" w:hAnsi="Times New Roman" w:cs="Times New Roman"/>
                <w:sz w:val="24"/>
              </w:rPr>
              <w:t>Воспроизводить наизусть небольшие</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произведения детского фольклора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(рифмовки,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стихи,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песенки).</w:t>
            </w:r>
          </w:p>
          <w:p w:rsidR="00C064D0" w:rsidRPr="00C064D0" w:rsidRDefault="00C064D0" w:rsidP="00C064D0">
            <w:pPr>
              <w:ind w:left="110" w:right="511"/>
              <w:rPr>
                <w:rFonts w:ascii="Times New Roman" w:eastAsia="Times New Roman" w:hAnsi="Times New Roman" w:cs="Times New Roman"/>
                <w:sz w:val="24"/>
              </w:rPr>
            </w:pPr>
            <w:r w:rsidRPr="00C064D0">
              <w:rPr>
                <w:rFonts w:ascii="Times New Roman" w:eastAsia="Times New Roman" w:hAnsi="Times New Roman" w:cs="Times New Roman"/>
                <w:sz w:val="24"/>
              </w:rPr>
              <w:t>Кратко представлять свою страну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страну/ страны изучаемого языка,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сообщая название страны, её столицы;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цвета</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национальных</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флагов;</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название</w:t>
            </w:r>
          </w:p>
          <w:p w:rsidR="00C064D0" w:rsidRPr="00C064D0" w:rsidRDefault="00C064D0" w:rsidP="00C064D0">
            <w:pPr>
              <w:spacing w:line="257" w:lineRule="exact"/>
              <w:ind w:left="110"/>
              <w:rPr>
                <w:rFonts w:ascii="Times New Roman" w:eastAsia="Times New Roman" w:hAnsi="Times New Roman" w:cs="Times New Roman"/>
                <w:sz w:val="24"/>
              </w:rPr>
            </w:pPr>
            <w:r w:rsidRPr="00C064D0">
              <w:rPr>
                <w:rFonts w:ascii="Times New Roman" w:eastAsia="Times New Roman" w:hAnsi="Times New Roman" w:cs="Times New Roman"/>
                <w:sz w:val="24"/>
              </w:rPr>
              <w:t>родного</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города/села.</w:t>
            </w:r>
          </w:p>
        </w:tc>
        <w:tc>
          <w:tcPr>
            <w:tcW w:w="3490" w:type="dxa"/>
          </w:tcPr>
          <w:p w:rsidR="00C064D0" w:rsidRPr="00C064D0" w:rsidRDefault="00C064D0" w:rsidP="00C064D0">
            <w:pPr>
              <w:rPr>
                <w:rFonts w:ascii="Times New Roman" w:eastAsia="Times New Roman" w:hAnsi="Times New Roman" w:cs="Times New Roman"/>
              </w:rPr>
            </w:pPr>
          </w:p>
        </w:tc>
      </w:tr>
    </w:tbl>
    <w:p w:rsidR="00C064D0" w:rsidRPr="00C064D0" w:rsidRDefault="00C064D0" w:rsidP="00C064D0">
      <w:pPr>
        <w:widowControl w:val="0"/>
        <w:autoSpaceDE w:val="0"/>
        <w:autoSpaceDN w:val="0"/>
        <w:spacing w:before="7" w:after="0" w:line="240" w:lineRule="auto"/>
        <w:rPr>
          <w:rFonts w:ascii="Times New Roman" w:eastAsia="Times New Roman" w:hAnsi="Times New Roman" w:cs="Times New Roman"/>
          <w:b/>
          <w:sz w:val="16"/>
          <w:szCs w:val="26"/>
        </w:rPr>
      </w:pPr>
    </w:p>
    <w:p w:rsidR="00C064D0" w:rsidRPr="00C064D0" w:rsidRDefault="00C064D0" w:rsidP="00C064D0">
      <w:pPr>
        <w:widowControl w:val="0"/>
        <w:numPr>
          <w:ilvl w:val="0"/>
          <w:numId w:val="7"/>
        </w:numPr>
        <w:tabs>
          <w:tab w:val="left" w:pos="393"/>
        </w:tabs>
        <w:autoSpaceDE w:val="0"/>
        <w:autoSpaceDN w:val="0"/>
        <w:spacing w:before="90" w:after="0" w:line="240" w:lineRule="auto"/>
        <w:ind w:hanging="181"/>
        <w:rPr>
          <w:rFonts w:ascii="Times New Roman" w:eastAsia="Times New Roman" w:hAnsi="Times New Roman" w:cs="Times New Roman"/>
          <w:b/>
          <w:sz w:val="24"/>
        </w:rPr>
      </w:pPr>
      <w:r w:rsidRPr="00C064D0">
        <w:rPr>
          <w:rFonts w:ascii="Times New Roman" w:eastAsia="Times New Roman" w:hAnsi="Times New Roman" w:cs="Times New Roman"/>
          <w:b/>
          <w:sz w:val="24"/>
        </w:rPr>
        <w:t>КЛАСС</w:t>
      </w:r>
      <w:r w:rsidRPr="00C064D0">
        <w:rPr>
          <w:rFonts w:ascii="Times New Roman" w:eastAsia="Times New Roman" w:hAnsi="Times New Roman" w:cs="Times New Roman"/>
          <w:b/>
          <w:spacing w:val="-1"/>
          <w:sz w:val="24"/>
        </w:rPr>
        <w:t xml:space="preserve"> </w:t>
      </w:r>
      <w:r w:rsidRPr="00C064D0">
        <w:rPr>
          <w:rFonts w:ascii="Times New Roman" w:eastAsia="Times New Roman" w:hAnsi="Times New Roman" w:cs="Times New Roman"/>
          <w:b/>
          <w:sz w:val="24"/>
        </w:rPr>
        <w:t>(34</w:t>
      </w:r>
      <w:r w:rsidRPr="00C064D0">
        <w:rPr>
          <w:rFonts w:ascii="Times New Roman" w:eastAsia="Times New Roman" w:hAnsi="Times New Roman" w:cs="Times New Roman"/>
          <w:b/>
          <w:spacing w:val="-2"/>
          <w:sz w:val="24"/>
        </w:rPr>
        <w:t xml:space="preserve"> </w:t>
      </w:r>
      <w:r w:rsidRPr="00C064D0">
        <w:rPr>
          <w:rFonts w:ascii="Times New Roman" w:eastAsia="Times New Roman" w:hAnsi="Times New Roman" w:cs="Times New Roman"/>
          <w:b/>
          <w:sz w:val="24"/>
        </w:rPr>
        <w:t>ч.)</w:t>
      </w:r>
    </w:p>
    <w:p w:rsidR="00C064D0" w:rsidRPr="00C064D0" w:rsidRDefault="00C064D0" w:rsidP="00C064D0">
      <w:pPr>
        <w:widowControl w:val="0"/>
        <w:autoSpaceDE w:val="0"/>
        <w:autoSpaceDN w:val="0"/>
        <w:spacing w:before="1" w:after="0" w:line="240" w:lineRule="auto"/>
        <w:rPr>
          <w:rFonts w:ascii="Times New Roman" w:eastAsia="Times New Roman" w:hAnsi="Times New Roman" w:cs="Times New Roman"/>
          <w:b/>
          <w:sz w:val="24"/>
          <w:szCs w:val="26"/>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1012"/>
        </w:trPr>
        <w:tc>
          <w:tcPr>
            <w:tcW w:w="468" w:type="dxa"/>
          </w:tcPr>
          <w:p w:rsidR="00C064D0" w:rsidRPr="00C064D0" w:rsidRDefault="00C064D0" w:rsidP="00C064D0">
            <w:pPr>
              <w:spacing w:before="9"/>
              <w:rPr>
                <w:rFonts w:ascii="Times New Roman" w:eastAsia="Times New Roman" w:hAnsi="Times New Roman" w:cs="Times New Roman"/>
                <w:b/>
                <w:sz w:val="32"/>
              </w:rPr>
            </w:pPr>
          </w:p>
          <w:p w:rsidR="00C064D0" w:rsidRPr="00C064D0" w:rsidRDefault="00C064D0" w:rsidP="00C064D0">
            <w:pPr>
              <w:ind w:left="122"/>
              <w:rPr>
                <w:rFonts w:ascii="Times New Roman" w:eastAsia="Times New Roman" w:hAnsi="Times New Roman" w:cs="Times New Roman"/>
                <w:b/>
              </w:rPr>
            </w:pPr>
            <w:r w:rsidRPr="00C064D0">
              <w:rPr>
                <w:rFonts w:ascii="Times New Roman" w:eastAsia="Times New Roman" w:hAnsi="Times New Roman" w:cs="Times New Roman"/>
                <w:b/>
              </w:rPr>
              <w:t>№</w:t>
            </w:r>
          </w:p>
        </w:tc>
        <w:tc>
          <w:tcPr>
            <w:tcW w:w="2681" w:type="dxa"/>
          </w:tcPr>
          <w:p w:rsidR="00C064D0" w:rsidRPr="00C064D0" w:rsidRDefault="00C064D0" w:rsidP="00C064D0">
            <w:pPr>
              <w:spacing w:before="8"/>
              <w:rPr>
                <w:rFonts w:ascii="Times New Roman" w:eastAsia="Times New Roman" w:hAnsi="Times New Roman" w:cs="Times New Roman"/>
                <w:b/>
                <w:sz w:val="21"/>
              </w:rPr>
            </w:pPr>
          </w:p>
          <w:p w:rsidR="00C064D0" w:rsidRPr="00C064D0" w:rsidRDefault="00C064D0" w:rsidP="00C064D0">
            <w:pPr>
              <w:spacing w:before="1"/>
              <w:ind w:left="312" w:right="291" w:firstLine="43"/>
              <w:rPr>
                <w:rFonts w:ascii="Times New Roman" w:eastAsia="Times New Roman" w:hAnsi="Times New Roman" w:cs="Times New Roman"/>
                <w:b/>
              </w:rPr>
            </w:pPr>
            <w:r w:rsidRPr="00C064D0">
              <w:rPr>
                <w:rFonts w:ascii="Times New Roman" w:eastAsia="Times New Roman" w:hAnsi="Times New Roman" w:cs="Times New Roman"/>
                <w:b/>
              </w:rPr>
              <w:t>Программная тема,</w:t>
            </w:r>
            <w:r w:rsidRPr="00C064D0">
              <w:rPr>
                <w:rFonts w:ascii="Times New Roman" w:eastAsia="Times New Roman" w:hAnsi="Times New Roman" w:cs="Times New Roman"/>
                <w:b/>
                <w:spacing w:val="-52"/>
              </w:rPr>
              <w:t xml:space="preserve"> </w:t>
            </w:r>
            <w:r w:rsidRPr="00C064D0">
              <w:rPr>
                <w:rFonts w:ascii="Times New Roman" w:eastAsia="Times New Roman" w:hAnsi="Times New Roman" w:cs="Times New Roman"/>
                <w:b/>
              </w:rPr>
              <w:t>(Тематика</w:t>
            </w:r>
            <w:r w:rsidRPr="00C064D0">
              <w:rPr>
                <w:rFonts w:ascii="Times New Roman" w:eastAsia="Times New Roman" w:hAnsi="Times New Roman" w:cs="Times New Roman"/>
                <w:b/>
                <w:spacing w:val="-6"/>
              </w:rPr>
              <w:t xml:space="preserve"> </w:t>
            </w:r>
            <w:r w:rsidRPr="00C064D0">
              <w:rPr>
                <w:rFonts w:ascii="Times New Roman" w:eastAsia="Times New Roman" w:hAnsi="Times New Roman" w:cs="Times New Roman"/>
                <w:b/>
              </w:rPr>
              <w:t>общения)</w:t>
            </w:r>
          </w:p>
        </w:tc>
        <w:tc>
          <w:tcPr>
            <w:tcW w:w="3339" w:type="dxa"/>
          </w:tcPr>
          <w:p w:rsidR="00C064D0" w:rsidRPr="00C064D0" w:rsidRDefault="00C064D0" w:rsidP="00C064D0">
            <w:pPr>
              <w:spacing w:before="123"/>
              <w:ind w:left="280" w:right="268" w:hanging="2"/>
              <w:jc w:val="center"/>
              <w:rPr>
                <w:rFonts w:ascii="Times New Roman" w:eastAsia="Times New Roman" w:hAnsi="Times New Roman" w:cs="Times New Roman"/>
                <w:b/>
              </w:rPr>
            </w:pPr>
            <w:r w:rsidRPr="00C064D0">
              <w:rPr>
                <w:rFonts w:ascii="Times New Roman" w:eastAsia="Times New Roman" w:hAnsi="Times New Roman" w:cs="Times New Roman"/>
                <w:b/>
              </w:rPr>
              <w:t>Программное содержание</w:t>
            </w:r>
            <w:r w:rsidRPr="00C064D0">
              <w:rPr>
                <w:rFonts w:ascii="Times New Roman" w:eastAsia="Times New Roman" w:hAnsi="Times New Roman" w:cs="Times New Roman"/>
                <w:b/>
                <w:spacing w:val="1"/>
              </w:rPr>
              <w:t xml:space="preserve"> </w:t>
            </w:r>
            <w:r w:rsidRPr="00C064D0">
              <w:rPr>
                <w:rFonts w:ascii="Times New Roman" w:eastAsia="Times New Roman" w:hAnsi="Times New Roman" w:cs="Times New Roman"/>
                <w:b/>
              </w:rPr>
              <w:t>(Коммуникативные умения</w:t>
            </w:r>
            <w:r w:rsidRPr="00C064D0">
              <w:rPr>
                <w:rFonts w:ascii="Times New Roman" w:eastAsia="Times New Roman" w:hAnsi="Times New Roman" w:cs="Times New Roman"/>
                <w:b/>
                <w:spacing w:val="-52"/>
              </w:rPr>
              <w:t xml:space="preserve"> </w:t>
            </w:r>
            <w:r w:rsidRPr="00C064D0">
              <w:rPr>
                <w:rFonts w:ascii="Times New Roman" w:eastAsia="Times New Roman" w:hAnsi="Times New Roman" w:cs="Times New Roman"/>
                <w:b/>
              </w:rPr>
              <w:t>и</w:t>
            </w:r>
            <w:r w:rsidRPr="00C064D0">
              <w:rPr>
                <w:rFonts w:ascii="Times New Roman" w:eastAsia="Times New Roman" w:hAnsi="Times New Roman" w:cs="Times New Roman"/>
                <w:b/>
                <w:spacing w:val="-1"/>
              </w:rPr>
              <w:t xml:space="preserve"> </w:t>
            </w:r>
            <w:r w:rsidRPr="00C064D0">
              <w:rPr>
                <w:rFonts w:ascii="Times New Roman" w:eastAsia="Times New Roman" w:hAnsi="Times New Roman" w:cs="Times New Roman"/>
                <w:b/>
              </w:rPr>
              <w:t>языковые навыки)</w:t>
            </w:r>
          </w:p>
        </w:tc>
        <w:tc>
          <w:tcPr>
            <w:tcW w:w="5177" w:type="dxa"/>
          </w:tcPr>
          <w:p w:rsidR="00C064D0" w:rsidRPr="00C064D0" w:rsidRDefault="00C064D0" w:rsidP="00C064D0">
            <w:pPr>
              <w:ind w:left="1060" w:right="1046"/>
              <w:jc w:val="center"/>
              <w:rPr>
                <w:rFonts w:ascii="Times New Roman" w:eastAsia="Times New Roman" w:hAnsi="Times New Roman" w:cs="Times New Roman"/>
                <w:b/>
              </w:rPr>
            </w:pPr>
            <w:r w:rsidRPr="00C064D0">
              <w:rPr>
                <w:rFonts w:ascii="Times New Roman" w:eastAsia="Times New Roman" w:hAnsi="Times New Roman" w:cs="Times New Roman"/>
                <w:b/>
              </w:rPr>
              <w:t>Характеристика деятельности</w:t>
            </w:r>
            <w:r w:rsidRPr="00C064D0">
              <w:rPr>
                <w:rFonts w:ascii="Times New Roman" w:eastAsia="Times New Roman" w:hAnsi="Times New Roman" w:cs="Times New Roman"/>
                <w:b/>
                <w:spacing w:val="-52"/>
              </w:rPr>
              <w:t xml:space="preserve"> </w:t>
            </w:r>
            <w:r w:rsidRPr="00C064D0">
              <w:rPr>
                <w:rFonts w:ascii="Times New Roman" w:eastAsia="Times New Roman" w:hAnsi="Times New Roman" w:cs="Times New Roman"/>
                <w:b/>
              </w:rPr>
              <w:t>(учебной, познавательной,</w:t>
            </w:r>
            <w:r w:rsidRPr="00C064D0">
              <w:rPr>
                <w:rFonts w:ascii="Times New Roman" w:eastAsia="Times New Roman" w:hAnsi="Times New Roman" w:cs="Times New Roman"/>
                <w:b/>
                <w:spacing w:val="1"/>
              </w:rPr>
              <w:t xml:space="preserve"> </w:t>
            </w:r>
            <w:r w:rsidRPr="00C064D0">
              <w:rPr>
                <w:rFonts w:ascii="Times New Roman" w:eastAsia="Times New Roman" w:hAnsi="Times New Roman" w:cs="Times New Roman"/>
                <w:b/>
              </w:rPr>
              <w:t>коммуникативной/речевой);</w:t>
            </w:r>
          </w:p>
          <w:p w:rsidR="00C064D0" w:rsidRPr="00C064D0" w:rsidRDefault="00C064D0" w:rsidP="00C064D0">
            <w:pPr>
              <w:spacing w:line="235" w:lineRule="exact"/>
              <w:ind w:left="1060" w:right="1049"/>
              <w:jc w:val="center"/>
              <w:rPr>
                <w:rFonts w:ascii="Times New Roman" w:eastAsia="Times New Roman" w:hAnsi="Times New Roman" w:cs="Times New Roman"/>
                <w:b/>
              </w:rPr>
            </w:pPr>
            <w:r w:rsidRPr="00C064D0">
              <w:rPr>
                <w:rFonts w:ascii="Times New Roman" w:eastAsia="Times New Roman" w:hAnsi="Times New Roman" w:cs="Times New Roman"/>
                <w:b/>
              </w:rPr>
              <w:t>методы</w:t>
            </w:r>
            <w:r w:rsidRPr="00C064D0">
              <w:rPr>
                <w:rFonts w:ascii="Times New Roman" w:eastAsia="Times New Roman" w:hAnsi="Times New Roman" w:cs="Times New Roman"/>
                <w:b/>
                <w:spacing w:val="-2"/>
              </w:rPr>
              <w:t xml:space="preserve"> </w:t>
            </w:r>
            <w:r w:rsidRPr="00C064D0">
              <w:rPr>
                <w:rFonts w:ascii="Times New Roman" w:eastAsia="Times New Roman" w:hAnsi="Times New Roman" w:cs="Times New Roman"/>
                <w:b/>
              </w:rPr>
              <w:t>и</w:t>
            </w:r>
            <w:r w:rsidRPr="00C064D0">
              <w:rPr>
                <w:rFonts w:ascii="Times New Roman" w:eastAsia="Times New Roman" w:hAnsi="Times New Roman" w:cs="Times New Roman"/>
                <w:b/>
                <w:spacing w:val="-1"/>
              </w:rPr>
              <w:t xml:space="preserve"> </w:t>
            </w:r>
            <w:r w:rsidRPr="00C064D0">
              <w:rPr>
                <w:rFonts w:ascii="Times New Roman" w:eastAsia="Times New Roman" w:hAnsi="Times New Roman" w:cs="Times New Roman"/>
                <w:b/>
              </w:rPr>
              <w:t>формы</w:t>
            </w:r>
            <w:r w:rsidRPr="00C064D0">
              <w:rPr>
                <w:rFonts w:ascii="Times New Roman" w:eastAsia="Times New Roman" w:hAnsi="Times New Roman" w:cs="Times New Roman"/>
                <w:b/>
                <w:spacing w:val="-1"/>
              </w:rPr>
              <w:t xml:space="preserve"> </w:t>
            </w:r>
            <w:r w:rsidRPr="00C064D0">
              <w:rPr>
                <w:rFonts w:ascii="Times New Roman" w:eastAsia="Times New Roman" w:hAnsi="Times New Roman" w:cs="Times New Roman"/>
                <w:b/>
              </w:rPr>
              <w:t>организации</w:t>
            </w:r>
          </w:p>
        </w:tc>
        <w:tc>
          <w:tcPr>
            <w:tcW w:w="3123" w:type="dxa"/>
          </w:tcPr>
          <w:p w:rsidR="00C064D0" w:rsidRPr="00C064D0" w:rsidRDefault="00C064D0" w:rsidP="00C064D0">
            <w:pPr>
              <w:spacing w:line="251" w:lineRule="exact"/>
              <w:ind w:left="576"/>
              <w:rPr>
                <w:rFonts w:ascii="Times New Roman" w:eastAsia="Times New Roman" w:hAnsi="Times New Roman" w:cs="Times New Roman"/>
                <w:b/>
              </w:rPr>
            </w:pPr>
            <w:r w:rsidRPr="00C064D0">
              <w:rPr>
                <w:rFonts w:ascii="Times New Roman" w:eastAsia="Times New Roman" w:hAnsi="Times New Roman" w:cs="Times New Roman"/>
                <w:b/>
              </w:rPr>
              <w:t>Используемые</w:t>
            </w:r>
            <w:r w:rsidRPr="00C064D0">
              <w:rPr>
                <w:rFonts w:ascii="Times New Roman" w:eastAsia="Times New Roman" w:hAnsi="Times New Roman" w:cs="Times New Roman"/>
                <w:b/>
                <w:spacing w:val="-2"/>
              </w:rPr>
              <w:t xml:space="preserve"> </w:t>
            </w:r>
            <w:r w:rsidRPr="00C064D0">
              <w:rPr>
                <w:rFonts w:ascii="Times New Roman" w:eastAsia="Times New Roman" w:hAnsi="Times New Roman" w:cs="Times New Roman"/>
                <w:b/>
              </w:rPr>
              <w:t>ЭОР</w:t>
            </w:r>
          </w:p>
        </w:tc>
      </w:tr>
    </w:tbl>
    <w:p w:rsidR="00C064D0" w:rsidRPr="00C064D0" w:rsidRDefault="00C064D0" w:rsidP="00C064D0">
      <w:pPr>
        <w:widowControl w:val="0"/>
        <w:autoSpaceDE w:val="0"/>
        <w:autoSpaceDN w:val="0"/>
        <w:spacing w:after="0" w:line="251" w:lineRule="exact"/>
        <w:rPr>
          <w:rFonts w:ascii="Times New Roman" w:eastAsia="Times New Roman" w:hAnsi="Times New Roman" w:cs="Times New Roman"/>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9661"/>
        </w:trPr>
        <w:tc>
          <w:tcPr>
            <w:tcW w:w="468" w:type="dxa"/>
          </w:tcPr>
          <w:p w:rsidR="00C064D0" w:rsidRPr="00C064D0" w:rsidRDefault="00C064D0" w:rsidP="00C064D0">
            <w:pPr>
              <w:spacing w:line="275" w:lineRule="exact"/>
              <w:ind w:left="143"/>
              <w:rPr>
                <w:rFonts w:ascii="Times New Roman" w:eastAsia="Times New Roman" w:hAnsi="Times New Roman" w:cs="Times New Roman"/>
                <w:sz w:val="24"/>
              </w:rPr>
            </w:pPr>
            <w:r w:rsidRPr="00C064D0">
              <w:rPr>
                <w:rFonts w:ascii="Times New Roman" w:eastAsia="Times New Roman" w:hAnsi="Times New Roman" w:cs="Times New Roman"/>
                <w:sz w:val="24"/>
              </w:rPr>
              <w:lastRenderedPageBreak/>
              <w:t>1.</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
              <w:rPr>
                <w:rFonts w:ascii="Times New Roman" w:eastAsia="Times New Roman" w:hAnsi="Times New Roman" w:cs="Times New Roman"/>
                <w:b/>
                <w:sz w:val="30"/>
              </w:rPr>
            </w:pP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2.</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0"/>
              <w:rPr>
                <w:rFonts w:ascii="Times New Roman" w:eastAsia="Times New Roman" w:hAnsi="Times New Roman" w:cs="Times New Roman"/>
                <w:b/>
                <w:sz w:val="21"/>
              </w:rPr>
            </w:pPr>
          </w:p>
          <w:p w:rsidR="00C064D0" w:rsidRPr="00C064D0" w:rsidRDefault="00C064D0" w:rsidP="00C064D0">
            <w:pPr>
              <w:ind w:left="143"/>
              <w:rPr>
                <w:rFonts w:ascii="Times New Roman" w:eastAsia="Times New Roman" w:hAnsi="Times New Roman" w:cs="Times New Roman"/>
                <w:sz w:val="24"/>
              </w:rPr>
            </w:pPr>
            <w:r w:rsidRPr="00C064D0">
              <w:rPr>
                <w:rFonts w:ascii="Times New Roman" w:eastAsia="Times New Roman" w:hAnsi="Times New Roman" w:cs="Times New Roman"/>
                <w:sz w:val="24"/>
              </w:rPr>
              <w:t>3.</w:t>
            </w:r>
          </w:p>
        </w:tc>
        <w:tc>
          <w:tcPr>
            <w:tcW w:w="2681" w:type="dxa"/>
          </w:tcPr>
          <w:p w:rsidR="00C064D0" w:rsidRPr="00C064D0" w:rsidRDefault="00C064D0" w:rsidP="00C064D0">
            <w:pPr>
              <w:ind w:left="107" w:right="954"/>
              <w:rPr>
                <w:rFonts w:ascii="Times New Roman" w:eastAsia="Times New Roman" w:hAnsi="Times New Roman" w:cs="Times New Roman"/>
                <w:sz w:val="24"/>
              </w:rPr>
            </w:pPr>
            <w:r w:rsidRPr="00C064D0">
              <w:rPr>
                <w:rFonts w:ascii="Times New Roman" w:eastAsia="Times New Roman" w:hAnsi="Times New Roman" w:cs="Times New Roman"/>
                <w:sz w:val="24"/>
              </w:rPr>
              <w:t>Мир моего «я».</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Моя</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семья.</w:t>
            </w:r>
          </w:p>
          <w:p w:rsidR="00C064D0" w:rsidRPr="00C064D0" w:rsidRDefault="00C064D0" w:rsidP="00C064D0">
            <w:pPr>
              <w:ind w:left="107" w:right="433"/>
              <w:rPr>
                <w:rFonts w:ascii="Times New Roman" w:eastAsia="Times New Roman" w:hAnsi="Times New Roman" w:cs="Times New Roman"/>
                <w:sz w:val="24"/>
              </w:rPr>
            </w:pPr>
            <w:r w:rsidRPr="00C064D0">
              <w:rPr>
                <w:rFonts w:ascii="Times New Roman" w:eastAsia="Times New Roman" w:hAnsi="Times New Roman" w:cs="Times New Roman"/>
                <w:sz w:val="24"/>
              </w:rPr>
              <w:t>Мой день рождения,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подарки.</w:t>
            </w:r>
          </w:p>
          <w:p w:rsidR="00C064D0" w:rsidRPr="00C064D0" w:rsidRDefault="00C064D0" w:rsidP="00C064D0">
            <w:pPr>
              <w:ind w:left="107" w:right="245"/>
              <w:rPr>
                <w:rFonts w:ascii="Times New Roman" w:eastAsia="Times New Roman" w:hAnsi="Times New Roman" w:cs="Times New Roman"/>
                <w:sz w:val="24"/>
              </w:rPr>
            </w:pPr>
            <w:r w:rsidRPr="00C064D0">
              <w:rPr>
                <w:rFonts w:ascii="Times New Roman" w:eastAsia="Times New Roman" w:hAnsi="Times New Roman" w:cs="Times New Roman"/>
                <w:sz w:val="24"/>
              </w:rPr>
              <w:t>Моя любимая еда.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Мой день (распорядок</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дня, домашние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обязанности)</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(9</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ч.)</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230"/>
              <w:ind w:left="107" w:right="309"/>
              <w:rPr>
                <w:rFonts w:ascii="Times New Roman" w:eastAsia="Times New Roman" w:hAnsi="Times New Roman" w:cs="Times New Roman"/>
                <w:b/>
                <w:sz w:val="24"/>
              </w:rPr>
            </w:pPr>
            <w:r w:rsidRPr="00C064D0">
              <w:rPr>
                <w:rFonts w:ascii="Times New Roman" w:eastAsia="Times New Roman" w:hAnsi="Times New Roman" w:cs="Times New Roman"/>
                <w:sz w:val="24"/>
              </w:rPr>
              <w:t>Мир моих увлечений.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Любимая игрушка,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игра</w:t>
            </w:r>
            <w:r w:rsidRPr="00C064D0">
              <w:rPr>
                <w:rFonts w:ascii="Times New Roman" w:eastAsia="Times New Roman" w:hAnsi="Times New Roman" w:cs="Times New Roman"/>
                <w:b/>
                <w:sz w:val="24"/>
              </w:rPr>
              <w:t>.</w:t>
            </w:r>
          </w:p>
          <w:p w:rsidR="00C064D0" w:rsidRPr="00C064D0" w:rsidRDefault="00C064D0" w:rsidP="00C064D0">
            <w:pPr>
              <w:ind w:left="107" w:right="627"/>
              <w:rPr>
                <w:rFonts w:ascii="Times New Roman" w:eastAsia="Times New Roman" w:hAnsi="Times New Roman" w:cs="Times New Roman"/>
                <w:sz w:val="24"/>
              </w:rPr>
            </w:pPr>
            <w:r w:rsidRPr="00C064D0">
              <w:rPr>
                <w:rFonts w:ascii="Times New Roman" w:eastAsia="Times New Roman" w:hAnsi="Times New Roman" w:cs="Times New Roman"/>
                <w:sz w:val="24"/>
              </w:rPr>
              <w:t>Мой питомец.</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Любимые занятия.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Занятия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спортом.</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Любимая</w:t>
            </w:r>
          </w:p>
          <w:p w:rsidR="00C064D0" w:rsidRPr="00C064D0" w:rsidRDefault="00C064D0" w:rsidP="00C064D0">
            <w:pPr>
              <w:ind w:left="107" w:right="126"/>
              <w:rPr>
                <w:rFonts w:ascii="Times New Roman" w:eastAsia="Times New Roman" w:hAnsi="Times New Roman" w:cs="Times New Roman"/>
                <w:sz w:val="24"/>
              </w:rPr>
            </w:pPr>
            <w:r w:rsidRPr="00C064D0">
              <w:rPr>
                <w:rFonts w:ascii="Times New Roman" w:eastAsia="Times New Roman" w:hAnsi="Times New Roman" w:cs="Times New Roman"/>
                <w:sz w:val="24"/>
              </w:rPr>
              <w:t>сказка/история/рассказ.</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Выходной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день.</w:t>
            </w:r>
          </w:p>
          <w:p w:rsidR="00C064D0" w:rsidRPr="00C064D0" w:rsidRDefault="00C064D0" w:rsidP="00C064D0">
            <w:pPr>
              <w:spacing w:before="1"/>
              <w:ind w:left="107" w:right="1502"/>
              <w:rPr>
                <w:rFonts w:ascii="Times New Roman" w:eastAsia="Times New Roman" w:hAnsi="Times New Roman" w:cs="Times New Roman"/>
                <w:sz w:val="24"/>
              </w:rPr>
            </w:pPr>
            <w:r w:rsidRPr="00C064D0">
              <w:rPr>
                <w:rFonts w:ascii="Times New Roman" w:eastAsia="Times New Roman" w:hAnsi="Times New Roman" w:cs="Times New Roman"/>
                <w:sz w:val="24"/>
              </w:rPr>
              <w:t>Каникулы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(10-</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82"/>
              <w:ind w:left="107"/>
              <w:jc w:val="both"/>
              <w:rPr>
                <w:rFonts w:ascii="Times New Roman" w:eastAsia="Times New Roman" w:hAnsi="Times New Roman" w:cs="Times New Roman"/>
                <w:sz w:val="24"/>
              </w:rPr>
            </w:pPr>
            <w:r w:rsidRPr="00C064D0">
              <w:rPr>
                <w:rFonts w:ascii="Times New Roman" w:eastAsia="Times New Roman" w:hAnsi="Times New Roman" w:cs="Times New Roman"/>
                <w:sz w:val="24"/>
              </w:rPr>
              <w:t>Мир</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вокруг</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меня.</w:t>
            </w:r>
          </w:p>
          <w:p w:rsidR="00C064D0" w:rsidRPr="00C064D0" w:rsidRDefault="00C064D0" w:rsidP="00C064D0">
            <w:pPr>
              <w:ind w:left="107" w:right="107"/>
              <w:jc w:val="both"/>
              <w:rPr>
                <w:rFonts w:ascii="Times New Roman" w:eastAsia="Times New Roman" w:hAnsi="Times New Roman" w:cs="Times New Roman"/>
                <w:sz w:val="24"/>
              </w:rPr>
            </w:pPr>
            <w:r w:rsidRPr="00C064D0">
              <w:rPr>
                <w:rFonts w:ascii="Times New Roman" w:eastAsia="Times New Roman" w:hAnsi="Times New Roman" w:cs="Times New Roman"/>
                <w:sz w:val="24"/>
              </w:rPr>
              <w:t>Моя комната (квартира,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дом), предметы мебели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интерьера.</w:t>
            </w:r>
          </w:p>
          <w:p w:rsidR="00C064D0" w:rsidRPr="00C064D0" w:rsidRDefault="00C064D0" w:rsidP="00C064D0">
            <w:pPr>
              <w:ind w:left="107" w:right="319"/>
              <w:jc w:val="both"/>
              <w:rPr>
                <w:rFonts w:ascii="Times New Roman" w:eastAsia="Times New Roman" w:hAnsi="Times New Roman" w:cs="Times New Roman"/>
                <w:sz w:val="24"/>
              </w:rPr>
            </w:pPr>
            <w:r w:rsidRPr="00C064D0">
              <w:rPr>
                <w:rFonts w:ascii="Times New Roman" w:eastAsia="Times New Roman" w:hAnsi="Times New Roman" w:cs="Times New Roman"/>
                <w:sz w:val="24"/>
              </w:rPr>
              <w:t>Моя школа, любимые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учебные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предметы.</w:t>
            </w:r>
          </w:p>
          <w:p w:rsidR="00C064D0" w:rsidRPr="00C064D0" w:rsidRDefault="00C064D0" w:rsidP="00C064D0">
            <w:pPr>
              <w:spacing w:line="259" w:lineRule="exact"/>
              <w:ind w:left="107"/>
              <w:jc w:val="both"/>
              <w:rPr>
                <w:rFonts w:ascii="Times New Roman" w:eastAsia="Times New Roman" w:hAnsi="Times New Roman" w:cs="Times New Roman"/>
                <w:sz w:val="24"/>
              </w:rPr>
            </w:pPr>
            <w:r w:rsidRPr="00C064D0">
              <w:rPr>
                <w:rFonts w:ascii="Times New Roman" w:eastAsia="Times New Roman" w:hAnsi="Times New Roman" w:cs="Times New Roman"/>
                <w:sz w:val="24"/>
              </w:rPr>
              <w:t>Мои друзья,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их</w:t>
            </w:r>
          </w:p>
        </w:tc>
        <w:tc>
          <w:tcPr>
            <w:tcW w:w="3339" w:type="dxa"/>
          </w:tcPr>
          <w:p w:rsidR="00C064D0" w:rsidRPr="00C064D0" w:rsidRDefault="00C064D0" w:rsidP="00C064D0">
            <w:pPr>
              <w:spacing w:line="275" w:lineRule="exact"/>
              <w:ind w:left="107"/>
              <w:rPr>
                <w:rFonts w:ascii="Times New Roman" w:eastAsia="Times New Roman" w:hAnsi="Times New Roman" w:cs="Times New Roman"/>
                <w:b/>
                <w:i/>
                <w:sz w:val="24"/>
              </w:rPr>
            </w:pPr>
            <w:r w:rsidRPr="00C064D0">
              <w:rPr>
                <w:rFonts w:ascii="Times New Roman" w:eastAsia="Times New Roman" w:hAnsi="Times New Roman" w:cs="Times New Roman"/>
                <w:b/>
                <w:i/>
                <w:sz w:val="24"/>
              </w:rPr>
              <w:t>Диалогическая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Ведение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элементарных</w:t>
            </w:r>
          </w:p>
          <w:p w:rsidR="00C064D0" w:rsidRPr="00C064D0" w:rsidRDefault="00C064D0" w:rsidP="00C064D0">
            <w:pPr>
              <w:ind w:left="107" w:right="83"/>
              <w:rPr>
                <w:rFonts w:ascii="Times New Roman" w:eastAsia="Times New Roman" w:hAnsi="Times New Roman" w:cs="Times New Roman"/>
                <w:sz w:val="24"/>
              </w:rPr>
            </w:pPr>
            <w:r w:rsidRPr="00C064D0">
              <w:rPr>
                <w:rFonts w:ascii="Times New Roman" w:eastAsia="Times New Roman" w:hAnsi="Times New Roman" w:cs="Times New Roman"/>
                <w:sz w:val="24"/>
              </w:rPr>
              <w:t>диалогов (диалог этикетного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характера, диалог-</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побуждение, диалог-расспрос,</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диалог</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 разговор</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w:t>
            </w:r>
          </w:p>
          <w:p w:rsidR="00C064D0" w:rsidRPr="00C064D0" w:rsidRDefault="00C064D0" w:rsidP="00C064D0">
            <w:pPr>
              <w:ind w:left="107" w:right="222"/>
              <w:rPr>
                <w:rFonts w:ascii="Times New Roman" w:eastAsia="Times New Roman" w:hAnsi="Times New Roman" w:cs="Times New Roman"/>
                <w:sz w:val="24"/>
              </w:rPr>
            </w:pPr>
            <w:r w:rsidRPr="00C064D0">
              <w:rPr>
                <w:rFonts w:ascii="Times New Roman" w:eastAsia="Times New Roman" w:hAnsi="Times New Roman" w:cs="Times New Roman"/>
                <w:sz w:val="24"/>
              </w:rPr>
              <w:t>телефону) с опорой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речевые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ситуации,</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ключевые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слова и/или иллюстрации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соблюдением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норм</w:t>
            </w:r>
          </w:p>
          <w:p w:rsidR="00C064D0" w:rsidRPr="00C064D0" w:rsidRDefault="00C064D0" w:rsidP="00C064D0">
            <w:pPr>
              <w:spacing w:before="1"/>
              <w:ind w:left="107"/>
              <w:rPr>
                <w:rFonts w:ascii="Times New Roman" w:eastAsia="Times New Roman" w:hAnsi="Times New Roman" w:cs="Times New Roman"/>
                <w:sz w:val="24"/>
              </w:rPr>
            </w:pPr>
            <w:r w:rsidRPr="00C064D0">
              <w:rPr>
                <w:rFonts w:ascii="Times New Roman" w:eastAsia="Times New Roman" w:hAnsi="Times New Roman" w:cs="Times New Roman"/>
                <w:sz w:val="24"/>
              </w:rPr>
              <w:t>речевого</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этикета.</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230"/>
              <w:ind w:left="107" w:right="478"/>
              <w:rPr>
                <w:rFonts w:ascii="Times New Roman" w:eastAsia="Times New Roman" w:hAnsi="Times New Roman" w:cs="Times New Roman"/>
                <w:sz w:val="24"/>
              </w:rPr>
            </w:pPr>
            <w:r w:rsidRPr="00C064D0">
              <w:rPr>
                <w:rFonts w:ascii="Times New Roman" w:eastAsia="Times New Roman" w:hAnsi="Times New Roman" w:cs="Times New Roman"/>
                <w:b/>
                <w:i/>
                <w:sz w:val="24"/>
              </w:rPr>
              <w:t>Монологическая речь</w:t>
            </w:r>
            <w:r w:rsidRPr="00C064D0">
              <w:rPr>
                <w:rFonts w:ascii="Times New Roman" w:eastAsia="Times New Roman" w:hAnsi="Times New Roman" w:cs="Times New Roman"/>
                <w:b/>
                <w:i/>
                <w:spacing w:val="1"/>
                <w:sz w:val="24"/>
              </w:rPr>
              <w:t xml:space="preserve"> </w:t>
            </w:r>
            <w:r w:rsidRPr="00C064D0">
              <w:rPr>
                <w:rFonts w:ascii="Times New Roman" w:eastAsia="Times New Roman" w:hAnsi="Times New Roman" w:cs="Times New Roman"/>
                <w:sz w:val="24"/>
              </w:rPr>
              <w:t>Создание устных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монологических связных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высказываний с опорой на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ключевые слова, вопросы,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план</w:t>
            </w:r>
          </w:p>
          <w:p w:rsidR="00C064D0" w:rsidRPr="00C064D0" w:rsidRDefault="00C064D0" w:rsidP="00C064D0">
            <w:pPr>
              <w:spacing w:before="1"/>
              <w:ind w:left="107" w:right="108"/>
              <w:rPr>
                <w:rFonts w:ascii="Times New Roman" w:eastAsia="Times New Roman" w:hAnsi="Times New Roman" w:cs="Times New Roman"/>
                <w:sz w:val="24"/>
              </w:rPr>
            </w:pPr>
            <w:r w:rsidRPr="00C064D0">
              <w:rPr>
                <w:rFonts w:ascii="Times New Roman" w:eastAsia="Times New Roman" w:hAnsi="Times New Roman" w:cs="Times New Roman"/>
                <w:sz w:val="24"/>
              </w:rPr>
              <w:t>и/или иллюстрации. Пересказ</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основного содержания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прочитанного текста с опорой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на ключевые слова, вопросы,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план</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и/или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иллюстрации.</w:t>
            </w:r>
          </w:p>
          <w:p w:rsidR="00C064D0" w:rsidRPr="00C064D0" w:rsidRDefault="00C064D0" w:rsidP="00C064D0">
            <w:pPr>
              <w:ind w:left="107" w:right="462"/>
              <w:rPr>
                <w:rFonts w:ascii="Times New Roman" w:eastAsia="Times New Roman" w:hAnsi="Times New Roman" w:cs="Times New Roman"/>
                <w:sz w:val="24"/>
              </w:rPr>
            </w:pPr>
            <w:r w:rsidRPr="00C064D0">
              <w:rPr>
                <w:rFonts w:ascii="Times New Roman" w:eastAsia="Times New Roman" w:hAnsi="Times New Roman" w:cs="Times New Roman"/>
                <w:sz w:val="24"/>
              </w:rPr>
              <w:t>Краткое устное изложение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результатов</w:t>
            </w:r>
            <w:r w:rsidRPr="00C064D0">
              <w:rPr>
                <w:rFonts w:ascii="Times New Roman" w:eastAsia="Times New Roman" w:hAnsi="Times New Roman" w:cs="Times New Roman"/>
                <w:spacing w:val="-14"/>
                <w:sz w:val="24"/>
              </w:rPr>
              <w:t xml:space="preserve"> </w:t>
            </w:r>
            <w:r w:rsidRPr="00C064D0">
              <w:rPr>
                <w:rFonts w:ascii="Times New Roman" w:eastAsia="Times New Roman" w:hAnsi="Times New Roman" w:cs="Times New Roman"/>
                <w:sz w:val="24"/>
              </w:rPr>
              <w:t>выполненного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несложного проектного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задания.</w:t>
            </w:r>
          </w:p>
          <w:p w:rsidR="00C064D0" w:rsidRPr="00C064D0" w:rsidRDefault="00C064D0" w:rsidP="00C064D0">
            <w:pPr>
              <w:ind w:left="107"/>
              <w:rPr>
                <w:rFonts w:ascii="Times New Roman" w:eastAsia="Times New Roman" w:hAnsi="Times New Roman" w:cs="Times New Roman"/>
                <w:b/>
                <w:i/>
                <w:sz w:val="24"/>
              </w:rPr>
            </w:pPr>
            <w:r w:rsidRPr="00C064D0">
              <w:rPr>
                <w:rFonts w:ascii="Times New Roman" w:eastAsia="Times New Roman" w:hAnsi="Times New Roman" w:cs="Times New Roman"/>
                <w:b/>
                <w:i/>
                <w:sz w:val="24"/>
              </w:rPr>
              <w:t>Аудирование</w:t>
            </w:r>
          </w:p>
          <w:p w:rsidR="00C064D0" w:rsidRPr="00C064D0" w:rsidRDefault="00C064D0" w:rsidP="00C064D0">
            <w:pPr>
              <w:ind w:left="107" w:right="301"/>
              <w:rPr>
                <w:rFonts w:ascii="Times New Roman" w:eastAsia="Times New Roman" w:hAnsi="Times New Roman" w:cs="Times New Roman"/>
                <w:sz w:val="24"/>
              </w:rPr>
            </w:pPr>
            <w:r w:rsidRPr="00C064D0">
              <w:rPr>
                <w:rFonts w:ascii="Times New Roman" w:eastAsia="Times New Roman" w:hAnsi="Times New Roman" w:cs="Times New Roman"/>
                <w:sz w:val="24"/>
              </w:rPr>
              <w:t>Понимание на слух 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учителя и одноклассников 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вербальная/невербальная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реакция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услышанное.</w:t>
            </w:r>
          </w:p>
          <w:p w:rsidR="00C064D0" w:rsidRPr="00C064D0" w:rsidRDefault="00C064D0" w:rsidP="00C064D0">
            <w:pPr>
              <w:spacing w:line="259" w:lineRule="exact"/>
              <w:ind w:left="107"/>
              <w:rPr>
                <w:rFonts w:ascii="Times New Roman" w:eastAsia="Times New Roman" w:hAnsi="Times New Roman" w:cs="Times New Roman"/>
                <w:sz w:val="24"/>
              </w:rPr>
            </w:pPr>
            <w:r w:rsidRPr="00C064D0">
              <w:rPr>
                <w:rFonts w:ascii="Times New Roman" w:eastAsia="Times New Roman" w:hAnsi="Times New Roman" w:cs="Times New Roman"/>
                <w:sz w:val="24"/>
              </w:rPr>
              <w:t>Восприятие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слух</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p>
        </w:tc>
        <w:tc>
          <w:tcPr>
            <w:tcW w:w="5177" w:type="dxa"/>
          </w:tcPr>
          <w:p w:rsidR="00C064D0" w:rsidRPr="00C064D0" w:rsidRDefault="00C064D0" w:rsidP="00C064D0">
            <w:pPr>
              <w:spacing w:line="275" w:lineRule="exact"/>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Диалогическая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8" w:right="117"/>
              <w:rPr>
                <w:rFonts w:ascii="Times New Roman" w:eastAsia="Times New Roman" w:hAnsi="Times New Roman" w:cs="Times New Roman"/>
                <w:sz w:val="24"/>
              </w:rPr>
            </w:pPr>
            <w:r w:rsidRPr="00C064D0">
              <w:rPr>
                <w:rFonts w:ascii="Times New Roman" w:eastAsia="Times New Roman" w:hAnsi="Times New Roman" w:cs="Times New Roman"/>
                <w:sz w:val="24"/>
              </w:rPr>
              <w:t>Начинать, поддерживать и заканчивать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разговор,</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числе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телефону;</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знакомиться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 собеседником; поздравлять с праздником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вежливо</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реагировать 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поздравление;</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выражать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благодарность;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приносить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извинения.</w:t>
            </w:r>
          </w:p>
          <w:p w:rsidR="00C064D0" w:rsidRPr="00C064D0" w:rsidRDefault="00C064D0" w:rsidP="00C064D0">
            <w:pPr>
              <w:ind w:left="108" w:right="971"/>
              <w:rPr>
                <w:rFonts w:ascii="Times New Roman" w:eastAsia="Times New Roman" w:hAnsi="Times New Roman" w:cs="Times New Roman"/>
                <w:sz w:val="24"/>
              </w:rPr>
            </w:pPr>
            <w:r w:rsidRPr="00C064D0">
              <w:rPr>
                <w:rFonts w:ascii="Times New Roman" w:eastAsia="Times New Roman" w:hAnsi="Times New Roman" w:cs="Times New Roman"/>
                <w:sz w:val="24"/>
              </w:rPr>
              <w:t>Обращаться с просьбой, вежливо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соглашаться/не</w:t>
            </w:r>
            <w:r w:rsidRPr="00C064D0">
              <w:rPr>
                <w:rFonts w:ascii="Times New Roman" w:eastAsia="Times New Roman" w:hAnsi="Times New Roman" w:cs="Times New Roman"/>
                <w:spacing w:val="-9"/>
                <w:sz w:val="24"/>
              </w:rPr>
              <w:t xml:space="preserve"> </w:t>
            </w:r>
            <w:r w:rsidRPr="00C064D0">
              <w:rPr>
                <w:rFonts w:ascii="Times New Roman" w:eastAsia="Times New Roman" w:hAnsi="Times New Roman" w:cs="Times New Roman"/>
                <w:sz w:val="24"/>
              </w:rPr>
              <w:t>соглашаться</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выполнить</w:t>
            </w:r>
          </w:p>
          <w:p w:rsidR="00C064D0" w:rsidRPr="00C064D0" w:rsidRDefault="00C064D0" w:rsidP="00C064D0">
            <w:pPr>
              <w:ind w:left="108" w:right="139"/>
              <w:rPr>
                <w:rFonts w:ascii="Times New Roman" w:eastAsia="Times New Roman" w:hAnsi="Times New Roman" w:cs="Times New Roman"/>
                <w:sz w:val="24"/>
              </w:rPr>
            </w:pPr>
            <w:r w:rsidRPr="00C064D0">
              <w:rPr>
                <w:rFonts w:ascii="Times New Roman" w:eastAsia="Times New Roman" w:hAnsi="Times New Roman" w:cs="Times New Roman"/>
                <w:sz w:val="24"/>
              </w:rPr>
              <w:t>просьбу;</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приглашать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собеседника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к</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совместной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деятельности, вежливо соглашаться/не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соглашаться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предложение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собеседника.</w:t>
            </w:r>
          </w:p>
          <w:p w:rsidR="00C064D0" w:rsidRPr="00C064D0" w:rsidRDefault="00C064D0" w:rsidP="00C064D0">
            <w:pPr>
              <w:spacing w:before="1"/>
              <w:ind w:left="108" w:right="346"/>
              <w:rPr>
                <w:rFonts w:ascii="Times New Roman" w:eastAsia="Times New Roman" w:hAnsi="Times New Roman" w:cs="Times New Roman"/>
                <w:sz w:val="24"/>
              </w:rPr>
            </w:pPr>
            <w:r w:rsidRPr="00C064D0">
              <w:rPr>
                <w:rFonts w:ascii="Times New Roman" w:eastAsia="Times New Roman" w:hAnsi="Times New Roman" w:cs="Times New Roman"/>
                <w:sz w:val="24"/>
              </w:rPr>
              <w:t>Запрашивать интересующую информацию;</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сообщать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фактическую</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информацию,</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отвечая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вопросы.</w:t>
            </w:r>
          </w:p>
          <w:p w:rsidR="00C064D0" w:rsidRPr="00C064D0" w:rsidRDefault="00C064D0" w:rsidP="00C064D0">
            <w:pPr>
              <w:ind w:left="108" w:right="705"/>
              <w:rPr>
                <w:rFonts w:ascii="Times New Roman" w:eastAsia="Times New Roman" w:hAnsi="Times New Roman" w:cs="Times New Roman"/>
                <w:sz w:val="24"/>
              </w:rPr>
            </w:pPr>
            <w:r w:rsidRPr="00C064D0">
              <w:rPr>
                <w:rFonts w:ascii="Times New Roman" w:eastAsia="Times New Roman" w:hAnsi="Times New Roman" w:cs="Times New Roman"/>
                <w:sz w:val="24"/>
              </w:rPr>
              <w:t>Переходить с позиции спрашивающего на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позицию</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отвечающего</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 наоборот.</w:t>
            </w:r>
          </w:p>
          <w:p w:rsidR="00C064D0" w:rsidRPr="00C064D0" w:rsidRDefault="00C064D0" w:rsidP="00C064D0">
            <w:pPr>
              <w:ind w:left="108" w:right="565"/>
              <w:rPr>
                <w:rFonts w:ascii="Times New Roman" w:eastAsia="Times New Roman" w:hAnsi="Times New Roman" w:cs="Times New Roman"/>
                <w:sz w:val="24"/>
              </w:rPr>
            </w:pPr>
            <w:r w:rsidRPr="00C064D0">
              <w:rPr>
                <w:rFonts w:ascii="Times New Roman" w:eastAsia="Times New Roman" w:hAnsi="Times New Roman" w:cs="Times New Roman"/>
                <w:sz w:val="24"/>
              </w:rPr>
              <w:t>Составлять диалог в соответствии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поставленной</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коммуникативной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задачей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образцу, с использованием вербальных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зрительных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w:t>
            </w:r>
          </w:p>
          <w:p w:rsidR="00C064D0" w:rsidRPr="00C064D0" w:rsidRDefault="00C064D0" w:rsidP="00C064D0">
            <w:pPr>
              <w:spacing w:before="1"/>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Монологическая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речь</w:t>
            </w:r>
          </w:p>
          <w:p w:rsidR="00C064D0" w:rsidRPr="00C064D0" w:rsidRDefault="00C064D0" w:rsidP="00C064D0">
            <w:pPr>
              <w:ind w:left="108" w:right="246"/>
              <w:rPr>
                <w:rFonts w:ascii="Times New Roman" w:eastAsia="Times New Roman" w:hAnsi="Times New Roman" w:cs="Times New Roman"/>
                <w:sz w:val="24"/>
              </w:rPr>
            </w:pPr>
            <w:r w:rsidRPr="00C064D0">
              <w:rPr>
                <w:rFonts w:ascii="Times New Roman" w:eastAsia="Times New Roman" w:hAnsi="Times New Roman" w:cs="Times New Roman"/>
                <w:sz w:val="24"/>
              </w:rPr>
              <w:t>Описывать предмет; внешность и черты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характера</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человека,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литературного</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персонажа.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Рассказывать 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себе,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своей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семье,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друге.</w:t>
            </w:r>
          </w:p>
          <w:p w:rsidR="00C064D0" w:rsidRPr="00C064D0" w:rsidRDefault="00C064D0" w:rsidP="00C064D0">
            <w:pPr>
              <w:spacing w:line="275" w:lineRule="exact"/>
              <w:ind w:left="108"/>
              <w:rPr>
                <w:rFonts w:ascii="Times New Roman" w:eastAsia="Times New Roman" w:hAnsi="Times New Roman" w:cs="Times New Roman"/>
                <w:sz w:val="24"/>
              </w:rPr>
            </w:pPr>
            <w:r w:rsidRPr="00C064D0">
              <w:rPr>
                <w:rFonts w:ascii="Times New Roman" w:eastAsia="Times New Roman" w:hAnsi="Times New Roman" w:cs="Times New Roman"/>
                <w:sz w:val="24"/>
              </w:rPr>
              <w:t>Создавать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связное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монологическое</w:t>
            </w:r>
          </w:p>
          <w:p w:rsidR="00C064D0" w:rsidRPr="00C064D0" w:rsidRDefault="00C064D0" w:rsidP="00C064D0">
            <w:pPr>
              <w:ind w:left="108" w:right="455"/>
              <w:rPr>
                <w:rFonts w:ascii="Times New Roman" w:eastAsia="Times New Roman" w:hAnsi="Times New Roman" w:cs="Times New Roman"/>
                <w:sz w:val="24"/>
              </w:rPr>
            </w:pPr>
            <w:r w:rsidRPr="00C064D0">
              <w:rPr>
                <w:rFonts w:ascii="Times New Roman" w:eastAsia="Times New Roman" w:hAnsi="Times New Roman" w:cs="Times New Roman"/>
                <w:sz w:val="24"/>
              </w:rPr>
              <w:t>высказывание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вербальных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и/или зрительных опор.</w:t>
            </w:r>
          </w:p>
          <w:p w:rsidR="00C064D0" w:rsidRPr="00C064D0" w:rsidRDefault="00C064D0" w:rsidP="00C064D0">
            <w:pPr>
              <w:ind w:left="108" w:right="111"/>
              <w:rPr>
                <w:rFonts w:ascii="Times New Roman" w:eastAsia="Times New Roman" w:hAnsi="Times New Roman" w:cs="Times New Roman"/>
                <w:sz w:val="24"/>
              </w:rPr>
            </w:pPr>
            <w:r w:rsidRPr="00C064D0">
              <w:rPr>
                <w:rFonts w:ascii="Times New Roman" w:eastAsia="Times New Roman" w:hAnsi="Times New Roman" w:cs="Times New Roman"/>
                <w:sz w:val="24"/>
              </w:rPr>
              <w:t>Выражать своё отношение к предмету речи.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Передавать основное содержание прочитанного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текста с использованием вербальных и/или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зрительных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w:t>
            </w:r>
          </w:p>
          <w:p w:rsidR="00C064D0" w:rsidRPr="00C064D0" w:rsidRDefault="00C064D0" w:rsidP="00C064D0">
            <w:pPr>
              <w:ind w:left="108" w:right="156"/>
              <w:rPr>
                <w:rFonts w:ascii="Times New Roman" w:eastAsia="Times New Roman" w:hAnsi="Times New Roman" w:cs="Times New Roman"/>
                <w:sz w:val="24"/>
              </w:rPr>
            </w:pPr>
            <w:r w:rsidRPr="00C064D0">
              <w:rPr>
                <w:rFonts w:ascii="Times New Roman" w:eastAsia="Times New Roman" w:hAnsi="Times New Roman" w:cs="Times New Roman"/>
                <w:sz w:val="24"/>
              </w:rPr>
              <w:t>Кратко представлять результаты выполненного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несложного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проектного</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задания.</w:t>
            </w:r>
          </w:p>
          <w:p w:rsidR="00C064D0" w:rsidRPr="00C064D0" w:rsidRDefault="00C064D0" w:rsidP="00C064D0">
            <w:pPr>
              <w:spacing w:before="11"/>
              <w:rPr>
                <w:rFonts w:ascii="Times New Roman" w:eastAsia="Times New Roman" w:hAnsi="Times New Roman" w:cs="Times New Roman"/>
                <w:b/>
                <w:sz w:val="23"/>
              </w:rPr>
            </w:pPr>
          </w:p>
          <w:p w:rsidR="00C064D0" w:rsidRPr="00C064D0" w:rsidRDefault="00C064D0" w:rsidP="00C064D0">
            <w:pPr>
              <w:spacing w:line="259" w:lineRule="exact"/>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Аудирование</w:t>
            </w:r>
          </w:p>
        </w:tc>
        <w:tc>
          <w:tcPr>
            <w:tcW w:w="3123" w:type="dxa"/>
          </w:tcPr>
          <w:p w:rsidR="00C064D0" w:rsidRPr="00C064D0" w:rsidRDefault="00C064D0" w:rsidP="00C064D0">
            <w:pPr>
              <w:ind w:left="108" w:right="1115"/>
              <w:rPr>
                <w:rFonts w:ascii="Times New Roman" w:eastAsia="Times New Roman" w:hAnsi="Times New Roman" w:cs="Times New Roman"/>
                <w:sz w:val="24"/>
              </w:rPr>
            </w:pPr>
            <w:hyperlink r:id="rId73">
              <w:r w:rsidRPr="00C064D0">
                <w:rPr>
                  <w:rFonts w:ascii="Times New Roman" w:eastAsia="Times New Roman" w:hAnsi="Times New Roman" w:cs="Times New Roman"/>
                  <w:sz w:val="24"/>
                </w:rPr>
                <w:t>www.edu.ru</w:t>
              </w:r>
            </w:hyperlink>
            <w:r w:rsidRPr="00C064D0">
              <w:rPr>
                <w:rFonts w:ascii="Times New Roman" w:eastAsia="Times New Roman" w:hAnsi="Times New Roman" w:cs="Times New Roman"/>
                <w:spacing w:val="1"/>
                <w:sz w:val="24"/>
              </w:rPr>
              <w:t xml:space="preserve"> </w:t>
            </w:r>
            <w:hyperlink r:id="rId74">
              <w:r w:rsidRPr="00C064D0">
                <w:rPr>
                  <w:rFonts w:ascii="Times New Roman" w:eastAsia="Times New Roman" w:hAnsi="Times New Roman" w:cs="Times New Roman"/>
                  <w:sz w:val="24"/>
                </w:rPr>
                <w:t>www.ege.edu.ru</w:t>
              </w:r>
            </w:hyperlink>
            <w:r w:rsidRPr="00C064D0">
              <w:rPr>
                <w:rFonts w:ascii="Times New Roman" w:eastAsia="Times New Roman" w:hAnsi="Times New Roman" w:cs="Times New Roman"/>
                <w:spacing w:val="1"/>
                <w:sz w:val="24"/>
              </w:rPr>
              <w:t xml:space="preserve"> </w:t>
            </w:r>
            <w:hyperlink r:id="rId75">
              <w:r w:rsidRPr="00C064D0">
                <w:rPr>
                  <w:rFonts w:ascii="Times New Roman" w:eastAsia="Times New Roman" w:hAnsi="Times New Roman" w:cs="Times New Roman"/>
                  <w:sz w:val="24"/>
                </w:rPr>
                <w:t>www.ict.edu.ru</w:t>
              </w:r>
            </w:hyperlink>
            <w:r w:rsidRPr="00C064D0">
              <w:rPr>
                <w:rFonts w:ascii="Times New Roman" w:eastAsia="Times New Roman" w:hAnsi="Times New Roman" w:cs="Times New Roman"/>
                <w:spacing w:val="1"/>
                <w:sz w:val="24"/>
              </w:rPr>
              <w:t xml:space="preserve"> </w:t>
            </w:r>
            <w:hyperlink r:id="rId76">
              <w:r w:rsidRPr="00C064D0">
                <w:rPr>
                  <w:rFonts w:ascii="Times New Roman" w:eastAsia="Times New Roman" w:hAnsi="Times New Roman" w:cs="Times New Roman"/>
                  <w:spacing w:val="-1"/>
                  <w:sz w:val="24"/>
                </w:rPr>
                <w:t>www.openet.edu.ru</w:t>
              </w:r>
            </w:hyperlink>
          </w:p>
          <w:p w:rsidR="00C064D0" w:rsidRPr="00C064D0" w:rsidRDefault="00C064D0" w:rsidP="00C064D0">
            <w:pPr>
              <w:ind w:left="108" w:right="85"/>
              <w:rPr>
                <w:rFonts w:ascii="Times New Roman" w:eastAsia="Times New Roman" w:hAnsi="Times New Roman" w:cs="Times New Roman"/>
                <w:sz w:val="24"/>
              </w:rPr>
            </w:pPr>
            <w:hyperlink r:id="rId77">
              <w:r w:rsidRPr="00C064D0">
                <w:rPr>
                  <w:rFonts w:ascii="Times New Roman" w:eastAsia="Times New Roman" w:hAnsi="Times New Roman" w:cs="Times New Roman"/>
                  <w:sz w:val="24"/>
                </w:rPr>
                <w:t>www.school-collection.edu.ru</w:t>
              </w:r>
            </w:hyperlink>
            <w:r w:rsidRPr="00C064D0">
              <w:rPr>
                <w:rFonts w:ascii="Times New Roman" w:eastAsia="Times New Roman" w:hAnsi="Times New Roman" w:cs="Times New Roman"/>
                <w:spacing w:val="-58"/>
                <w:sz w:val="24"/>
              </w:rPr>
              <w:t xml:space="preserve"> </w:t>
            </w:r>
            <w:hyperlink r:id="rId78">
              <w:r w:rsidRPr="00C064D0">
                <w:rPr>
                  <w:rFonts w:ascii="Times New Roman" w:eastAsia="Times New Roman" w:hAnsi="Times New Roman" w:cs="Times New Roman"/>
                  <w:sz w:val="24"/>
                </w:rPr>
                <w:t>http://fcior.edu.ru</w:t>
              </w:r>
            </w:hyperlink>
            <w:r w:rsidRPr="00C064D0">
              <w:rPr>
                <w:rFonts w:ascii="Times New Roman" w:eastAsia="Times New Roman" w:hAnsi="Times New Roman" w:cs="Times New Roman"/>
                <w:spacing w:val="1"/>
                <w:sz w:val="24"/>
              </w:rPr>
              <w:t xml:space="preserve"> </w:t>
            </w:r>
            <w:hyperlink r:id="rId79">
              <w:r w:rsidRPr="00C064D0">
                <w:rPr>
                  <w:rFonts w:ascii="Times New Roman" w:eastAsia="Times New Roman" w:hAnsi="Times New Roman" w:cs="Times New Roman"/>
                  <w:sz w:val="24"/>
                </w:rPr>
                <w:t>http://festival.1september.ru</w:t>
              </w:r>
            </w:hyperlink>
            <w:r w:rsidRPr="00C064D0">
              <w:rPr>
                <w:rFonts w:ascii="Times New Roman" w:eastAsia="Times New Roman" w:hAnsi="Times New Roman" w:cs="Times New Roman"/>
                <w:spacing w:val="1"/>
                <w:sz w:val="24"/>
              </w:rPr>
              <w:t xml:space="preserve"> </w:t>
            </w:r>
            <w:hyperlink r:id="rId80">
              <w:r w:rsidRPr="00C064D0">
                <w:rPr>
                  <w:rFonts w:ascii="Times New Roman" w:eastAsia="Times New Roman" w:hAnsi="Times New Roman" w:cs="Times New Roman"/>
                  <w:sz w:val="24"/>
                </w:rPr>
                <w:t>http://www.uchportal.ru</w:t>
              </w:r>
            </w:hyperlink>
            <w:r w:rsidRPr="00C064D0">
              <w:rPr>
                <w:rFonts w:ascii="Times New Roman" w:eastAsia="Times New Roman" w:hAnsi="Times New Roman" w:cs="Times New Roman"/>
                <w:spacing w:val="1"/>
                <w:sz w:val="24"/>
              </w:rPr>
              <w:t xml:space="preserve"> </w:t>
            </w:r>
            <w:hyperlink r:id="rId81">
              <w:r w:rsidRPr="00C064D0">
                <w:rPr>
                  <w:rFonts w:ascii="Times New Roman" w:eastAsia="Times New Roman" w:hAnsi="Times New Roman" w:cs="Times New Roman"/>
                  <w:sz w:val="24"/>
                </w:rPr>
                <w:t>www.englishteachers.ru/</w:t>
              </w:r>
            </w:hyperlink>
            <w:r w:rsidRPr="00C064D0">
              <w:rPr>
                <w:rFonts w:ascii="Times New Roman" w:eastAsia="Times New Roman" w:hAnsi="Times New Roman" w:cs="Times New Roman"/>
                <w:spacing w:val="1"/>
                <w:sz w:val="24"/>
              </w:rPr>
              <w:t xml:space="preserve"> </w:t>
            </w:r>
            <w:hyperlink r:id="rId82">
              <w:r w:rsidRPr="00C064D0">
                <w:rPr>
                  <w:rFonts w:ascii="Times New Roman" w:eastAsia="Times New Roman" w:hAnsi="Times New Roman" w:cs="Times New Roman"/>
                  <w:sz w:val="24"/>
                </w:rPr>
                <w:t>http://www.tea4er.ru/</w:t>
              </w:r>
            </w:hyperlink>
            <w:r w:rsidRPr="00C064D0">
              <w:rPr>
                <w:rFonts w:ascii="Times New Roman" w:eastAsia="Times New Roman" w:hAnsi="Times New Roman" w:cs="Times New Roman"/>
                <w:spacing w:val="1"/>
                <w:sz w:val="24"/>
              </w:rPr>
              <w:t xml:space="preserve"> </w:t>
            </w:r>
            <w:hyperlink r:id="rId83">
              <w:r w:rsidRPr="00C064D0">
                <w:rPr>
                  <w:rFonts w:ascii="Times New Roman" w:eastAsia="Times New Roman" w:hAnsi="Times New Roman" w:cs="Times New Roman"/>
                  <w:sz w:val="24"/>
                </w:rPr>
                <w:t>http://www.zavuch.info/</w:t>
              </w:r>
            </w:hyperlink>
            <w:r w:rsidRPr="00C064D0">
              <w:rPr>
                <w:rFonts w:ascii="Times New Roman" w:eastAsia="Times New Roman" w:hAnsi="Times New Roman" w:cs="Times New Roman"/>
                <w:spacing w:val="1"/>
                <w:sz w:val="24"/>
              </w:rPr>
              <w:t xml:space="preserve"> </w:t>
            </w:r>
            <w:hyperlink r:id="rId84">
              <w:r w:rsidRPr="00C064D0">
                <w:rPr>
                  <w:rFonts w:ascii="Times New Roman" w:eastAsia="Times New Roman" w:hAnsi="Times New Roman" w:cs="Times New Roman"/>
                  <w:sz w:val="24"/>
                </w:rPr>
                <w:t>http://minobr.org/</w:t>
              </w:r>
            </w:hyperlink>
          </w:p>
          <w:p w:rsidR="00C064D0" w:rsidRPr="00C064D0" w:rsidRDefault="00C064D0" w:rsidP="00C064D0">
            <w:pPr>
              <w:ind w:left="108" w:right="99"/>
              <w:rPr>
                <w:rFonts w:ascii="Times New Roman" w:eastAsia="Times New Roman" w:hAnsi="Times New Roman" w:cs="Times New Roman"/>
                <w:sz w:val="24"/>
              </w:rPr>
            </w:pPr>
            <w:hyperlink r:id="rId85">
              <w:r w:rsidRPr="00C064D0">
                <w:rPr>
                  <w:rFonts w:ascii="Times New Roman" w:eastAsia="Times New Roman" w:hAnsi="Times New Roman" w:cs="Times New Roman"/>
                  <w:sz w:val="24"/>
                </w:rPr>
                <w:t>http://vot-zadachka.ru/</w:t>
              </w:r>
            </w:hyperlink>
            <w:r w:rsidRPr="00C064D0">
              <w:rPr>
                <w:rFonts w:ascii="Times New Roman" w:eastAsia="Times New Roman" w:hAnsi="Times New Roman" w:cs="Times New Roman"/>
                <w:spacing w:val="1"/>
                <w:sz w:val="24"/>
              </w:rPr>
              <w:t xml:space="preserve"> </w:t>
            </w:r>
            <w:hyperlink r:id="rId86">
              <w:r w:rsidRPr="00C064D0">
                <w:rPr>
                  <w:rFonts w:ascii="Times New Roman" w:eastAsia="Times New Roman" w:hAnsi="Times New Roman" w:cs="Times New Roman"/>
                  <w:sz w:val="24"/>
                </w:rPr>
                <w:t>http://macmillan.ru/</w:t>
              </w:r>
            </w:hyperlink>
            <w:r w:rsidRPr="00C064D0">
              <w:rPr>
                <w:rFonts w:ascii="Times New Roman" w:eastAsia="Times New Roman" w:hAnsi="Times New Roman" w:cs="Times New Roman"/>
                <w:spacing w:val="1"/>
                <w:sz w:val="24"/>
              </w:rPr>
              <w:t xml:space="preserve"> </w:t>
            </w:r>
            <w:hyperlink r:id="rId87">
              <w:r w:rsidRPr="00C064D0">
                <w:rPr>
                  <w:rFonts w:ascii="Times New Roman" w:eastAsia="Times New Roman" w:hAnsi="Times New Roman" w:cs="Times New Roman"/>
                  <w:sz w:val="24"/>
                </w:rPr>
                <w:t>http://journal-bipt.info/</w:t>
              </w:r>
            </w:hyperlink>
            <w:r w:rsidRPr="00C064D0">
              <w:rPr>
                <w:rFonts w:ascii="Times New Roman" w:eastAsia="Times New Roman" w:hAnsi="Times New Roman" w:cs="Times New Roman"/>
                <w:spacing w:val="1"/>
                <w:sz w:val="24"/>
              </w:rPr>
              <w:t xml:space="preserve"> </w:t>
            </w:r>
            <w:hyperlink r:id="rId88">
              <w:r w:rsidRPr="00C064D0">
                <w:rPr>
                  <w:rFonts w:ascii="Times New Roman" w:eastAsia="Times New Roman" w:hAnsi="Times New Roman" w:cs="Times New Roman"/>
                  <w:sz w:val="24"/>
                </w:rPr>
                <w:t>http://www.uchportal.ru/</w:t>
              </w:r>
            </w:hyperlink>
            <w:r w:rsidRPr="00C064D0">
              <w:rPr>
                <w:rFonts w:ascii="Times New Roman" w:eastAsia="Times New Roman" w:hAnsi="Times New Roman" w:cs="Times New Roman"/>
                <w:spacing w:val="1"/>
                <w:sz w:val="24"/>
              </w:rPr>
              <w:t xml:space="preserve"> </w:t>
            </w:r>
            <w:hyperlink r:id="rId89">
              <w:r w:rsidRPr="00C064D0">
                <w:rPr>
                  <w:rFonts w:ascii="Times New Roman" w:eastAsia="Times New Roman" w:hAnsi="Times New Roman" w:cs="Times New Roman"/>
                  <w:sz w:val="24"/>
                </w:rPr>
                <w:t>http://www.proshkolu.ru/</w:t>
              </w:r>
            </w:hyperlink>
            <w:r w:rsidRPr="00C064D0">
              <w:rPr>
                <w:rFonts w:ascii="Times New Roman" w:eastAsia="Times New Roman" w:hAnsi="Times New Roman" w:cs="Times New Roman"/>
                <w:spacing w:val="1"/>
                <w:sz w:val="24"/>
              </w:rPr>
              <w:t xml:space="preserve"> </w:t>
            </w:r>
            <w:hyperlink r:id="rId90">
              <w:r w:rsidRPr="00C064D0">
                <w:rPr>
                  <w:rFonts w:ascii="Times New Roman" w:eastAsia="Times New Roman" w:hAnsi="Times New Roman" w:cs="Times New Roman"/>
                  <w:spacing w:val="-1"/>
                  <w:sz w:val="24"/>
                </w:rPr>
                <w:t>http://portfolio.1september.ru/</w:t>
              </w:r>
            </w:hyperlink>
            <w:r w:rsidRPr="00C064D0">
              <w:rPr>
                <w:rFonts w:ascii="Times New Roman" w:eastAsia="Times New Roman" w:hAnsi="Times New Roman" w:cs="Times New Roman"/>
                <w:spacing w:val="-57"/>
                <w:sz w:val="24"/>
              </w:rPr>
              <w:t xml:space="preserve"> </w:t>
            </w:r>
            <w:hyperlink r:id="rId91">
              <w:r w:rsidRPr="00C064D0">
                <w:rPr>
                  <w:rFonts w:ascii="Times New Roman" w:eastAsia="Times New Roman" w:hAnsi="Times New Roman" w:cs="Times New Roman"/>
                  <w:sz w:val="24"/>
                </w:rPr>
                <w:t>http://www.menobr.ru/</w:t>
              </w:r>
            </w:hyperlink>
            <w:r w:rsidRPr="00C064D0">
              <w:rPr>
                <w:rFonts w:ascii="Times New Roman" w:eastAsia="Times New Roman" w:hAnsi="Times New Roman" w:cs="Times New Roman"/>
                <w:spacing w:val="1"/>
                <w:sz w:val="24"/>
              </w:rPr>
              <w:t xml:space="preserve"> </w:t>
            </w:r>
            <w:hyperlink r:id="rId92">
              <w:r w:rsidRPr="00C064D0">
                <w:rPr>
                  <w:rFonts w:ascii="Times New Roman" w:eastAsia="Times New Roman" w:hAnsi="Times New Roman" w:cs="Times New Roman"/>
                  <w:sz w:val="24"/>
                </w:rPr>
                <w:t>http://runodog.ru/</w:t>
              </w:r>
            </w:hyperlink>
          </w:p>
          <w:p w:rsidR="00C064D0" w:rsidRPr="00C064D0" w:rsidRDefault="00C064D0" w:rsidP="00C064D0">
            <w:pPr>
              <w:spacing w:before="1"/>
              <w:ind w:left="108" w:right="150"/>
              <w:rPr>
                <w:rFonts w:ascii="Times New Roman" w:eastAsia="Times New Roman" w:hAnsi="Times New Roman" w:cs="Times New Roman"/>
                <w:sz w:val="24"/>
              </w:rPr>
            </w:pPr>
            <w:hyperlink r:id="rId93">
              <w:r w:rsidRPr="00C064D0">
                <w:rPr>
                  <w:rFonts w:ascii="Times New Roman" w:eastAsia="Times New Roman" w:hAnsi="Times New Roman" w:cs="Times New Roman"/>
                  <w:sz w:val="24"/>
                </w:rPr>
                <w:t>http://nic-snail.ru/</w:t>
              </w:r>
            </w:hyperlink>
            <w:r w:rsidRPr="00C064D0">
              <w:rPr>
                <w:rFonts w:ascii="Times New Roman" w:eastAsia="Times New Roman" w:hAnsi="Times New Roman" w:cs="Times New Roman"/>
                <w:spacing w:val="1"/>
                <w:sz w:val="24"/>
              </w:rPr>
              <w:t xml:space="preserve"> </w:t>
            </w:r>
            <w:hyperlink r:id="rId94">
              <w:r w:rsidRPr="00C064D0">
                <w:rPr>
                  <w:rFonts w:ascii="Times New Roman" w:eastAsia="Times New Roman" w:hAnsi="Times New Roman" w:cs="Times New Roman"/>
                  <w:sz w:val="24"/>
                </w:rPr>
                <w:t>http://festival.nic-snail.ru/</w:t>
              </w:r>
            </w:hyperlink>
            <w:r w:rsidRPr="00C064D0">
              <w:rPr>
                <w:rFonts w:ascii="Times New Roman" w:eastAsia="Times New Roman" w:hAnsi="Times New Roman" w:cs="Times New Roman"/>
                <w:spacing w:val="1"/>
                <w:sz w:val="24"/>
              </w:rPr>
              <w:t xml:space="preserve"> </w:t>
            </w:r>
            <w:hyperlink r:id="rId95">
              <w:r w:rsidRPr="00C064D0">
                <w:rPr>
                  <w:rFonts w:ascii="Times New Roman" w:eastAsia="Times New Roman" w:hAnsi="Times New Roman" w:cs="Times New Roman"/>
                  <w:sz w:val="24"/>
                </w:rPr>
                <w:t>http://www.nachalka.com</w:t>
              </w:r>
            </w:hyperlink>
            <w:r w:rsidRPr="00C064D0">
              <w:rPr>
                <w:rFonts w:ascii="Times New Roman" w:eastAsia="Times New Roman" w:hAnsi="Times New Roman" w:cs="Times New Roman"/>
                <w:spacing w:val="1"/>
                <w:sz w:val="24"/>
              </w:rPr>
              <w:t xml:space="preserve"> </w:t>
            </w:r>
            <w:hyperlink r:id="rId96">
              <w:r w:rsidRPr="00C064D0">
                <w:rPr>
                  <w:rFonts w:ascii="Times New Roman" w:eastAsia="Times New Roman" w:hAnsi="Times New Roman" w:cs="Times New Roman"/>
                  <w:sz w:val="24"/>
                </w:rPr>
                <w:t>http://nsportal.ru</w:t>
              </w:r>
            </w:hyperlink>
            <w:r w:rsidRPr="00C064D0">
              <w:rPr>
                <w:rFonts w:ascii="Times New Roman" w:eastAsia="Times New Roman" w:hAnsi="Times New Roman" w:cs="Times New Roman"/>
                <w:spacing w:val="1"/>
                <w:sz w:val="24"/>
              </w:rPr>
              <w:t xml:space="preserve"> </w:t>
            </w:r>
            <w:hyperlink r:id="rId97">
              <w:r w:rsidRPr="00C064D0">
                <w:rPr>
                  <w:rFonts w:ascii="Times New Roman" w:eastAsia="Times New Roman" w:hAnsi="Times New Roman" w:cs="Times New Roman"/>
                  <w:sz w:val="24"/>
                </w:rPr>
                <w:t>http://www.it-n.ru/</w:t>
              </w:r>
            </w:hyperlink>
            <w:r w:rsidRPr="00C064D0">
              <w:rPr>
                <w:rFonts w:ascii="Times New Roman" w:eastAsia="Times New Roman" w:hAnsi="Times New Roman" w:cs="Times New Roman"/>
                <w:spacing w:val="1"/>
                <w:sz w:val="24"/>
              </w:rPr>
              <w:t xml:space="preserve"> </w:t>
            </w:r>
            <w:hyperlink r:id="rId98">
              <w:r w:rsidRPr="00C064D0">
                <w:rPr>
                  <w:rFonts w:ascii="Times New Roman" w:eastAsia="Times New Roman" w:hAnsi="Times New Roman" w:cs="Times New Roman"/>
                  <w:sz w:val="24"/>
                </w:rPr>
                <w:t>http://www.openclass.ru/</w:t>
              </w:r>
            </w:hyperlink>
            <w:r w:rsidRPr="00C064D0">
              <w:rPr>
                <w:rFonts w:ascii="Times New Roman" w:eastAsia="Times New Roman" w:hAnsi="Times New Roman" w:cs="Times New Roman"/>
                <w:spacing w:val="1"/>
                <w:sz w:val="24"/>
              </w:rPr>
              <w:t xml:space="preserve"> </w:t>
            </w:r>
            <w:hyperlink r:id="rId99">
              <w:r w:rsidRPr="00C064D0">
                <w:rPr>
                  <w:rFonts w:ascii="Times New Roman" w:eastAsia="Times New Roman" w:hAnsi="Times New Roman" w:cs="Times New Roman"/>
                  <w:sz w:val="24"/>
                </w:rPr>
                <w:t>http://pedsovet.su/</w:t>
              </w:r>
            </w:hyperlink>
            <w:r w:rsidRPr="00C064D0">
              <w:rPr>
                <w:rFonts w:ascii="Times New Roman" w:eastAsia="Times New Roman" w:hAnsi="Times New Roman" w:cs="Times New Roman"/>
                <w:spacing w:val="1"/>
                <w:sz w:val="24"/>
              </w:rPr>
              <w:t xml:space="preserve"> </w:t>
            </w:r>
            <w:hyperlink r:id="rId100">
              <w:r w:rsidRPr="00C064D0">
                <w:rPr>
                  <w:rFonts w:ascii="Times New Roman" w:eastAsia="Times New Roman" w:hAnsi="Times New Roman" w:cs="Times New Roman"/>
                  <w:sz w:val="24"/>
                </w:rPr>
                <w:t>http://pedsovet.org/</w:t>
              </w:r>
            </w:hyperlink>
            <w:r w:rsidRPr="00C064D0">
              <w:rPr>
                <w:rFonts w:ascii="Times New Roman" w:eastAsia="Times New Roman" w:hAnsi="Times New Roman" w:cs="Times New Roman"/>
                <w:spacing w:val="1"/>
                <w:sz w:val="24"/>
              </w:rPr>
              <w:t xml:space="preserve"> </w:t>
            </w:r>
            <w:hyperlink r:id="rId101">
              <w:r w:rsidRPr="00C064D0">
                <w:rPr>
                  <w:rFonts w:ascii="Times New Roman" w:eastAsia="Times New Roman" w:hAnsi="Times New Roman" w:cs="Times New Roman"/>
                  <w:sz w:val="24"/>
                </w:rPr>
                <w:t>http://www.nachalka.info</w:t>
              </w:r>
            </w:hyperlink>
            <w:r w:rsidRPr="00C064D0">
              <w:rPr>
                <w:rFonts w:ascii="Times New Roman" w:eastAsia="Times New Roman" w:hAnsi="Times New Roman" w:cs="Times New Roman"/>
                <w:spacing w:val="1"/>
                <w:sz w:val="24"/>
              </w:rPr>
              <w:t xml:space="preserve"> </w:t>
            </w:r>
            <w:hyperlink r:id="rId102">
              <w:r w:rsidRPr="00C064D0">
                <w:rPr>
                  <w:rFonts w:ascii="Times New Roman" w:eastAsia="Times New Roman" w:hAnsi="Times New Roman" w:cs="Times New Roman"/>
                  <w:spacing w:val="-1"/>
                  <w:sz w:val="24"/>
                </w:rPr>
                <w:t>http://www.englishforkids.ru/</w:t>
              </w:r>
            </w:hyperlink>
            <w:r w:rsidRPr="00C064D0">
              <w:rPr>
                <w:rFonts w:ascii="Times New Roman" w:eastAsia="Times New Roman" w:hAnsi="Times New Roman" w:cs="Times New Roman"/>
                <w:spacing w:val="-57"/>
                <w:sz w:val="24"/>
              </w:rPr>
              <w:t xml:space="preserve"> </w:t>
            </w:r>
            <w:hyperlink r:id="rId103">
              <w:r w:rsidRPr="00C064D0">
                <w:rPr>
                  <w:rFonts w:ascii="Times New Roman" w:eastAsia="Times New Roman" w:hAnsi="Times New Roman" w:cs="Times New Roman"/>
                  <w:sz w:val="24"/>
                </w:rPr>
                <w:t>http://www.ourkids.ru/</w:t>
              </w:r>
            </w:hyperlink>
            <w:r w:rsidRPr="00C064D0">
              <w:rPr>
                <w:rFonts w:ascii="Times New Roman" w:eastAsia="Times New Roman" w:hAnsi="Times New Roman" w:cs="Times New Roman"/>
                <w:spacing w:val="1"/>
                <w:sz w:val="24"/>
              </w:rPr>
              <w:t xml:space="preserve"> </w:t>
            </w:r>
            <w:hyperlink r:id="rId104">
              <w:r w:rsidRPr="00C064D0">
                <w:rPr>
                  <w:rFonts w:ascii="Times New Roman" w:eastAsia="Times New Roman" w:hAnsi="Times New Roman" w:cs="Times New Roman"/>
                  <w:sz w:val="24"/>
                </w:rPr>
                <w:t>http://me.yanval.ru/</w:t>
              </w:r>
            </w:hyperlink>
            <w:r w:rsidRPr="00C064D0">
              <w:rPr>
                <w:rFonts w:ascii="Times New Roman" w:eastAsia="Times New Roman" w:hAnsi="Times New Roman" w:cs="Times New Roman"/>
                <w:spacing w:val="1"/>
                <w:sz w:val="24"/>
              </w:rPr>
              <w:t xml:space="preserve"> </w:t>
            </w:r>
            <w:hyperlink r:id="rId105">
              <w:r w:rsidRPr="00C064D0">
                <w:rPr>
                  <w:rFonts w:ascii="Times New Roman" w:eastAsia="Times New Roman" w:hAnsi="Times New Roman" w:cs="Times New Roman"/>
                  <w:sz w:val="24"/>
                </w:rPr>
                <w:t>http://www.bilingual.ru/</w:t>
              </w:r>
            </w:hyperlink>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9661"/>
        </w:trPr>
        <w:tc>
          <w:tcPr>
            <w:tcW w:w="468" w:type="dxa"/>
          </w:tcPr>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30"/>
              </w:rPr>
            </w:pPr>
          </w:p>
          <w:p w:rsidR="00C064D0" w:rsidRPr="00C064D0" w:rsidRDefault="00C064D0" w:rsidP="00C064D0">
            <w:pPr>
              <w:ind w:left="143"/>
              <w:rPr>
                <w:rFonts w:ascii="Times New Roman" w:eastAsia="Times New Roman" w:hAnsi="Times New Roman" w:cs="Times New Roman"/>
                <w:sz w:val="24"/>
              </w:rPr>
            </w:pPr>
            <w:r w:rsidRPr="00C064D0">
              <w:rPr>
                <w:rFonts w:ascii="Times New Roman" w:eastAsia="Times New Roman" w:hAnsi="Times New Roman" w:cs="Times New Roman"/>
                <w:sz w:val="24"/>
              </w:rPr>
              <w:t>4.</w:t>
            </w:r>
          </w:p>
        </w:tc>
        <w:tc>
          <w:tcPr>
            <w:tcW w:w="2681" w:type="dxa"/>
          </w:tcPr>
          <w:p w:rsidR="00C064D0" w:rsidRPr="00C064D0" w:rsidRDefault="00C064D0" w:rsidP="00C064D0">
            <w:pPr>
              <w:ind w:left="107" w:right="333"/>
              <w:rPr>
                <w:rFonts w:ascii="Times New Roman" w:eastAsia="Times New Roman" w:hAnsi="Times New Roman" w:cs="Times New Roman"/>
                <w:sz w:val="24"/>
              </w:rPr>
            </w:pPr>
            <w:r w:rsidRPr="00C064D0">
              <w:rPr>
                <w:rFonts w:ascii="Times New Roman" w:eastAsia="Times New Roman" w:hAnsi="Times New Roman" w:cs="Times New Roman"/>
                <w:sz w:val="24"/>
              </w:rPr>
              <w:t>внешность и черты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характера.</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Моя</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малая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родина (город, село).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Путешествия.</w:t>
            </w:r>
          </w:p>
          <w:p w:rsidR="00C064D0" w:rsidRPr="00C064D0" w:rsidRDefault="00C064D0" w:rsidP="00C064D0">
            <w:pPr>
              <w:ind w:left="107" w:right="603"/>
              <w:rPr>
                <w:rFonts w:ascii="Times New Roman" w:eastAsia="Times New Roman" w:hAnsi="Times New Roman" w:cs="Times New Roman"/>
                <w:sz w:val="24"/>
              </w:rPr>
            </w:pPr>
            <w:r w:rsidRPr="00C064D0">
              <w:rPr>
                <w:rFonts w:ascii="Times New Roman" w:eastAsia="Times New Roman" w:hAnsi="Times New Roman" w:cs="Times New Roman"/>
                <w:sz w:val="24"/>
              </w:rPr>
              <w:t>Дикие и домашние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животные.</w:t>
            </w:r>
            <w:r w:rsidRPr="00C064D0">
              <w:rPr>
                <w:rFonts w:ascii="Times New Roman" w:eastAsia="Times New Roman" w:hAnsi="Times New Roman" w:cs="Times New Roman"/>
                <w:spacing w:val="-10"/>
                <w:sz w:val="24"/>
              </w:rPr>
              <w:t xml:space="preserve"> </w:t>
            </w:r>
            <w:r w:rsidRPr="00C064D0">
              <w:rPr>
                <w:rFonts w:ascii="Times New Roman" w:eastAsia="Times New Roman" w:hAnsi="Times New Roman" w:cs="Times New Roman"/>
                <w:sz w:val="24"/>
              </w:rPr>
              <w:t>Погода.</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Времена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года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(месяцы).</w:t>
            </w:r>
          </w:p>
          <w:p w:rsidR="00C064D0" w:rsidRPr="00C064D0" w:rsidRDefault="00C064D0" w:rsidP="00C064D0">
            <w:pPr>
              <w:ind w:left="107" w:right="1640"/>
              <w:rPr>
                <w:rFonts w:ascii="Times New Roman" w:eastAsia="Times New Roman" w:hAnsi="Times New Roman" w:cs="Times New Roman"/>
                <w:sz w:val="24"/>
              </w:rPr>
            </w:pPr>
            <w:r w:rsidRPr="00C064D0">
              <w:rPr>
                <w:rFonts w:ascii="Times New Roman" w:eastAsia="Times New Roman" w:hAnsi="Times New Roman" w:cs="Times New Roman"/>
                <w:sz w:val="24"/>
              </w:rPr>
              <w:t>Покупки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(11</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ч.)</w:t>
            </w:r>
          </w:p>
          <w:p w:rsidR="00C064D0" w:rsidRPr="00C064D0" w:rsidRDefault="00C064D0" w:rsidP="00C064D0">
            <w:pPr>
              <w:rPr>
                <w:rFonts w:ascii="Times New Roman" w:eastAsia="Times New Roman" w:hAnsi="Times New Roman" w:cs="Times New Roman"/>
                <w:b/>
                <w:sz w:val="24"/>
              </w:rPr>
            </w:pPr>
          </w:p>
          <w:p w:rsidR="00C064D0" w:rsidRPr="00C064D0" w:rsidRDefault="00C064D0" w:rsidP="00C064D0">
            <w:pPr>
              <w:ind w:left="107" w:right="114"/>
              <w:rPr>
                <w:rFonts w:ascii="Times New Roman" w:eastAsia="Times New Roman" w:hAnsi="Times New Roman" w:cs="Times New Roman"/>
                <w:sz w:val="24"/>
              </w:rPr>
            </w:pPr>
            <w:r w:rsidRPr="00C064D0">
              <w:rPr>
                <w:rFonts w:ascii="Times New Roman" w:eastAsia="Times New Roman" w:hAnsi="Times New Roman" w:cs="Times New Roman"/>
                <w:sz w:val="24"/>
              </w:rPr>
              <w:t>Родная страна и страны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ind w:left="107" w:right="123"/>
              <w:rPr>
                <w:rFonts w:ascii="Times New Roman" w:eastAsia="Times New Roman" w:hAnsi="Times New Roman" w:cs="Times New Roman"/>
                <w:sz w:val="24"/>
              </w:rPr>
            </w:pPr>
            <w:r w:rsidRPr="00C064D0">
              <w:rPr>
                <w:rFonts w:ascii="Times New Roman" w:eastAsia="Times New Roman" w:hAnsi="Times New Roman" w:cs="Times New Roman"/>
                <w:sz w:val="24"/>
              </w:rPr>
              <w:t>Россия и страна/страны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ind w:left="107" w:right="79" w:firstLine="60"/>
              <w:rPr>
                <w:rFonts w:ascii="Times New Roman" w:eastAsia="Times New Roman" w:hAnsi="Times New Roman" w:cs="Times New Roman"/>
                <w:sz w:val="24"/>
              </w:rPr>
            </w:pPr>
            <w:r w:rsidRPr="00C064D0">
              <w:rPr>
                <w:rFonts w:ascii="Times New Roman" w:eastAsia="Times New Roman" w:hAnsi="Times New Roman" w:cs="Times New Roman"/>
                <w:sz w:val="24"/>
              </w:rPr>
              <w:t>Их столицы, основные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достопримечательности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интересные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факты.</w:t>
            </w:r>
          </w:p>
          <w:p w:rsidR="00C064D0" w:rsidRPr="00C064D0" w:rsidRDefault="00C064D0" w:rsidP="00C064D0">
            <w:pPr>
              <w:ind w:left="107" w:right="136"/>
              <w:rPr>
                <w:rFonts w:ascii="Times New Roman" w:eastAsia="Times New Roman" w:hAnsi="Times New Roman" w:cs="Times New Roman"/>
                <w:sz w:val="24"/>
              </w:rPr>
            </w:pPr>
            <w:r w:rsidRPr="00C064D0">
              <w:rPr>
                <w:rFonts w:ascii="Times New Roman" w:eastAsia="Times New Roman" w:hAnsi="Times New Roman" w:cs="Times New Roman"/>
                <w:sz w:val="24"/>
              </w:rPr>
              <w:t>Произведения детского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фольклора.</w:t>
            </w:r>
          </w:p>
          <w:p w:rsidR="00C064D0" w:rsidRPr="00C064D0" w:rsidRDefault="00C064D0" w:rsidP="00C064D0">
            <w:pPr>
              <w:ind w:left="107" w:right="568"/>
              <w:rPr>
                <w:rFonts w:ascii="Times New Roman" w:eastAsia="Times New Roman" w:hAnsi="Times New Roman" w:cs="Times New Roman"/>
                <w:sz w:val="24"/>
              </w:rPr>
            </w:pPr>
            <w:r w:rsidRPr="00C064D0">
              <w:rPr>
                <w:rFonts w:ascii="Times New Roman" w:eastAsia="Times New Roman" w:hAnsi="Times New Roman" w:cs="Times New Roman"/>
                <w:sz w:val="24"/>
              </w:rPr>
              <w:t>Литературные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персонажи детских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книг.</w:t>
            </w:r>
          </w:p>
          <w:p w:rsidR="00C064D0" w:rsidRPr="00C064D0" w:rsidRDefault="00C064D0" w:rsidP="00C064D0">
            <w:pPr>
              <w:spacing w:before="1"/>
              <w:ind w:left="107" w:right="207"/>
              <w:rPr>
                <w:rFonts w:ascii="Times New Roman" w:eastAsia="Times New Roman" w:hAnsi="Times New Roman" w:cs="Times New Roman"/>
                <w:sz w:val="24"/>
              </w:rPr>
            </w:pPr>
            <w:r w:rsidRPr="00C064D0">
              <w:rPr>
                <w:rFonts w:ascii="Times New Roman" w:eastAsia="Times New Roman" w:hAnsi="Times New Roman" w:cs="Times New Roman"/>
                <w:sz w:val="24"/>
              </w:rPr>
              <w:t>Праздники родной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страны и страны/стран</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spacing w:line="274" w:lineRule="exact"/>
              <w:ind w:left="107"/>
              <w:rPr>
                <w:rFonts w:ascii="Times New Roman" w:eastAsia="Times New Roman" w:hAnsi="Times New Roman" w:cs="Times New Roman"/>
                <w:sz w:val="24"/>
              </w:rPr>
            </w:pPr>
            <w:r w:rsidRPr="00C064D0">
              <w:rPr>
                <w:rFonts w:ascii="Times New Roman" w:eastAsia="Times New Roman" w:hAnsi="Times New Roman" w:cs="Times New Roman"/>
                <w:sz w:val="24"/>
              </w:rPr>
              <w:t>(4 ч.)</w:t>
            </w:r>
          </w:p>
        </w:tc>
        <w:tc>
          <w:tcPr>
            <w:tcW w:w="3339" w:type="dxa"/>
          </w:tcPr>
          <w:p w:rsidR="00C064D0" w:rsidRPr="00C064D0" w:rsidRDefault="00C064D0" w:rsidP="00C064D0">
            <w:pPr>
              <w:spacing w:line="275" w:lineRule="exact"/>
              <w:ind w:left="107"/>
              <w:rPr>
                <w:rFonts w:ascii="Times New Roman" w:eastAsia="Times New Roman" w:hAnsi="Times New Roman" w:cs="Times New Roman"/>
                <w:sz w:val="24"/>
              </w:rPr>
            </w:pPr>
            <w:r w:rsidRPr="00C064D0">
              <w:rPr>
                <w:rFonts w:ascii="Times New Roman" w:eastAsia="Times New Roman" w:hAnsi="Times New Roman" w:cs="Times New Roman"/>
                <w:sz w:val="24"/>
              </w:rPr>
              <w:t>понимание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учебных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p>
          <w:p w:rsidR="00C064D0" w:rsidRPr="00C064D0" w:rsidRDefault="00C064D0" w:rsidP="00C064D0">
            <w:pPr>
              <w:ind w:left="107" w:right="117"/>
              <w:rPr>
                <w:rFonts w:ascii="Times New Roman" w:eastAsia="Times New Roman" w:hAnsi="Times New Roman" w:cs="Times New Roman"/>
                <w:sz w:val="24"/>
              </w:rPr>
            </w:pPr>
            <w:r w:rsidRPr="00C064D0">
              <w:rPr>
                <w:rFonts w:ascii="Times New Roman" w:eastAsia="Times New Roman" w:hAnsi="Times New Roman" w:cs="Times New Roman"/>
                <w:sz w:val="24"/>
              </w:rPr>
              <w:t>адаптированных аутентичных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текстов, построенных</w:t>
            </w:r>
          </w:p>
          <w:p w:rsidR="00C064D0" w:rsidRPr="00C064D0" w:rsidRDefault="00C064D0" w:rsidP="00C064D0">
            <w:pPr>
              <w:ind w:left="107" w:right="140"/>
              <w:rPr>
                <w:rFonts w:ascii="Times New Roman" w:eastAsia="Times New Roman" w:hAnsi="Times New Roman" w:cs="Times New Roman"/>
                <w:sz w:val="24"/>
              </w:rPr>
            </w:pPr>
            <w:r w:rsidRPr="00C064D0">
              <w:rPr>
                <w:rFonts w:ascii="Times New Roman" w:eastAsia="Times New Roman" w:hAnsi="Times New Roman" w:cs="Times New Roman"/>
                <w:sz w:val="24"/>
              </w:rPr>
              <w:t>на изученном 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 с разной глубиной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проникновения в 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содержание в зависимости от</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поставленной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коммуникативной</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задачи</w:t>
            </w:r>
          </w:p>
          <w:p w:rsidR="00C064D0" w:rsidRPr="00C064D0" w:rsidRDefault="00C064D0" w:rsidP="00C064D0">
            <w:pPr>
              <w:ind w:left="107" w:right="169"/>
              <w:rPr>
                <w:rFonts w:ascii="Times New Roman" w:eastAsia="Times New Roman" w:hAnsi="Times New Roman" w:cs="Times New Roman"/>
                <w:sz w:val="24"/>
              </w:rPr>
            </w:pPr>
            <w:r w:rsidRPr="00C064D0">
              <w:rPr>
                <w:rFonts w:ascii="Times New Roman" w:eastAsia="Times New Roman" w:hAnsi="Times New Roman" w:cs="Times New Roman"/>
                <w:sz w:val="24"/>
              </w:rPr>
              <w:t>(с пониманием основного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содержания, с пониманием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запрашиваемой информации)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 опорой на иллюстрации, 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также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использованием</w:t>
            </w:r>
          </w:p>
          <w:p w:rsidR="00C064D0" w:rsidRPr="00C064D0" w:rsidRDefault="00C064D0" w:rsidP="00C064D0">
            <w:pPr>
              <w:spacing w:before="1"/>
              <w:ind w:left="107"/>
              <w:rPr>
                <w:rFonts w:ascii="Times New Roman" w:eastAsia="Times New Roman" w:hAnsi="Times New Roman" w:cs="Times New Roman"/>
                <w:sz w:val="24"/>
              </w:rPr>
            </w:pPr>
            <w:r w:rsidRPr="00C064D0">
              <w:rPr>
                <w:rFonts w:ascii="Times New Roman" w:eastAsia="Times New Roman" w:hAnsi="Times New Roman" w:cs="Times New Roman"/>
                <w:sz w:val="24"/>
              </w:rPr>
              <w:t>языковой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догадки,</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том числе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контекстуальной.</w:t>
            </w:r>
          </w:p>
          <w:p w:rsidR="00C064D0" w:rsidRPr="00C064D0" w:rsidRDefault="00C064D0" w:rsidP="00C064D0">
            <w:pPr>
              <w:ind w:left="107"/>
              <w:rPr>
                <w:rFonts w:ascii="Times New Roman" w:eastAsia="Times New Roman" w:hAnsi="Times New Roman" w:cs="Times New Roman"/>
                <w:b/>
                <w:i/>
                <w:sz w:val="24"/>
              </w:rPr>
            </w:pPr>
            <w:r w:rsidRPr="00C064D0">
              <w:rPr>
                <w:rFonts w:ascii="Times New Roman" w:eastAsia="Times New Roman" w:hAnsi="Times New Roman" w:cs="Times New Roman"/>
                <w:b/>
                <w:i/>
                <w:sz w:val="24"/>
              </w:rPr>
              <w:t>Смысловое</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чтение</w:t>
            </w:r>
          </w:p>
          <w:p w:rsidR="00C064D0" w:rsidRPr="00C064D0" w:rsidRDefault="00C064D0" w:rsidP="00C064D0">
            <w:pPr>
              <w:ind w:left="107" w:right="160"/>
              <w:rPr>
                <w:rFonts w:ascii="Times New Roman" w:eastAsia="Times New Roman" w:hAnsi="Times New Roman" w:cs="Times New Roman"/>
                <w:sz w:val="24"/>
              </w:rPr>
            </w:pPr>
            <w:r w:rsidRPr="00C064D0">
              <w:rPr>
                <w:rFonts w:ascii="Times New Roman" w:eastAsia="Times New Roman" w:hAnsi="Times New Roman" w:cs="Times New Roman"/>
                <w:sz w:val="24"/>
              </w:rPr>
              <w:t>Чтение вслух учебных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 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 с соблюдением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правил чтения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соответствующей интонации.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Чтение про себя учебных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текстов, построенных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изученном языковом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материале,</w:t>
            </w:r>
            <w:r w:rsidRPr="00C064D0">
              <w:rPr>
                <w:rFonts w:ascii="Times New Roman" w:eastAsia="Times New Roman" w:hAnsi="Times New Roman" w:cs="Times New Roman"/>
                <w:spacing w:val="60"/>
                <w:sz w:val="24"/>
              </w:rPr>
              <w:t xml:space="preserve"> </w:t>
            </w:r>
            <w:r w:rsidRPr="00C064D0">
              <w:rPr>
                <w:rFonts w:ascii="Times New Roman" w:eastAsia="Times New Roman" w:hAnsi="Times New Roman" w:cs="Times New Roman"/>
                <w:sz w:val="24"/>
              </w:rPr>
              <w:t>с разной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глубиной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проникновения</w:t>
            </w:r>
          </w:p>
          <w:p w:rsidR="00C064D0" w:rsidRPr="00C064D0" w:rsidRDefault="00C064D0" w:rsidP="00C064D0">
            <w:pPr>
              <w:spacing w:line="276" w:lineRule="exact"/>
              <w:ind w:left="107" w:right="156"/>
              <w:rPr>
                <w:rFonts w:ascii="Times New Roman" w:eastAsia="Times New Roman" w:hAnsi="Times New Roman" w:cs="Times New Roman"/>
                <w:sz w:val="24"/>
              </w:rPr>
            </w:pPr>
            <w:r w:rsidRPr="00C064D0">
              <w:rPr>
                <w:rFonts w:ascii="Times New Roman" w:eastAsia="Times New Roman" w:hAnsi="Times New Roman" w:cs="Times New Roman"/>
                <w:sz w:val="24"/>
              </w:rPr>
              <w:t>в их содержание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зависимости от поставленной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коммуникативной задачи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пониманием основного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содержания, с пониманием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запрашиваемой информации)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опорой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иллюстрации, а</w:t>
            </w:r>
          </w:p>
        </w:tc>
        <w:tc>
          <w:tcPr>
            <w:tcW w:w="5177" w:type="dxa"/>
          </w:tcPr>
          <w:p w:rsidR="00C064D0" w:rsidRPr="00C064D0" w:rsidRDefault="00C064D0" w:rsidP="00C064D0">
            <w:pPr>
              <w:ind w:left="108" w:right="189"/>
              <w:rPr>
                <w:rFonts w:ascii="Times New Roman" w:eastAsia="Times New Roman" w:hAnsi="Times New Roman" w:cs="Times New Roman"/>
                <w:sz w:val="24"/>
              </w:rPr>
            </w:pPr>
            <w:r w:rsidRPr="00C064D0">
              <w:rPr>
                <w:rFonts w:ascii="Times New Roman" w:eastAsia="Times New Roman" w:hAnsi="Times New Roman" w:cs="Times New Roman"/>
                <w:sz w:val="24"/>
              </w:rPr>
              <w:t>Понимать речь учителя по ведению урока.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Распознавать на слух и понимать связное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высказывание учителя, одноклассника,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построенное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знакомом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материале;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вербально/невербально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реагировать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услышанное.</w:t>
            </w:r>
          </w:p>
          <w:p w:rsidR="00C064D0" w:rsidRPr="00C064D0" w:rsidRDefault="00C064D0" w:rsidP="00C064D0">
            <w:pPr>
              <w:ind w:left="108" w:right="113"/>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переспрос</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или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просьбу</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повторить</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для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уточнения отдельных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деталей.</w:t>
            </w:r>
          </w:p>
          <w:p w:rsidR="00C064D0" w:rsidRPr="00C064D0" w:rsidRDefault="00C064D0" w:rsidP="00C064D0">
            <w:pPr>
              <w:ind w:left="108" w:right="146"/>
              <w:rPr>
                <w:rFonts w:ascii="Times New Roman" w:eastAsia="Times New Roman" w:hAnsi="Times New Roman" w:cs="Times New Roman"/>
                <w:sz w:val="24"/>
              </w:rPr>
            </w:pPr>
            <w:r w:rsidRPr="00C064D0">
              <w:rPr>
                <w:rFonts w:ascii="Times New Roman" w:eastAsia="Times New Roman" w:hAnsi="Times New Roman" w:cs="Times New Roman"/>
                <w:sz w:val="24"/>
              </w:rPr>
              <w:t>Воспринимать и понимать на слух основное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содержание текста, построенного на изученном</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08" w:right="867"/>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 тему прослушанного текста.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Определять главные факты/события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прослушанном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тексте.</w:t>
            </w:r>
          </w:p>
          <w:p w:rsidR="00C064D0" w:rsidRPr="00C064D0" w:rsidRDefault="00C064D0" w:rsidP="00C064D0">
            <w:pPr>
              <w:ind w:left="108" w:right="242"/>
              <w:rPr>
                <w:rFonts w:ascii="Times New Roman" w:eastAsia="Times New Roman" w:hAnsi="Times New Roman" w:cs="Times New Roman"/>
                <w:sz w:val="24"/>
              </w:rPr>
            </w:pPr>
            <w:r w:rsidRPr="00C064D0">
              <w:rPr>
                <w:rFonts w:ascii="Times New Roman" w:eastAsia="Times New Roman" w:hAnsi="Times New Roman" w:cs="Times New Roman"/>
                <w:sz w:val="24"/>
              </w:rPr>
              <w:t>Воспринимать и понимать на слух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запрашиваемую информацию фактического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характера в тексте, построенном на изученном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языковом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материале.</w:t>
            </w:r>
          </w:p>
          <w:p w:rsidR="00C064D0" w:rsidRPr="00C064D0" w:rsidRDefault="00C064D0" w:rsidP="00C064D0">
            <w:pPr>
              <w:ind w:left="108" w:right="379"/>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 зрительные опоры (картинки,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фотографии) при восприятии текста на слух.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Использовать языковую догадку, в том числе</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контекстуальную, при восприятии на слух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0"/>
              <w:rPr>
                <w:rFonts w:ascii="Times New Roman" w:eastAsia="Times New Roman" w:hAnsi="Times New Roman" w:cs="Times New Roman"/>
                <w:b/>
                <w:sz w:val="21"/>
              </w:rPr>
            </w:pPr>
          </w:p>
          <w:p w:rsidR="00C064D0" w:rsidRPr="00C064D0" w:rsidRDefault="00C064D0" w:rsidP="00C064D0">
            <w:pPr>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Смысловое</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чтение</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Соотносить графический образ слова с его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звуковым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образом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основе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знания</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правил</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чтения.</w:t>
            </w:r>
          </w:p>
          <w:p w:rsidR="00C064D0" w:rsidRPr="00C064D0" w:rsidRDefault="00C064D0" w:rsidP="00C064D0">
            <w:pPr>
              <w:ind w:left="108" w:right="560"/>
              <w:rPr>
                <w:rFonts w:ascii="Times New Roman" w:eastAsia="Times New Roman" w:hAnsi="Times New Roman" w:cs="Times New Roman"/>
                <w:sz w:val="24"/>
              </w:rPr>
            </w:pPr>
            <w:r w:rsidRPr="00C064D0">
              <w:rPr>
                <w:rFonts w:ascii="Times New Roman" w:eastAsia="Times New Roman" w:hAnsi="Times New Roman" w:cs="Times New Roman"/>
                <w:sz w:val="24"/>
              </w:rPr>
              <w:t>Соблюдать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правильное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ударение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словах 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фразах;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интонацию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целом.</w:t>
            </w:r>
          </w:p>
          <w:p w:rsidR="00C064D0" w:rsidRPr="00C064D0" w:rsidRDefault="00C064D0" w:rsidP="00C064D0">
            <w:pPr>
              <w:ind w:left="108" w:right="180"/>
              <w:jc w:val="both"/>
              <w:rPr>
                <w:rFonts w:ascii="Times New Roman" w:eastAsia="Times New Roman" w:hAnsi="Times New Roman" w:cs="Times New Roman"/>
                <w:sz w:val="24"/>
              </w:rPr>
            </w:pPr>
            <w:r w:rsidRPr="00C064D0">
              <w:rPr>
                <w:rFonts w:ascii="Times New Roman" w:eastAsia="Times New Roman" w:hAnsi="Times New Roman" w:cs="Times New Roman"/>
                <w:sz w:val="24"/>
              </w:rPr>
              <w:t>Читать вслух текст, построенный на изученном</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языковом материале, демонстрируя понимание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прочитанного.</w:t>
            </w:r>
          </w:p>
          <w:p w:rsidR="00C064D0" w:rsidRPr="00C064D0" w:rsidRDefault="00C064D0" w:rsidP="00C064D0">
            <w:pPr>
              <w:spacing w:line="259" w:lineRule="exact"/>
              <w:ind w:left="108"/>
              <w:jc w:val="both"/>
              <w:rPr>
                <w:rFonts w:ascii="Times New Roman" w:eastAsia="Times New Roman" w:hAnsi="Times New Roman" w:cs="Times New Roman"/>
                <w:sz w:val="24"/>
              </w:rPr>
            </w:pPr>
            <w:r w:rsidRPr="00C064D0">
              <w:rPr>
                <w:rFonts w:ascii="Times New Roman" w:eastAsia="Times New Roman" w:hAnsi="Times New Roman" w:cs="Times New Roman"/>
                <w:sz w:val="24"/>
              </w:rPr>
              <w:t>Зрительно</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воспринимать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текст,</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узнавать</w:t>
            </w:r>
          </w:p>
        </w:tc>
        <w:tc>
          <w:tcPr>
            <w:tcW w:w="3123"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9661"/>
        </w:trPr>
        <w:tc>
          <w:tcPr>
            <w:tcW w:w="468"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339" w:type="dxa"/>
          </w:tcPr>
          <w:p w:rsidR="00C064D0" w:rsidRPr="00C064D0" w:rsidRDefault="00C064D0" w:rsidP="00C064D0">
            <w:pPr>
              <w:ind w:left="107" w:right="731"/>
              <w:jc w:val="both"/>
              <w:rPr>
                <w:rFonts w:ascii="Times New Roman" w:eastAsia="Times New Roman" w:hAnsi="Times New Roman" w:cs="Times New Roman"/>
                <w:sz w:val="24"/>
              </w:rPr>
            </w:pPr>
            <w:r w:rsidRPr="00C064D0">
              <w:rPr>
                <w:rFonts w:ascii="Times New Roman" w:eastAsia="Times New Roman" w:hAnsi="Times New Roman" w:cs="Times New Roman"/>
                <w:sz w:val="24"/>
              </w:rPr>
              <w:t>также с использованием</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языковой догадки,</w:t>
            </w:r>
          </w:p>
          <w:p w:rsidR="00C064D0" w:rsidRPr="00C064D0" w:rsidRDefault="00C064D0" w:rsidP="00C064D0">
            <w:pPr>
              <w:ind w:left="107" w:right="136"/>
              <w:jc w:val="both"/>
              <w:rPr>
                <w:rFonts w:ascii="Times New Roman" w:eastAsia="Times New Roman" w:hAnsi="Times New Roman" w:cs="Times New Roman"/>
                <w:sz w:val="24"/>
              </w:rPr>
            </w:pPr>
            <w:r w:rsidRPr="00C064D0">
              <w:rPr>
                <w:rFonts w:ascii="Times New Roman" w:eastAsia="Times New Roman" w:hAnsi="Times New Roman" w:cs="Times New Roman"/>
                <w:sz w:val="24"/>
              </w:rPr>
              <w:t>в том числе контекстуальной.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Прогнозирование содержания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текста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основе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заголовка.</w:t>
            </w:r>
          </w:p>
          <w:p w:rsidR="00C064D0" w:rsidRPr="00C064D0" w:rsidRDefault="00C064D0" w:rsidP="00C064D0">
            <w:pPr>
              <w:ind w:left="107" w:right="168"/>
              <w:rPr>
                <w:rFonts w:ascii="Times New Roman" w:eastAsia="Times New Roman" w:hAnsi="Times New Roman" w:cs="Times New Roman"/>
                <w:sz w:val="24"/>
              </w:rPr>
            </w:pPr>
            <w:r w:rsidRPr="00C064D0">
              <w:rPr>
                <w:rFonts w:ascii="Times New Roman" w:eastAsia="Times New Roman" w:hAnsi="Times New Roman" w:cs="Times New Roman"/>
                <w:sz w:val="24"/>
              </w:rPr>
              <w:t>Чтение несплошных текстов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(таблиц, диаграмм)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понимание представленных 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них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информации.</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38"/>
              </w:rPr>
            </w:pPr>
          </w:p>
          <w:p w:rsidR="00C064D0" w:rsidRPr="00C064D0" w:rsidRDefault="00C064D0" w:rsidP="00C064D0">
            <w:pPr>
              <w:ind w:left="107"/>
              <w:rPr>
                <w:rFonts w:ascii="Times New Roman" w:eastAsia="Times New Roman" w:hAnsi="Times New Roman" w:cs="Times New Roman"/>
                <w:b/>
                <w:i/>
                <w:sz w:val="24"/>
              </w:rPr>
            </w:pPr>
            <w:r w:rsidRPr="00C064D0">
              <w:rPr>
                <w:rFonts w:ascii="Times New Roman" w:eastAsia="Times New Roman" w:hAnsi="Times New Roman" w:cs="Times New Roman"/>
                <w:b/>
                <w:i/>
                <w:sz w:val="24"/>
              </w:rPr>
              <w:t>Письмо</w:t>
            </w:r>
          </w:p>
          <w:p w:rsidR="00C064D0" w:rsidRPr="00C064D0" w:rsidRDefault="00C064D0" w:rsidP="00C064D0">
            <w:pPr>
              <w:ind w:left="107" w:right="204"/>
              <w:rPr>
                <w:rFonts w:ascii="Times New Roman" w:eastAsia="Times New Roman" w:hAnsi="Times New Roman" w:cs="Times New Roman"/>
                <w:sz w:val="24"/>
              </w:rPr>
            </w:pPr>
            <w:r w:rsidRPr="00C064D0">
              <w:rPr>
                <w:rFonts w:ascii="Times New Roman" w:eastAsia="Times New Roman" w:hAnsi="Times New Roman" w:cs="Times New Roman"/>
                <w:sz w:val="24"/>
              </w:rPr>
              <w:t>Выписывание из текста слов,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словосочетаний,</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предложений.</w:t>
            </w:r>
          </w:p>
          <w:p w:rsidR="00C064D0" w:rsidRPr="00C064D0" w:rsidRDefault="00C064D0" w:rsidP="00C064D0">
            <w:pPr>
              <w:spacing w:before="1"/>
              <w:ind w:left="107" w:right="349"/>
              <w:rPr>
                <w:rFonts w:ascii="Times New Roman" w:eastAsia="Times New Roman" w:hAnsi="Times New Roman" w:cs="Times New Roman"/>
                <w:sz w:val="24"/>
              </w:rPr>
            </w:pPr>
            <w:r w:rsidRPr="00C064D0">
              <w:rPr>
                <w:rFonts w:ascii="Times New Roman" w:eastAsia="Times New Roman" w:hAnsi="Times New Roman" w:cs="Times New Roman"/>
                <w:sz w:val="24"/>
              </w:rPr>
              <w:t>Вставка пропущенных букв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или слов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p>
          <w:p w:rsidR="00C064D0" w:rsidRPr="00C064D0" w:rsidRDefault="00C064D0" w:rsidP="00C064D0">
            <w:pPr>
              <w:ind w:left="107" w:right="91"/>
              <w:rPr>
                <w:rFonts w:ascii="Times New Roman" w:eastAsia="Times New Roman" w:hAnsi="Times New Roman" w:cs="Times New Roman"/>
                <w:sz w:val="24"/>
              </w:rPr>
            </w:pPr>
            <w:r w:rsidRPr="00C064D0">
              <w:rPr>
                <w:rFonts w:ascii="Times New Roman" w:eastAsia="Times New Roman" w:hAnsi="Times New Roman" w:cs="Times New Roman"/>
                <w:sz w:val="24"/>
              </w:rPr>
              <w:t>предложение в соответствии 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решаемой</w:t>
            </w:r>
          </w:p>
          <w:p w:rsidR="00C064D0" w:rsidRPr="00C064D0" w:rsidRDefault="00C064D0" w:rsidP="00C064D0">
            <w:pPr>
              <w:spacing w:before="2" w:line="237" w:lineRule="auto"/>
              <w:ind w:left="107"/>
              <w:rPr>
                <w:rFonts w:ascii="Times New Roman" w:eastAsia="Times New Roman" w:hAnsi="Times New Roman" w:cs="Times New Roman"/>
                <w:sz w:val="24"/>
              </w:rPr>
            </w:pPr>
            <w:r w:rsidRPr="00C064D0">
              <w:rPr>
                <w:rFonts w:ascii="Times New Roman" w:eastAsia="Times New Roman" w:hAnsi="Times New Roman" w:cs="Times New Roman"/>
                <w:spacing w:val="-1"/>
                <w:sz w:val="24"/>
              </w:rPr>
              <w:t>коммуникативной/учебной</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задачей.</w:t>
            </w:r>
          </w:p>
          <w:p w:rsidR="00C064D0" w:rsidRPr="00C064D0" w:rsidRDefault="00C064D0" w:rsidP="00C064D0">
            <w:pPr>
              <w:spacing w:before="1"/>
              <w:ind w:left="107" w:right="584"/>
              <w:rPr>
                <w:rFonts w:ascii="Times New Roman" w:eastAsia="Times New Roman" w:hAnsi="Times New Roman" w:cs="Times New Roman"/>
                <w:sz w:val="24"/>
              </w:rPr>
            </w:pPr>
            <w:r w:rsidRPr="00C064D0">
              <w:rPr>
                <w:rFonts w:ascii="Times New Roman" w:eastAsia="Times New Roman" w:hAnsi="Times New Roman" w:cs="Times New Roman"/>
                <w:sz w:val="24"/>
              </w:rPr>
              <w:t>Создание подписей к</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картинкам,</w:t>
            </w:r>
            <w:r w:rsidRPr="00C064D0">
              <w:rPr>
                <w:rFonts w:ascii="Times New Roman" w:eastAsia="Times New Roman" w:hAnsi="Times New Roman" w:cs="Times New Roman"/>
                <w:spacing w:val="-14"/>
                <w:sz w:val="24"/>
              </w:rPr>
              <w:t xml:space="preserve"> </w:t>
            </w:r>
            <w:r w:rsidRPr="00C064D0">
              <w:rPr>
                <w:rFonts w:ascii="Times New Roman" w:eastAsia="Times New Roman" w:hAnsi="Times New Roman" w:cs="Times New Roman"/>
                <w:sz w:val="24"/>
              </w:rPr>
              <w:t>фотографиям.</w:t>
            </w:r>
          </w:p>
          <w:p w:rsidR="00C064D0" w:rsidRPr="00C064D0" w:rsidRDefault="00C064D0" w:rsidP="00C064D0">
            <w:pPr>
              <w:ind w:left="107"/>
              <w:rPr>
                <w:rFonts w:ascii="Times New Roman" w:eastAsia="Times New Roman" w:hAnsi="Times New Roman" w:cs="Times New Roman"/>
                <w:sz w:val="24"/>
              </w:rPr>
            </w:pPr>
            <w:r w:rsidRPr="00C064D0">
              <w:rPr>
                <w:rFonts w:ascii="Times New Roman" w:eastAsia="Times New Roman" w:hAnsi="Times New Roman" w:cs="Times New Roman"/>
                <w:sz w:val="24"/>
              </w:rPr>
              <w:t>Заполнение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анкет</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w:t>
            </w:r>
          </w:p>
          <w:p w:rsidR="00C064D0" w:rsidRPr="00C064D0" w:rsidRDefault="00C064D0" w:rsidP="00C064D0">
            <w:pPr>
              <w:ind w:left="107" w:right="274"/>
              <w:rPr>
                <w:rFonts w:ascii="Times New Roman" w:eastAsia="Times New Roman" w:hAnsi="Times New Roman" w:cs="Times New Roman"/>
                <w:sz w:val="24"/>
              </w:rPr>
            </w:pPr>
            <w:r w:rsidRPr="00C064D0">
              <w:rPr>
                <w:rFonts w:ascii="Times New Roman" w:eastAsia="Times New Roman" w:hAnsi="Times New Roman" w:cs="Times New Roman"/>
                <w:sz w:val="24"/>
              </w:rPr>
              <w:t>формуляров с указанием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личной информации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 с нормами,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принятыми в стране/странах</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изучаемого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языка.</w:t>
            </w:r>
          </w:p>
          <w:p w:rsidR="00C064D0" w:rsidRPr="00C064D0" w:rsidRDefault="00C064D0" w:rsidP="00C064D0">
            <w:pPr>
              <w:spacing w:line="259" w:lineRule="exact"/>
              <w:ind w:left="107"/>
              <w:rPr>
                <w:rFonts w:ascii="Times New Roman" w:eastAsia="Times New Roman" w:hAnsi="Times New Roman" w:cs="Times New Roman"/>
                <w:sz w:val="24"/>
              </w:rPr>
            </w:pPr>
            <w:r w:rsidRPr="00C064D0">
              <w:rPr>
                <w:rFonts w:ascii="Times New Roman" w:eastAsia="Times New Roman" w:hAnsi="Times New Roman" w:cs="Times New Roman"/>
                <w:sz w:val="24"/>
              </w:rPr>
              <w:t>Написание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опорой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w:t>
            </w:r>
          </w:p>
        </w:tc>
        <w:tc>
          <w:tcPr>
            <w:tcW w:w="5177" w:type="dxa"/>
          </w:tcPr>
          <w:p w:rsidR="00C064D0" w:rsidRPr="00C064D0" w:rsidRDefault="00C064D0" w:rsidP="00C064D0">
            <w:pPr>
              <w:ind w:left="108" w:right="587"/>
              <w:rPr>
                <w:rFonts w:ascii="Times New Roman" w:eastAsia="Times New Roman" w:hAnsi="Times New Roman" w:cs="Times New Roman"/>
                <w:sz w:val="24"/>
              </w:rPr>
            </w:pPr>
            <w:r w:rsidRPr="00C064D0">
              <w:rPr>
                <w:rFonts w:ascii="Times New Roman" w:eastAsia="Times New Roman" w:hAnsi="Times New Roman" w:cs="Times New Roman"/>
                <w:sz w:val="24"/>
              </w:rPr>
              <w:t>знакомые слова, грамматические явления 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понимать основное содержание текста,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содержащего</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отдельные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незнакомые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зрительной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опоры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без.</w:t>
            </w:r>
          </w:p>
          <w:p w:rsidR="00C064D0" w:rsidRPr="00C064D0" w:rsidRDefault="00C064D0" w:rsidP="00C064D0">
            <w:pPr>
              <w:ind w:left="108" w:right="365"/>
              <w:rPr>
                <w:rFonts w:ascii="Times New Roman" w:eastAsia="Times New Roman" w:hAnsi="Times New Roman" w:cs="Times New Roman"/>
                <w:sz w:val="24"/>
              </w:rPr>
            </w:pPr>
            <w:r w:rsidRPr="00C064D0">
              <w:rPr>
                <w:rFonts w:ascii="Times New Roman" w:eastAsia="Times New Roman" w:hAnsi="Times New Roman" w:cs="Times New Roman"/>
                <w:sz w:val="24"/>
              </w:rPr>
              <w:t>Прогнозировать</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содержания</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текста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основе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заголовка.</w:t>
            </w:r>
          </w:p>
          <w:p w:rsidR="00C064D0" w:rsidRPr="00C064D0" w:rsidRDefault="00C064D0" w:rsidP="00C064D0">
            <w:pPr>
              <w:ind w:left="108" w:right="1044"/>
              <w:rPr>
                <w:rFonts w:ascii="Times New Roman" w:eastAsia="Times New Roman" w:hAnsi="Times New Roman" w:cs="Times New Roman"/>
                <w:sz w:val="24"/>
              </w:rPr>
            </w:pPr>
            <w:r w:rsidRPr="00C064D0">
              <w:rPr>
                <w:rFonts w:ascii="Times New Roman" w:eastAsia="Times New Roman" w:hAnsi="Times New Roman" w:cs="Times New Roman"/>
                <w:sz w:val="24"/>
              </w:rPr>
              <w:t>Определять тему прочитанного текста.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Определять главные факты/события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тексте</w:t>
            </w:r>
          </w:p>
          <w:p w:rsidR="00C064D0" w:rsidRPr="00C064D0" w:rsidRDefault="00C064D0" w:rsidP="00C064D0">
            <w:pPr>
              <w:ind w:left="108" w:right="1748"/>
              <w:rPr>
                <w:rFonts w:ascii="Times New Roman" w:eastAsia="Times New Roman" w:hAnsi="Times New Roman" w:cs="Times New Roman"/>
                <w:sz w:val="24"/>
              </w:rPr>
            </w:pPr>
            <w:r w:rsidRPr="00C064D0">
              <w:rPr>
                <w:rFonts w:ascii="Times New Roman" w:eastAsia="Times New Roman" w:hAnsi="Times New Roman" w:cs="Times New Roman"/>
                <w:sz w:val="24"/>
              </w:rPr>
              <w:t>Соотносить</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текст/части</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текста</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иллюстрациями.</w:t>
            </w:r>
          </w:p>
          <w:p w:rsidR="00C064D0" w:rsidRPr="00C064D0" w:rsidRDefault="00C064D0" w:rsidP="00C064D0">
            <w:pPr>
              <w:ind w:left="108" w:right="312"/>
              <w:rPr>
                <w:rFonts w:ascii="Times New Roman" w:eastAsia="Times New Roman" w:hAnsi="Times New Roman" w:cs="Times New Roman"/>
                <w:sz w:val="24"/>
              </w:rPr>
            </w:pPr>
            <w:r w:rsidRPr="00C064D0">
              <w:rPr>
                <w:rFonts w:ascii="Times New Roman" w:eastAsia="Times New Roman" w:hAnsi="Times New Roman" w:cs="Times New Roman"/>
                <w:sz w:val="24"/>
              </w:rPr>
              <w:t>Использовать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внешние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формальные</w:t>
            </w:r>
            <w:r w:rsidRPr="00C064D0">
              <w:rPr>
                <w:rFonts w:ascii="Times New Roman" w:eastAsia="Times New Roman" w:hAnsi="Times New Roman" w:cs="Times New Roman"/>
                <w:spacing w:val="-7"/>
                <w:sz w:val="24"/>
              </w:rPr>
              <w:t xml:space="preserve"> </w:t>
            </w:r>
            <w:r w:rsidRPr="00C064D0">
              <w:rPr>
                <w:rFonts w:ascii="Times New Roman" w:eastAsia="Times New Roman" w:hAnsi="Times New Roman" w:cs="Times New Roman"/>
                <w:sz w:val="24"/>
              </w:rPr>
              <w:t>элементы</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текста (заголовок, картинки, сноску) для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понимания основного содержания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прочитанного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ind w:left="108" w:right="377"/>
              <w:rPr>
                <w:rFonts w:ascii="Times New Roman" w:eastAsia="Times New Roman" w:hAnsi="Times New Roman" w:cs="Times New Roman"/>
                <w:sz w:val="24"/>
              </w:rPr>
            </w:pPr>
            <w:r w:rsidRPr="00C064D0">
              <w:rPr>
                <w:rFonts w:ascii="Times New Roman" w:eastAsia="Times New Roman" w:hAnsi="Times New Roman" w:cs="Times New Roman"/>
                <w:sz w:val="24"/>
              </w:rPr>
              <w:t>Зрительно воспринимать текст, узнавать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знакомые слова, грамматические явления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находить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нем</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запрашиваемую</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информацию</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фактического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характера.</w:t>
            </w:r>
          </w:p>
          <w:p w:rsidR="00C064D0" w:rsidRPr="00C064D0" w:rsidRDefault="00C064D0" w:rsidP="00C064D0">
            <w:pPr>
              <w:ind w:left="108" w:right="195"/>
              <w:rPr>
                <w:rFonts w:ascii="Times New Roman" w:eastAsia="Times New Roman" w:hAnsi="Times New Roman" w:cs="Times New Roman"/>
                <w:sz w:val="24"/>
              </w:rPr>
            </w:pPr>
            <w:r w:rsidRPr="00C064D0">
              <w:rPr>
                <w:rFonts w:ascii="Times New Roman" w:eastAsia="Times New Roman" w:hAnsi="Times New Roman" w:cs="Times New Roman"/>
                <w:sz w:val="24"/>
              </w:rPr>
              <w:t>Игнорировать отдельные незнакомые слова, не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мешающие понимать основное содержание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текста.</w:t>
            </w:r>
          </w:p>
          <w:p w:rsidR="00C064D0" w:rsidRPr="00C064D0" w:rsidRDefault="00C064D0" w:rsidP="00C064D0">
            <w:pPr>
              <w:spacing w:before="1"/>
              <w:ind w:left="108" w:right="311"/>
              <w:rPr>
                <w:rFonts w:ascii="Times New Roman" w:eastAsia="Times New Roman" w:hAnsi="Times New Roman" w:cs="Times New Roman"/>
                <w:sz w:val="24"/>
              </w:rPr>
            </w:pPr>
            <w:r w:rsidRPr="00C064D0">
              <w:rPr>
                <w:rFonts w:ascii="Times New Roman" w:eastAsia="Times New Roman" w:hAnsi="Times New Roman" w:cs="Times New Roman"/>
                <w:sz w:val="24"/>
              </w:rPr>
              <w:t>Догадываться о значении незнакомых слов по</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сходству с русским языком, по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словообразовательным элементам, контексту.</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Понимать интернациональные</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слова.</w:t>
            </w:r>
          </w:p>
          <w:p w:rsidR="00C064D0" w:rsidRPr="00C064D0" w:rsidRDefault="00C064D0" w:rsidP="00C064D0">
            <w:pPr>
              <w:ind w:left="108" w:right="121"/>
              <w:rPr>
                <w:rFonts w:ascii="Times New Roman" w:eastAsia="Times New Roman" w:hAnsi="Times New Roman" w:cs="Times New Roman"/>
                <w:sz w:val="24"/>
              </w:rPr>
            </w:pPr>
            <w:r w:rsidRPr="00C064D0">
              <w:rPr>
                <w:rFonts w:ascii="Times New Roman" w:eastAsia="Times New Roman" w:hAnsi="Times New Roman" w:cs="Times New Roman"/>
                <w:sz w:val="24"/>
              </w:rPr>
              <w:t>Находить</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значение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отдельных</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незнакомых</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 двуязычном словаре учебника, словаре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картинках.</w:t>
            </w:r>
          </w:p>
          <w:p w:rsidR="00C064D0" w:rsidRPr="00C064D0" w:rsidRDefault="00C064D0" w:rsidP="00C064D0">
            <w:pPr>
              <w:ind w:left="108" w:right="343"/>
              <w:rPr>
                <w:rFonts w:ascii="Times New Roman" w:eastAsia="Times New Roman" w:hAnsi="Times New Roman" w:cs="Times New Roman"/>
                <w:sz w:val="24"/>
              </w:rPr>
            </w:pPr>
            <w:r w:rsidRPr="00C064D0">
              <w:rPr>
                <w:rFonts w:ascii="Times New Roman" w:eastAsia="Times New Roman" w:hAnsi="Times New Roman" w:cs="Times New Roman"/>
                <w:sz w:val="24"/>
              </w:rPr>
              <w:t>Читать про себя и понимать запрашиваемую</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информацию, представленную в несплошных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текстах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(таблице).</w:t>
            </w:r>
          </w:p>
          <w:p w:rsidR="00C064D0" w:rsidRPr="00C064D0" w:rsidRDefault="00C064D0" w:rsidP="00C064D0">
            <w:pPr>
              <w:spacing w:line="270" w:lineRule="atLeast"/>
              <w:ind w:left="108" w:right="565"/>
              <w:jc w:val="both"/>
              <w:rPr>
                <w:rFonts w:ascii="Times New Roman" w:eastAsia="Times New Roman" w:hAnsi="Times New Roman" w:cs="Times New Roman"/>
                <w:b/>
                <w:i/>
                <w:sz w:val="24"/>
              </w:rPr>
            </w:pPr>
            <w:r w:rsidRPr="00C064D0">
              <w:rPr>
                <w:rFonts w:ascii="Times New Roman" w:eastAsia="Times New Roman" w:hAnsi="Times New Roman" w:cs="Times New Roman"/>
                <w:sz w:val="24"/>
              </w:rPr>
              <w:t>Работать с информацией, представленной в</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разных форматах (текст, рисунок, таблица).</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b/>
                <w:i/>
                <w:sz w:val="24"/>
              </w:rPr>
              <w:t>Письмо</w:t>
            </w:r>
          </w:p>
        </w:tc>
        <w:tc>
          <w:tcPr>
            <w:tcW w:w="3123"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9661"/>
        </w:trPr>
        <w:tc>
          <w:tcPr>
            <w:tcW w:w="468"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339" w:type="dxa"/>
          </w:tcPr>
          <w:p w:rsidR="00C064D0" w:rsidRPr="00C064D0" w:rsidRDefault="00C064D0" w:rsidP="00C064D0">
            <w:pPr>
              <w:spacing w:line="275" w:lineRule="exact"/>
              <w:ind w:left="107"/>
              <w:rPr>
                <w:rFonts w:ascii="Times New Roman" w:eastAsia="Times New Roman" w:hAnsi="Times New Roman" w:cs="Times New Roman"/>
                <w:sz w:val="24"/>
              </w:rPr>
            </w:pPr>
            <w:r w:rsidRPr="00C064D0">
              <w:rPr>
                <w:rFonts w:ascii="Times New Roman" w:eastAsia="Times New Roman" w:hAnsi="Times New Roman" w:cs="Times New Roman"/>
                <w:sz w:val="24"/>
              </w:rPr>
              <w:t>образец</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коротких</w:t>
            </w:r>
          </w:p>
          <w:p w:rsidR="00C064D0" w:rsidRPr="00C064D0" w:rsidRDefault="00C064D0" w:rsidP="00C064D0">
            <w:pPr>
              <w:ind w:left="107" w:right="226"/>
              <w:rPr>
                <w:rFonts w:ascii="Times New Roman" w:eastAsia="Times New Roman" w:hAnsi="Times New Roman" w:cs="Times New Roman"/>
                <w:sz w:val="24"/>
              </w:rPr>
            </w:pPr>
            <w:r w:rsidRPr="00C064D0">
              <w:rPr>
                <w:rFonts w:ascii="Times New Roman" w:eastAsia="Times New Roman" w:hAnsi="Times New Roman" w:cs="Times New Roman"/>
                <w:sz w:val="24"/>
              </w:rPr>
              <w:t>поздравлений с праздниками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выражением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пожелания.</w:t>
            </w:r>
          </w:p>
          <w:p w:rsidR="00C064D0" w:rsidRPr="00C064D0" w:rsidRDefault="00C064D0" w:rsidP="00C064D0">
            <w:pPr>
              <w:ind w:left="107" w:right="241"/>
              <w:rPr>
                <w:rFonts w:ascii="Times New Roman" w:eastAsia="Times New Roman" w:hAnsi="Times New Roman" w:cs="Times New Roman"/>
                <w:sz w:val="24"/>
              </w:rPr>
            </w:pPr>
            <w:r w:rsidRPr="00C064D0">
              <w:rPr>
                <w:rFonts w:ascii="Times New Roman" w:eastAsia="Times New Roman" w:hAnsi="Times New Roman" w:cs="Times New Roman"/>
                <w:sz w:val="24"/>
              </w:rPr>
              <w:t>Написание короткого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рассказа</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по</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плану/ключевым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словам.</w:t>
            </w:r>
          </w:p>
          <w:p w:rsidR="00C064D0" w:rsidRPr="00C064D0" w:rsidRDefault="00C064D0" w:rsidP="00C064D0">
            <w:pPr>
              <w:ind w:left="107" w:right="127"/>
              <w:rPr>
                <w:rFonts w:ascii="Times New Roman" w:eastAsia="Times New Roman" w:hAnsi="Times New Roman" w:cs="Times New Roman"/>
                <w:sz w:val="24"/>
              </w:rPr>
            </w:pPr>
            <w:r w:rsidRPr="00C064D0">
              <w:rPr>
                <w:rFonts w:ascii="Times New Roman" w:eastAsia="Times New Roman" w:hAnsi="Times New Roman" w:cs="Times New Roman"/>
                <w:sz w:val="24"/>
              </w:rPr>
              <w:t>Написание электронного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сообщения</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личного</w:t>
            </w:r>
            <w:r w:rsidRPr="00C064D0">
              <w:rPr>
                <w:rFonts w:ascii="Times New Roman" w:eastAsia="Times New Roman" w:hAnsi="Times New Roman" w:cs="Times New Roman"/>
                <w:spacing w:val="-8"/>
                <w:sz w:val="24"/>
              </w:rPr>
              <w:t xml:space="preserve"> </w:t>
            </w:r>
            <w:r w:rsidRPr="00C064D0">
              <w:rPr>
                <w:rFonts w:ascii="Times New Roman" w:eastAsia="Times New Roman" w:hAnsi="Times New Roman" w:cs="Times New Roman"/>
                <w:sz w:val="24"/>
              </w:rPr>
              <w:t>характера</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опорой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образец.</w:t>
            </w:r>
          </w:p>
          <w:p w:rsidR="00C064D0" w:rsidRPr="00C064D0" w:rsidRDefault="00C064D0" w:rsidP="00C064D0">
            <w:pPr>
              <w:ind w:left="107" w:right="101"/>
              <w:rPr>
                <w:rFonts w:ascii="Times New Roman" w:eastAsia="Times New Roman" w:hAnsi="Times New Roman" w:cs="Times New Roman"/>
                <w:sz w:val="24"/>
              </w:rPr>
            </w:pPr>
            <w:r w:rsidRPr="00C064D0">
              <w:rPr>
                <w:rFonts w:ascii="Times New Roman" w:eastAsia="Times New Roman" w:hAnsi="Times New Roman" w:cs="Times New Roman"/>
                <w:b/>
                <w:i/>
                <w:sz w:val="24"/>
              </w:rPr>
              <w:t>Фонетическая сторона речи</w:t>
            </w:r>
            <w:r w:rsidRPr="00C064D0">
              <w:rPr>
                <w:rFonts w:ascii="Times New Roman" w:eastAsia="Times New Roman" w:hAnsi="Times New Roman" w:cs="Times New Roman"/>
                <w:b/>
                <w:i/>
                <w:spacing w:val="-57"/>
                <w:sz w:val="24"/>
              </w:rPr>
              <w:t xml:space="preserve"> </w:t>
            </w:r>
            <w:r w:rsidRPr="00C064D0">
              <w:rPr>
                <w:rFonts w:ascii="Times New Roman" w:eastAsia="Times New Roman" w:hAnsi="Times New Roman" w:cs="Times New Roman"/>
                <w:sz w:val="24"/>
              </w:rPr>
              <w:t>Соблюдение норм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произношения:</w:t>
            </w:r>
          </w:p>
          <w:p w:rsidR="00C064D0" w:rsidRPr="00C064D0" w:rsidRDefault="00C064D0" w:rsidP="00C064D0">
            <w:pPr>
              <w:spacing w:before="1"/>
              <w:ind w:left="107" w:right="821"/>
              <w:rPr>
                <w:rFonts w:ascii="Times New Roman" w:eastAsia="Times New Roman" w:hAnsi="Times New Roman" w:cs="Times New Roman"/>
                <w:sz w:val="24"/>
              </w:rPr>
            </w:pPr>
            <w:r w:rsidRPr="00C064D0">
              <w:rPr>
                <w:rFonts w:ascii="Times New Roman" w:eastAsia="Times New Roman" w:hAnsi="Times New Roman" w:cs="Times New Roman"/>
                <w:sz w:val="24"/>
              </w:rPr>
              <w:t>Различение на слух 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адекватно, без ошибок,</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ведущих к сбою 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коммуникации,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произношение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слов</w:t>
            </w:r>
          </w:p>
          <w:p w:rsidR="00C064D0" w:rsidRPr="00C064D0" w:rsidRDefault="00C064D0" w:rsidP="00C064D0">
            <w:pPr>
              <w:ind w:left="107" w:right="300"/>
              <w:rPr>
                <w:rFonts w:ascii="Times New Roman" w:eastAsia="Times New Roman" w:hAnsi="Times New Roman" w:cs="Times New Roman"/>
                <w:sz w:val="24"/>
              </w:rPr>
            </w:pP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соблюдением</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правильного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ударения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 фраз с</w:t>
            </w:r>
          </w:p>
          <w:p w:rsidR="00C064D0" w:rsidRPr="00C064D0" w:rsidRDefault="00C064D0" w:rsidP="00C064D0">
            <w:pPr>
              <w:spacing w:before="1"/>
              <w:ind w:left="107" w:right="491"/>
              <w:rPr>
                <w:rFonts w:ascii="Times New Roman" w:eastAsia="Times New Roman" w:hAnsi="Times New Roman" w:cs="Times New Roman"/>
                <w:sz w:val="24"/>
              </w:rPr>
            </w:pPr>
            <w:r w:rsidRPr="00C064D0">
              <w:rPr>
                <w:rFonts w:ascii="Times New Roman" w:eastAsia="Times New Roman" w:hAnsi="Times New Roman" w:cs="Times New Roman"/>
                <w:sz w:val="24"/>
              </w:rPr>
              <w:t>соблюдением их ритмико-</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интонационных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особенностей.</w:t>
            </w:r>
          </w:p>
          <w:p w:rsidR="00C064D0" w:rsidRPr="00C064D0" w:rsidRDefault="00C064D0" w:rsidP="00C064D0">
            <w:pPr>
              <w:ind w:left="107" w:right="261"/>
              <w:rPr>
                <w:rFonts w:ascii="Times New Roman" w:eastAsia="Times New Roman" w:hAnsi="Times New Roman" w:cs="Times New Roman"/>
                <w:sz w:val="24"/>
              </w:rPr>
            </w:pPr>
            <w:r w:rsidRPr="00C064D0">
              <w:rPr>
                <w:rFonts w:ascii="Times New Roman" w:eastAsia="Times New Roman" w:hAnsi="Times New Roman" w:cs="Times New Roman"/>
                <w:sz w:val="24"/>
              </w:rPr>
              <w:t>Корректное произношение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предложений с точки зрения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их ритмико-интонационных</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особенностей.</w:t>
            </w:r>
          </w:p>
          <w:p w:rsidR="00C064D0" w:rsidRPr="00C064D0" w:rsidRDefault="00C064D0" w:rsidP="00C064D0">
            <w:pPr>
              <w:ind w:left="107" w:right="360"/>
              <w:rPr>
                <w:rFonts w:ascii="Times New Roman" w:eastAsia="Times New Roman" w:hAnsi="Times New Roman" w:cs="Times New Roman"/>
                <w:sz w:val="24"/>
              </w:rPr>
            </w:pPr>
            <w:r w:rsidRPr="00C064D0">
              <w:rPr>
                <w:rFonts w:ascii="Times New Roman" w:eastAsia="Times New Roman" w:hAnsi="Times New Roman" w:cs="Times New Roman"/>
                <w:sz w:val="24"/>
              </w:rPr>
              <w:t>Чтение слов в соответствии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 изученными правилами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чтения.</w:t>
            </w:r>
          </w:p>
          <w:p w:rsidR="00C064D0" w:rsidRPr="00C064D0" w:rsidRDefault="00C064D0" w:rsidP="00C064D0">
            <w:pPr>
              <w:ind w:left="107" w:right="639"/>
              <w:rPr>
                <w:rFonts w:ascii="Times New Roman" w:eastAsia="Times New Roman" w:hAnsi="Times New Roman" w:cs="Times New Roman"/>
                <w:sz w:val="24"/>
              </w:rPr>
            </w:pPr>
            <w:r w:rsidRPr="00C064D0">
              <w:rPr>
                <w:rFonts w:ascii="Times New Roman" w:eastAsia="Times New Roman" w:hAnsi="Times New Roman" w:cs="Times New Roman"/>
                <w:sz w:val="24"/>
              </w:rPr>
              <w:t>Фонетически</w:t>
            </w:r>
            <w:r w:rsidRPr="00C064D0">
              <w:rPr>
                <w:rFonts w:ascii="Times New Roman" w:eastAsia="Times New Roman" w:hAnsi="Times New Roman" w:cs="Times New Roman"/>
                <w:spacing w:val="-14"/>
                <w:sz w:val="24"/>
              </w:rPr>
              <w:t xml:space="preserve"> </w:t>
            </w:r>
            <w:r w:rsidRPr="00C064D0">
              <w:rPr>
                <w:rFonts w:ascii="Times New Roman" w:eastAsia="Times New Roman" w:hAnsi="Times New Roman" w:cs="Times New Roman"/>
                <w:sz w:val="24"/>
              </w:rPr>
              <w:t>корректное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произношение знаков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транскрипции.</w:t>
            </w:r>
          </w:p>
          <w:p w:rsidR="00C064D0" w:rsidRPr="00C064D0" w:rsidRDefault="00C064D0" w:rsidP="00C064D0">
            <w:pPr>
              <w:spacing w:line="270" w:lineRule="atLeast"/>
              <w:ind w:left="107" w:right="272"/>
              <w:rPr>
                <w:rFonts w:ascii="Times New Roman" w:eastAsia="Times New Roman" w:hAnsi="Times New Roman" w:cs="Times New Roman"/>
                <w:sz w:val="24"/>
              </w:rPr>
            </w:pPr>
            <w:r w:rsidRPr="00C064D0">
              <w:rPr>
                <w:rFonts w:ascii="Times New Roman" w:eastAsia="Times New Roman" w:hAnsi="Times New Roman" w:cs="Times New Roman"/>
                <w:sz w:val="24"/>
              </w:rPr>
              <w:t>Чтение слов 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использованием полной или</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частичной</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транскрипции,</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по</w:t>
            </w:r>
          </w:p>
        </w:tc>
        <w:tc>
          <w:tcPr>
            <w:tcW w:w="5177" w:type="dxa"/>
          </w:tcPr>
          <w:p w:rsidR="00C064D0" w:rsidRPr="00C064D0" w:rsidRDefault="00C064D0" w:rsidP="00C064D0">
            <w:pPr>
              <w:ind w:left="108" w:right="362"/>
              <w:rPr>
                <w:rFonts w:ascii="Times New Roman" w:eastAsia="Times New Roman" w:hAnsi="Times New Roman" w:cs="Times New Roman"/>
                <w:sz w:val="24"/>
              </w:rPr>
            </w:pPr>
            <w:r w:rsidRPr="00C064D0">
              <w:rPr>
                <w:rFonts w:ascii="Times New Roman" w:eastAsia="Times New Roman" w:hAnsi="Times New Roman" w:cs="Times New Roman"/>
                <w:sz w:val="24"/>
              </w:rPr>
              <w:t>Выписывать</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из</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текста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слова,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словосочетания,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предложения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соответствии с</w:t>
            </w:r>
          </w:p>
          <w:p w:rsidR="00C064D0" w:rsidRPr="00C064D0" w:rsidRDefault="00C064D0" w:rsidP="00C064D0">
            <w:pPr>
              <w:ind w:left="108" w:right="897"/>
              <w:rPr>
                <w:rFonts w:ascii="Times New Roman" w:eastAsia="Times New Roman" w:hAnsi="Times New Roman" w:cs="Times New Roman"/>
                <w:sz w:val="24"/>
              </w:rPr>
            </w:pPr>
            <w:r w:rsidRPr="00C064D0">
              <w:rPr>
                <w:rFonts w:ascii="Times New Roman" w:eastAsia="Times New Roman" w:hAnsi="Times New Roman" w:cs="Times New Roman"/>
                <w:sz w:val="24"/>
              </w:rPr>
              <w:t>коммуникативной/учебной задачей.</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Восстанавливать</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предложение,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вставляя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пропущенные слова или дописывая его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окончание.</w:t>
            </w:r>
          </w:p>
          <w:p w:rsidR="00C064D0" w:rsidRPr="00C064D0" w:rsidRDefault="00C064D0" w:rsidP="00C064D0">
            <w:pPr>
              <w:ind w:left="108" w:right="431"/>
              <w:rPr>
                <w:rFonts w:ascii="Times New Roman" w:eastAsia="Times New Roman" w:hAnsi="Times New Roman" w:cs="Times New Roman"/>
                <w:sz w:val="24"/>
              </w:rPr>
            </w:pPr>
            <w:r w:rsidRPr="00C064D0">
              <w:rPr>
                <w:rFonts w:ascii="Times New Roman" w:eastAsia="Times New Roman" w:hAnsi="Times New Roman" w:cs="Times New Roman"/>
                <w:sz w:val="24"/>
              </w:rPr>
              <w:t>Делать подписи к картинкам, фотографиям с</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пояснением,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что 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них</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изображено.</w:t>
            </w:r>
          </w:p>
          <w:p w:rsidR="00C064D0" w:rsidRPr="00C064D0" w:rsidRDefault="00C064D0" w:rsidP="00C064D0">
            <w:pPr>
              <w:ind w:left="108" w:right="212"/>
              <w:rPr>
                <w:rFonts w:ascii="Times New Roman" w:eastAsia="Times New Roman" w:hAnsi="Times New Roman" w:cs="Times New Roman"/>
                <w:sz w:val="24"/>
              </w:rPr>
            </w:pPr>
            <w:r w:rsidRPr="00C064D0">
              <w:rPr>
                <w:rFonts w:ascii="Times New Roman" w:eastAsia="Times New Roman" w:hAnsi="Times New Roman" w:cs="Times New Roman"/>
                <w:sz w:val="24"/>
              </w:rPr>
              <w:t>Заполнять анкеты и формуляры: сообщать о</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себе основные сведения (имя, фамилия,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возраст,</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местожительство</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(страна</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проживания,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город),</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любимое</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занятие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т. д.).</w:t>
            </w:r>
          </w:p>
          <w:p w:rsidR="00C064D0" w:rsidRPr="00C064D0" w:rsidRDefault="00C064D0" w:rsidP="00C064D0">
            <w:pPr>
              <w:ind w:left="108" w:right="221"/>
              <w:rPr>
                <w:rFonts w:ascii="Times New Roman" w:eastAsia="Times New Roman" w:hAnsi="Times New Roman" w:cs="Times New Roman"/>
                <w:sz w:val="24"/>
              </w:rPr>
            </w:pPr>
            <w:r w:rsidRPr="00C064D0">
              <w:rPr>
                <w:rFonts w:ascii="Times New Roman" w:eastAsia="Times New Roman" w:hAnsi="Times New Roman" w:cs="Times New Roman"/>
                <w:sz w:val="24"/>
              </w:rPr>
              <w:t>Писание</w:t>
            </w:r>
            <w:r w:rsidRPr="00C064D0">
              <w:rPr>
                <w:rFonts w:ascii="Times New Roman" w:eastAsia="Times New Roman" w:hAnsi="Times New Roman" w:cs="Times New Roman"/>
                <w:spacing w:val="-6"/>
                <w:sz w:val="24"/>
              </w:rPr>
              <w:t xml:space="preserve"> </w:t>
            </w:r>
            <w:r w:rsidRPr="00C064D0">
              <w:rPr>
                <w:rFonts w:ascii="Times New Roman" w:eastAsia="Times New Roman" w:hAnsi="Times New Roman" w:cs="Times New Roman"/>
                <w:sz w:val="24"/>
              </w:rPr>
              <w:t>небольшое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письменное</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высказывание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использованием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вербальных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w:t>
            </w:r>
          </w:p>
          <w:p w:rsidR="00C064D0" w:rsidRPr="00C064D0" w:rsidRDefault="00C064D0" w:rsidP="00C064D0">
            <w:pPr>
              <w:ind w:left="108"/>
              <w:rPr>
                <w:rFonts w:ascii="Times New Roman" w:eastAsia="Times New Roman" w:hAnsi="Times New Roman" w:cs="Times New Roman"/>
                <w:sz w:val="24"/>
              </w:rPr>
            </w:pPr>
            <w:r w:rsidRPr="00C064D0">
              <w:rPr>
                <w:rFonts w:ascii="Times New Roman" w:eastAsia="Times New Roman" w:hAnsi="Times New Roman" w:cs="Times New Roman"/>
                <w:sz w:val="24"/>
              </w:rPr>
              <w:t>Писать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опорой</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на</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образец</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короткие</w:t>
            </w:r>
          </w:p>
          <w:p w:rsidR="00C064D0" w:rsidRPr="00C064D0" w:rsidRDefault="00C064D0" w:rsidP="00C064D0">
            <w:pPr>
              <w:ind w:left="108" w:right="291"/>
              <w:rPr>
                <w:rFonts w:ascii="Times New Roman" w:eastAsia="Times New Roman" w:hAnsi="Times New Roman" w:cs="Times New Roman"/>
                <w:sz w:val="24"/>
              </w:rPr>
            </w:pPr>
            <w:r w:rsidRPr="00C064D0">
              <w:rPr>
                <w:rFonts w:ascii="Times New Roman" w:eastAsia="Times New Roman" w:hAnsi="Times New Roman" w:cs="Times New Roman"/>
                <w:sz w:val="24"/>
              </w:rPr>
              <w:t>поздравления</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днём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рождения,</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Новым</w:t>
            </w:r>
            <w:r w:rsidRPr="00C064D0">
              <w:rPr>
                <w:rFonts w:ascii="Times New Roman" w:eastAsia="Times New Roman" w:hAnsi="Times New Roman" w:cs="Times New Roman"/>
                <w:spacing w:val="-5"/>
                <w:sz w:val="24"/>
              </w:rPr>
              <w:t xml:space="preserve"> </w:t>
            </w:r>
            <w:r w:rsidRPr="00C064D0">
              <w:rPr>
                <w:rFonts w:ascii="Times New Roman" w:eastAsia="Times New Roman" w:hAnsi="Times New Roman" w:cs="Times New Roman"/>
                <w:sz w:val="24"/>
              </w:rPr>
              <w:t>годом,</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Рождеством</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выражением</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пожелания.</w:t>
            </w:r>
          </w:p>
          <w:p w:rsidR="00C064D0" w:rsidRPr="00C064D0" w:rsidRDefault="00C064D0" w:rsidP="00C064D0">
            <w:pPr>
              <w:ind w:left="108" w:right="896"/>
              <w:rPr>
                <w:rFonts w:ascii="Times New Roman" w:eastAsia="Times New Roman" w:hAnsi="Times New Roman" w:cs="Times New Roman"/>
                <w:sz w:val="24"/>
              </w:rPr>
            </w:pPr>
            <w:r w:rsidRPr="00C064D0">
              <w:rPr>
                <w:rFonts w:ascii="Times New Roman" w:eastAsia="Times New Roman" w:hAnsi="Times New Roman" w:cs="Times New Roman"/>
                <w:sz w:val="24"/>
              </w:rPr>
              <w:t>Писать электронное сообщение личного</w:t>
            </w:r>
            <w:r w:rsidRPr="00C064D0">
              <w:rPr>
                <w:rFonts w:ascii="Times New Roman" w:eastAsia="Times New Roman" w:hAnsi="Times New Roman" w:cs="Times New Roman"/>
                <w:spacing w:val="-58"/>
                <w:sz w:val="24"/>
              </w:rPr>
              <w:t xml:space="preserve"> </w:t>
            </w:r>
            <w:r w:rsidRPr="00C064D0">
              <w:rPr>
                <w:rFonts w:ascii="Times New Roman" w:eastAsia="Times New Roman" w:hAnsi="Times New Roman" w:cs="Times New Roman"/>
                <w:sz w:val="24"/>
              </w:rPr>
              <w:t>характера</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опорой на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образец.</w:t>
            </w:r>
          </w:p>
          <w:p w:rsidR="00C064D0" w:rsidRPr="00C064D0" w:rsidRDefault="00C064D0" w:rsidP="00C064D0">
            <w:pPr>
              <w:ind w:left="108" w:right="141"/>
              <w:rPr>
                <w:rFonts w:ascii="Times New Roman" w:eastAsia="Times New Roman" w:hAnsi="Times New Roman" w:cs="Times New Roman"/>
                <w:sz w:val="24"/>
              </w:rPr>
            </w:pPr>
            <w:r w:rsidRPr="00C064D0">
              <w:rPr>
                <w:rFonts w:ascii="Times New Roman" w:eastAsia="Times New Roman" w:hAnsi="Times New Roman" w:cs="Times New Roman"/>
                <w:sz w:val="24"/>
              </w:rPr>
              <w:t>Правильно оформлять конверт, сервисные поля</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в системе электронной почты (адрес, тема</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сообщения).</w:t>
            </w: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rPr>
                <w:rFonts w:ascii="Times New Roman" w:eastAsia="Times New Roman" w:hAnsi="Times New Roman" w:cs="Times New Roman"/>
                <w:b/>
                <w:sz w:val="26"/>
              </w:rPr>
            </w:pPr>
          </w:p>
          <w:p w:rsidR="00C064D0" w:rsidRPr="00C064D0" w:rsidRDefault="00C064D0" w:rsidP="00C064D0">
            <w:pPr>
              <w:spacing w:before="182"/>
              <w:ind w:left="108"/>
              <w:rPr>
                <w:rFonts w:ascii="Times New Roman" w:eastAsia="Times New Roman" w:hAnsi="Times New Roman" w:cs="Times New Roman"/>
                <w:b/>
                <w:i/>
                <w:sz w:val="24"/>
              </w:rPr>
            </w:pPr>
            <w:r w:rsidRPr="00C064D0">
              <w:rPr>
                <w:rFonts w:ascii="Times New Roman" w:eastAsia="Times New Roman" w:hAnsi="Times New Roman" w:cs="Times New Roman"/>
                <w:b/>
                <w:i/>
                <w:sz w:val="24"/>
              </w:rPr>
              <w:t>Фонетическая</w:t>
            </w:r>
            <w:r w:rsidRPr="00C064D0">
              <w:rPr>
                <w:rFonts w:ascii="Times New Roman" w:eastAsia="Times New Roman" w:hAnsi="Times New Roman" w:cs="Times New Roman"/>
                <w:b/>
                <w:i/>
                <w:spacing w:val="-3"/>
                <w:sz w:val="24"/>
              </w:rPr>
              <w:t xml:space="preserve"> </w:t>
            </w:r>
            <w:r w:rsidRPr="00C064D0">
              <w:rPr>
                <w:rFonts w:ascii="Times New Roman" w:eastAsia="Times New Roman" w:hAnsi="Times New Roman" w:cs="Times New Roman"/>
                <w:b/>
                <w:i/>
                <w:sz w:val="24"/>
              </w:rPr>
              <w:t>сторона</w:t>
            </w:r>
            <w:r w:rsidRPr="00C064D0">
              <w:rPr>
                <w:rFonts w:ascii="Times New Roman" w:eastAsia="Times New Roman" w:hAnsi="Times New Roman" w:cs="Times New Roman"/>
                <w:b/>
                <w:i/>
                <w:spacing w:val="-2"/>
                <w:sz w:val="24"/>
              </w:rPr>
              <w:t xml:space="preserve"> </w:t>
            </w:r>
            <w:r w:rsidRPr="00C064D0">
              <w:rPr>
                <w:rFonts w:ascii="Times New Roman" w:eastAsia="Times New Roman" w:hAnsi="Times New Roman" w:cs="Times New Roman"/>
                <w:b/>
                <w:i/>
                <w:sz w:val="24"/>
              </w:rPr>
              <w:t>речи</w:t>
            </w:r>
          </w:p>
          <w:p w:rsidR="00C064D0" w:rsidRPr="00C064D0" w:rsidRDefault="00C064D0" w:rsidP="00C064D0">
            <w:pPr>
              <w:spacing w:line="270" w:lineRule="atLeast"/>
              <w:ind w:left="108" w:right="184"/>
              <w:rPr>
                <w:rFonts w:ascii="Times New Roman" w:eastAsia="Times New Roman" w:hAnsi="Times New Roman" w:cs="Times New Roman"/>
                <w:sz w:val="24"/>
              </w:rPr>
            </w:pPr>
            <w:r w:rsidRPr="00C064D0">
              <w:rPr>
                <w:rFonts w:ascii="Times New Roman" w:eastAsia="Times New Roman" w:hAnsi="Times New Roman" w:cs="Times New Roman"/>
                <w:sz w:val="24"/>
              </w:rPr>
              <w:t>Различать на слух и адекватно произносить все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звуки английского языка, соблюдая нормы</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произнесения звуков (долгота и краткость</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гласных, отсутствие оглушения звонких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согласных в конце слога или слова, отсутствие</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смягчения согласных перед гласными;</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связующее</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“r”</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в</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предложениях</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с</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there</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is/there</w:t>
            </w:r>
          </w:p>
        </w:tc>
        <w:tc>
          <w:tcPr>
            <w:tcW w:w="3123"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9661"/>
        </w:trPr>
        <w:tc>
          <w:tcPr>
            <w:tcW w:w="468"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339" w:type="dxa"/>
          </w:tcPr>
          <w:p w:rsidR="00C064D0" w:rsidRPr="00C064D0" w:rsidRDefault="00C064D0" w:rsidP="00C064D0">
            <w:pPr>
              <w:spacing w:line="275" w:lineRule="exact"/>
              <w:ind w:left="10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аналогии.</w:t>
            </w:r>
          </w:p>
          <w:p w:rsidR="00C064D0" w:rsidRPr="00C064D0" w:rsidRDefault="00C064D0" w:rsidP="00C064D0">
            <w:pPr>
              <w:ind w:left="107" w:right="847"/>
              <w:rPr>
                <w:rFonts w:ascii="Times New Roman" w:eastAsia="Times New Roman" w:hAnsi="Times New Roman" w:cs="Times New Roman"/>
                <w:sz w:val="24"/>
                <w:lang w:val="ru-RU"/>
              </w:rPr>
            </w:pPr>
            <w:r w:rsidRPr="00C064D0">
              <w:rPr>
                <w:rFonts w:ascii="Times New Roman" w:eastAsia="Times New Roman" w:hAnsi="Times New Roman" w:cs="Times New Roman"/>
                <w:b/>
                <w:i/>
                <w:sz w:val="24"/>
                <w:lang w:val="ru-RU"/>
              </w:rPr>
              <w:t>Графика, орфография</w:t>
            </w:r>
            <w:r w:rsidRPr="00C064D0">
              <w:rPr>
                <w:rFonts w:ascii="Times New Roman" w:eastAsia="Times New Roman" w:hAnsi="Times New Roman" w:cs="Times New Roman"/>
                <w:b/>
                <w:i/>
                <w:spacing w:val="-57"/>
                <w:sz w:val="24"/>
                <w:lang w:val="ru-RU"/>
              </w:rPr>
              <w:t xml:space="preserve"> </w:t>
            </w:r>
            <w:r w:rsidRPr="00C064D0">
              <w:rPr>
                <w:rFonts w:ascii="Times New Roman" w:eastAsia="Times New Roman" w:hAnsi="Times New Roman" w:cs="Times New Roman"/>
                <w:b/>
                <w:i/>
                <w:sz w:val="24"/>
                <w:lang w:val="ru-RU"/>
              </w:rPr>
              <w:t>и пунктуация</w:t>
            </w:r>
            <w:r w:rsidRPr="00C064D0">
              <w:rPr>
                <w:rFonts w:ascii="Times New Roman" w:eastAsia="Times New Roman" w:hAnsi="Times New Roman" w:cs="Times New Roman"/>
                <w:b/>
                <w:i/>
                <w:spacing w:val="1"/>
                <w:sz w:val="24"/>
                <w:lang w:val="ru-RU"/>
              </w:rPr>
              <w:t xml:space="preserve"> </w:t>
            </w:r>
            <w:r w:rsidRPr="00C064D0">
              <w:rPr>
                <w:rFonts w:ascii="Times New Roman" w:eastAsia="Times New Roman" w:hAnsi="Times New Roman" w:cs="Times New Roman"/>
                <w:sz w:val="24"/>
                <w:lang w:val="ru-RU"/>
              </w:rPr>
              <w:t>Правильное написание</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изученных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слов.</w:t>
            </w:r>
          </w:p>
          <w:p w:rsidR="00C064D0" w:rsidRPr="00C064D0" w:rsidRDefault="00C064D0" w:rsidP="00C064D0">
            <w:pPr>
              <w:ind w:left="107" w:right="45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Правильная расстановка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знаков препинания (точки,</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вопросительного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восклицательного знака в</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конце</w:t>
            </w:r>
          </w:p>
          <w:p w:rsidR="00C064D0" w:rsidRPr="00C064D0" w:rsidRDefault="00C064D0" w:rsidP="00C064D0">
            <w:pPr>
              <w:spacing w:before="1"/>
              <w:ind w:left="107" w:right="200"/>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предложения; запятой при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перечислении и обращении).</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b/>
                <w:i/>
                <w:sz w:val="24"/>
                <w:lang w:val="ru-RU"/>
              </w:rPr>
              <w:t>Лексическая сторона речи</w:t>
            </w:r>
            <w:r w:rsidRPr="00C064D0">
              <w:rPr>
                <w:rFonts w:ascii="Times New Roman" w:eastAsia="Times New Roman" w:hAnsi="Times New Roman" w:cs="Times New Roman"/>
                <w:b/>
                <w:i/>
                <w:spacing w:val="1"/>
                <w:sz w:val="24"/>
                <w:lang w:val="ru-RU"/>
              </w:rPr>
              <w:t xml:space="preserve"> </w:t>
            </w:r>
            <w:r w:rsidRPr="00C064D0">
              <w:rPr>
                <w:rFonts w:ascii="Times New Roman" w:eastAsia="Times New Roman" w:hAnsi="Times New Roman" w:cs="Times New Roman"/>
                <w:sz w:val="24"/>
                <w:lang w:val="ru-RU"/>
              </w:rPr>
              <w:t>Распознавание в письменном</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и звучащем тексте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употребление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 речи изученных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лексических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единиц</w:t>
            </w:r>
          </w:p>
          <w:p w:rsidR="00C064D0" w:rsidRPr="00C064D0" w:rsidRDefault="00C064D0" w:rsidP="00C064D0">
            <w:pPr>
              <w:ind w:left="107" w:right="852"/>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(слов, словосочетаний,</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речевых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клише).</w:t>
            </w:r>
          </w:p>
          <w:p w:rsidR="00C064D0" w:rsidRPr="00C064D0" w:rsidRDefault="00C064D0" w:rsidP="00C064D0">
            <w:pPr>
              <w:spacing w:before="1"/>
              <w:ind w:left="107" w:right="178"/>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Распознавание и образование</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в устной и письменной речи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родственных слов с</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использованием основных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способов словообразования: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аффиксации, словосложения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конверсии.</w:t>
            </w:r>
          </w:p>
          <w:p w:rsidR="00C064D0" w:rsidRPr="00C064D0" w:rsidRDefault="00C064D0" w:rsidP="00C064D0">
            <w:pPr>
              <w:spacing w:before="9"/>
              <w:rPr>
                <w:rFonts w:ascii="Times New Roman" w:eastAsia="Times New Roman" w:hAnsi="Times New Roman" w:cs="Times New Roman"/>
                <w:b/>
                <w:sz w:val="23"/>
                <w:lang w:val="ru-RU"/>
              </w:rPr>
            </w:pPr>
          </w:p>
          <w:p w:rsidR="00C064D0" w:rsidRPr="00C064D0" w:rsidRDefault="00C064D0" w:rsidP="00C064D0">
            <w:pPr>
              <w:ind w:left="107" w:right="377"/>
              <w:rPr>
                <w:rFonts w:ascii="Times New Roman" w:eastAsia="Times New Roman" w:hAnsi="Times New Roman" w:cs="Times New Roman"/>
                <w:b/>
                <w:i/>
                <w:sz w:val="24"/>
                <w:lang w:val="ru-RU"/>
              </w:rPr>
            </w:pPr>
            <w:r w:rsidRPr="00C064D0">
              <w:rPr>
                <w:rFonts w:ascii="Times New Roman" w:eastAsia="Times New Roman" w:hAnsi="Times New Roman" w:cs="Times New Roman"/>
                <w:b/>
                <w:i/>
                <w:sz w:val="24"/>
                <w:lang w:val="ru-RU"/>
              </w:rPr>
              <w:t>Грамматическая сторона</w:t>
            </w:r>
            <w:r w:rsidRPr="00C064D0">
              <w:rPr>
                <w:rFonts w:ascii="Times New Roman" w:eastAsia="Times New Roman" w:hAnsi="Times New Roman" w:cs="Times New Roman"/>
                <w:b/>
                <w:i/>
                <w:spacing w:val="-57"/>
                <w:sz w:val="24"/>
                <w:lang w:val="ru-RU"/>
              </w:rPr>
              <w:t xml:space="preserve"> </w:t>
            </w:r>
            <w:r w:rsidRPr="00C064D0">
              <w:rPr>
                <w:rFonts w:ascii="Times New Roman" w:eastAsia="Times New Roman" w:hAnsi="Times New Roman" w:cs="Times New Roman"/>
                <w:b/>
                <w:i/>
                <w:sz w:val="24"/>
                <w:lang w:val="ru-RU"/>
              </w:rPr>
              <w:t>речи</w:t>
            </w:r>
          </w:p>
          <w:p w:rsidR="00C064D0" w:rsidRPr="00C064D0" w:rsidRDefault="00C064D0" w:rsidP="00C064D0">
            <w:pPr>
              <w:spacing w:line="270" w:lineRule="atLeast"/>
              <w:ind w:left="107" w:right="200"/>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Распознавание в письменном</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и звучащем тексте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употребление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 речи изученных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морфологических форм и</w:t>
            </w:r>
          </w:p>
        </w:tc>
        <w:tc>
          <w:tcPr>
            <w:tcW w:w="5177" w:type="dxa"/>
          </w:tcPr>
          <w:p w:rsidR="00C064D0" w:rsidRPr="00C064D0" w:rsidRDefault="00C064D0" w:rsidP="00C064D0">
            <w:pPr>
              <w:spacing w:line="275" w:lineRule="exact"/>
              <w:ind w:left="108"/>
              <w:rPr>
                <w:rFonts w:ascii="Times New Roman" w:eastAsia="Times New Roman" w:hAnsi="Times New Roman" w:cs="Times New Roman"/>
                <w:sz w:val="24"/>
                <w:lang w:val="ru-RU"/>
              </w:rPr>
            </w:pPr>
            <w:r w:rsidRPr="00C064D0">
              <w:rPr>
                <w:rFonts w:ascii="Times New Roman" w:eastAsia="Times New Roman" w:hAnsi="Times New Roman" w:cs="Times New Roman"/>
                <w:sz w:val="24"/>
              </w:rPr>
              <w:t>are</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rPr>
              <w:t>where</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rPr>
              <w:t>is</w:t>
            </w:r>
            <w:r w:rsidRPr="00C064D0">
              <w:rPr>
                <w:rFonts w:ascii="Times New Roman" w:eastAsia="Times New Roman" w:hAnsi="Times New Roman" w:cs="Times New Roman"/>
                <w:sz w:val="24"/>
                <w:lang w:val="ru-RU"/>
              </w:rPr>
              <w:t>).</w:t>
            </w:r>
          </w:p>
          <w:p w:rsidR="00C064D0" w:rsidRPr="00C064D0" w:rsidRDefault="00C064D0" w:rsidP="00C064D0">
            <w:pPr>
              <w:ind w:left="108" w:right="359"/>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Соблюдать правильное ударение в</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изолированном слове, фразе (правило</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отсутствия ударения на служебных словах).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Корректно произносить предложения с точки</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зрения их ритмико-интонационных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особенностей (побудительное предложение;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общий,</w:t>
            </w:r>
          </w:p>
          <w:p w:rsidR="00C064D0" w:rsidRPr="00C064D0" w:rsidRDefault="00C064D0" w:rsidP="00C064D0">
            <w:pPr>
              <w:ind w:left="108"/>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специальный</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вопросы).</w:t>
            </w:r>
          </w:p>
          <w:p w:rsidR="00C064D0" w:rsidRPr="00C064D0" w:rsidRDefault="00C064D0" w:rsidP="00C064D0">
            <w:pPr>
              <w:ind w:left="108" w:right="206"/>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Соблюдать интонацию перечисления.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Применять для чтения новых слов правила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чтения</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гласных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открытом</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закрытом</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слоге в</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односложных словах, в третьем типе слога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(гласная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rPr>
              <w:t>r</w:t>
            </w:r>
            <w:r w:rsidRPr="00C064D0">
              <w:rPr>
                <w:rFonts w:ascii="Times New Roman" w:eastAsia="Times New Roman" w:hAnsi="Times New Roman" w:cs="Times New Roman"/>
                <w:sz w:val="24"/>
                <w:lang w:val="ru-RU"/>
              </w:rPr>
              <w:t>); согласных, основных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звукобуквенных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сочетаниях</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в</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односложных,</w:t>
            </w:r>
          </w:p>
          <w:p w:rsidR="00C064D0" w:rsidRPr="00C064D0" w:rsidRDefault="00C064D0" w:rsidP="00C064D0">
            <w:pPr>
              <w:spacing w:before="1"/>
              <w:ind w:left="108" w:right="970"/>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двусложных и многосложных словах.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Вычленять некоторые звукобуквенные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сочетания при анализе изученных слов.</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Озвучивать</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знаки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транскрипции.</w:t>
            </w:r>
          </w:p>
          <w:p w:rsidR="00C064D0" w:rsidRPr="00C064D0" w:rsidRDefault="00C064D0" w:rsidP="00C064D0">
            <w:pPr>
              <w:spacing w:before="1"/>
              <w:ind w:left="108" w:right="314"/>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Читать новые слова по транскрипции (полной</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или частичной);</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по аналогии.</w:t>
            </w:r>
          </w:p>
          <w:p w:rsidR="00C064D0" w:rsidRPr="00C064D0" w:rsidRDefault="00C064D0" w:rsidP="00C064D0">
            <w:pPr>
              <w:spacing w:before="11"/>
              <w:rPr>
                <w:rFonts w:ascii="Times New Roman" w:eastAsia="Times New Roman" w:hAnsi="Times New Roman" w:cs="Times New Roman"/>
                <w:b/>
                <w:sz w:val="23"/>
                <w:lang w:val="ru-RU"/>
              </w:rPr>
            </w:pPr>
          </w:p>
          <w:p w:rsidR="00C064D0" w:rsidRPr="00C064D0" w:rsidRDefault="00C064D0" w:rsidP="00C064D0">
            <w:pPr>
              <w:ind w:left="108" w:right="166"/>
              <w:rPr>
                <w:rFonts w:ascii="Times New Roman" w:eastAsia="Times New Roman" w:hAnsi="Times New Roman" w:cs="Times New Roman"/>
                <w:sz w:val="24"/>
                <w:lang w:val="ru-RU"/>
              </w:rPr>
            </w:pPr>
            <w:r w:rsidRPr="00C064D0">
              <w:rPr>
                <w:rFonts w:ascii="Times New Roman" w:eastAsia="Times New Roman" w:hAnsi="Times New Roman" w:cs="Times New Roman"/>
                <w:b/>
                <w:i/>
                <w:sz w:val="24"/>
                <w:lang w:val="ru-RU"/>
              </w:rPr>
              <w:t>Графика, орфография и пунктуация</w:t>
            </w:r>
            <w:r w:rsidRPr="00C064D0">
              <w:rPr>
                <w:rFonts w:ascii="Times New Roman" w:eastAsia="Times New Roman" w:hAnsi="Times New Roman" w:cs="Times New Roman"/>
                <w:b/>
                <w:i/>
                <w:spacing w:val="1"/>
                <w:sz w:val="24"/>
                <w:lang w:val="ru-RU"/>
              </w:rPr>
              <w:t xml:space="preserve"> </w:t>
            </w:r>
            <w:r w:rsidRPr="00C064D0">
              <w:rPr>
                <w:rFonts w:ascii="Times New Roman" w:eastAsia="Times New Roman" w:hAnsi="Times New Roman" w:cs="Times New Roman"/>
                <w:sz w:val="24"/>
                <w:lang w:val="ru-RU"/>
              </w:rPr>
              <w:t>Правильно писать изученные слова.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Восстанавливать слово, вставляя пропущенные</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буквы.</w:t>
            </w:r>
          </w:p>
          <w:p w:rsidR="00C064D0" w:rsidRPr="00C064D0" w:rsidRDefault="00C064D0" w:rsidP="00C064D0">
            <w:pPr>
              <w:ind w:left="108" w:right="125"/>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Отличать транскрипционные знаки от букв.</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Расставлять знаки препинания (точку,</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вопросительный и восклицательный знаки) в</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конце предложения; запятую при перечислении</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обращении.</w:t>
            </w:r>
          </w:p>
          <w:p w:rsidR="00C064D0" w:rsidRPr="00C064D0" w:rsidRDefault="00C064D0" w:rsidP="00C064D0">
            <w:pPr>
              <w:ind w:left="108" w:right="382"/>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Использовать</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знак</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апострофа</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в</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сокращённых</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формах глаголов (глагола-связки,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вспомогательного</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 модального);</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w:t>
            </w:r>
          </w:p>
          <w:p w:rsidR="00C064D0" w:rsidRPr="00C064D0" w:rsidRDefault="00C064D0" w:rsidP="00C064D0">
            <w:pPr>
              <w:spacing w:line="259" w:lineRule="exact"/>
              <w:ind w:left="108"/>
              <w:rPr>
                <w:rFonts w:ascii="Times New Roman" w:eastAsia="Times New Roman" w:hAnsi="Times New Roman" w:cs="Times New Roman"/>
                <w:sz w:val="24"/>
              </w:rPr>
            </w:pPr>
            <w:r w:rsidRPr="00C064D0">
              <w:rPr>
                <w:rFonts w:ascii="Times New Roman" w:eastAsia="Times New Roman" w:hAnsi="Times New Roman" w:cs="Times New Roman"/>
                <w:sz w:val="24"/>
              </w:rPr>
              <w:t>притяжательном</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падеже</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имён</w:t>
            </w:r>
            <w:r w:rsidRPr="00C064D0">
              <w:rPr>
                <w:rFonts w:ascii="Times New Roman" w:eastAsia="Times New Roman" w:hAnsi="Times New Roman" w:cs="Times New Roman"/>
                <w:spacing w:val="-2"/>
                <w:sz w:val="24"/>
              </w:rPr>
              <w:t xml:space="preserve"> </w:t>
            </w:r>
            <w:r w:rsidRPr="00C064D0">
              <w:rPr>
                <w:rFonts w:ascii="Times New Roman" w:eastAsia="Times New Roman" w:hAnsi="Times New Roman" w:cs="Times New Roman"/>
                <w:sz w:val="24"/>
              </w:rPr>
              <w:t>существительных</w:t>
            </w:r>
          </w:p>
        </w:tc>
        <w:tc>
          <w:tcPr>
            <w:tcW w:w="3123" w:type="dxa"/>
          </w:tcPr>
          <w:p w:rsidR="00C064D0" w:rsidRPr="00C064D0" w:rsidRDefault="00C064D0" w:rsidP="00C064D0">
            <w:pPr>
              <w:rPr>
                <w:rFonts w:ascii="Times New Roman" w:eastAsia="Times New Roman" w:hAnsi="Times New Roman" w:cs="Times New Roman"/>
                <w:sz w:val="24"/>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9661"/>
        </w:trPr>
        <w:tc>
          <w:tcPr>
            <w:tcW w:w="468" w:type="dxa"/>
          </w:tcPr>
          <w:p w:rsidR="00C064D0" w:rsidRPr="00C064D0" w:rsidRDefault="00C064D0" w:rsidP="00C064D0">
            <w:pPr>
              <w:rPr>
                <w:rFonts w:ascii="Times New Roman" w:eastAsia="Times New Roman" w:hAnsi="Times New Roman" w:cs="Times New Roman"/>
                <w:sz w:val="24"/>
              </w:rPr>
            </w:pPr>
          </w:p>
        </w:tc>
        <w:tc>
          <w:tcPr>
            <w:tcW w:w="2681" w:type="dxa"/>
          </w:tcPr>
          <w:p w:rsidR="00C064D0" w:rsidRPr="00C064D0" w:rsidRDefault="00C064D0" w:rsidP="00C064D0">
            <w:pPr>
              <w:rPr>
                <w:rFonts w:ascii="Times New Roman" w:eastAsia="Times New Roman" w:hAnsi="Times New Roman" w:cs="Times New Roman"/>
                <w:sz w:val="24"/>
              </w:rPr>
            </w:pPr>
          </w:p>
        </w:tc>
        <w:tc>
          <w:tcPr>
            <w:tcW w:w="3339" w:type="dxa"/>
          </w:tcPr>
          <w:p w:rsidR="00C064D0" w:rsidRPr="00C064D0" w:rsidRDefault="00C064D0" w:rsidP="00C064D0">
            <w:pPr>
              <w:ind w:left="107" w:right="198"/>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синтаксических конструкций</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английского языка.</w:t>
            </w:r>
          </w:p>
          <w:p w:rsidR="00C064D0" w:rsidRPr="00C064D0" w:rsidRDefault="00C064D0" w:rsidP="00C064D0">
            <w:pPr>
              <w:ind w:left="107" w:right="190"/>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 xml:space="preserve">Глаголы в </w:t>
            </w:r>
            <w:r w:rsidRPr="00C064D0">
              <w:rPr>
                <w:rFonts w:ascii="Times New Roman" w:eastAsia="Times New Roman" w:hAnsi="Times New Roman" w:cs="Times New Roman"/>
                <w:sz w:val="24"/>
              </w:rPr>
              <w:t>Present</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Past</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Simple</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rPr>
              <w:t>Tense</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rPr>
              <w:t>Present</w:t>
            </w:r>
          </w:p>
          <w:p w:rsidR="00C064D0" w:rsidRPr="00C064D0" w:rsidRDefault="00C064D0" w:rsidP="00C064D0">
            <w:pPr>
              <w:ind w:left="107" w:right="502"/>
              <w:rPr>
                <w:rFonts w:ascii="Times New Roman" w:eastAsia="Times New Roman" w:hAnsi="Times New Roman" w:cs="Times New Roman"/>
                <w:sz w:val="24"/>
                <w:lang w:val="ru-RU"/>
              </w:rPr>
            </w:pPr>
            <w:r w:rsidRPr="00C064D0">
              <w:rPr>
                <w:rFonts w:ascii="Times New Roman" w:eastAsia="Times New Roman" w:hAnsi="Times New Roman" w:cs="Times New Roman"/>
                <w:sz w:val="24"/>
              </w:rPr>
              <w:t>Continuous</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Tense</w:t>
            </w:r>
            <w:r w:rsidRPr="00C064D0">
              <w:rPr>
                <w:rFonts w:ascii="Times New Roman" w:eastAsia="Times New Roman" w:hAnsi="Times New Roman" w:cs="Times New Roman"/>
                <w:sz w:val="24"/>
                <w:lang w:val="ru-RU"/>
              </w:rPr>
              <w:t xml:space="preserve"> в</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повествовательных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(утвердительных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отрицательных)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вопросительных (общий и</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специальный вопросы)</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предложениях.</w:t>
            </w:r>
          </w:p>
          <w:p w:rsidR="00C064D0" w:rsidRPr="00C064D0" w:rsidRDefault="00C064D0" w:rsidP="00C064D0">
            <w:pPr>
              <w:ind w:left="107" w:right="415"/>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 xml:space="preserve">Модальные глаголы </w:t>
            </w:r>
            <w:r w:rsidRPr="00C064D0">
              <w:rPr>
                <w:rFonts w:ascii="Times New Roman" w:eastAsia="Times New Roman" w:hAnsi="Times New Roman" w:cs="Times New Roman"/>
                <w:sz w:val="24"/>
              </w:rPr>
              <w:t>must</w:t>
            </w:r>
            <w:r w:rsidRPr="00C064D0">
              <w:rPr>
                <w:rFonts w:ascii="Times New Roman" w:eastAsia="Times New Roman" w:hAnsi="Times New Roman" w:cs="Times New Roman"/>
                <w:sz w:val="24"/>
                <w:lang w:val="ru-RU"/>
              </w:rPr>
              <w:t xml:space="preserve"> и</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rPr>
              <w:t>have</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z w:val="24"/>
                <w:lang w:val="ru-RU"/>
              </w:rPr>
              <w:t>.</w:t>
            </w:r>
          </w:p>
          <w:p w:rsidR="00C064D0" w:rsidRPr="00C064D0" w:rsidRDefault="00C064D0" w:rsidP="00C064D0">
            <w:pPr>
              <w:ind w:left="107" w:right="471"/>
              <w:rPr>
                <w:rFonts w:ascii="Times New Roman" w:eastAsia="Times New Roman" w:hAnsi="Times New Roman" w:cs="Times New Roman"/>
                <w:sz w:val="24"/>
              </w:rPr>
            </w:pPr>
            <w:r w:rsidRPr="00C064D0">
              <w:rPr>
                <w:rFonts w:ascii="Times New Roman" w:eastAsia="Times New Roman" w:hAnsi="Times New Roman" w:cs="Times New Roman"/>
                <w:sz w:val="24"/>
              </w:rPr>
              <w:t>Конструкция to be going to</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и Future Simple Tense для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выражения</w:t>
            </w:r>
            <w:r w:rsidRPr="00C064D0">
              <w:rPr>
                <w:rFonts w:ascii="Times New Roman" w:eastAsia="Times New Roman" w:hAnsi="Times New Roman" w:cs="Times New Roman"/>
                <w:spacing w:val="-1"/>
                <w:sz w:val="24"/>
              </w:rPr>
              <w:t xml:space="preserve"> </w:t>
            </w:r>
            <w:r w:rsidRPr="00C064D0">
              <w:rPr>
                <w:rFonts w:ascii="Times New Roman" w:eastAsia="Times New Roman" w:hAnsi="Times New Roman" w:cs="Times New Roman"/>
                <w:sz w:val="24"/>
              </w:rPr>
              <w:t>будущего</w:t>
            </w:r>
          </w:p>
          <w:p w:rsidR="00C064D0" w:rsidRPr="00C064D0" w:rsidRDefault="00C064D0" w:rsidP="00C064D0">
            <w:pPr>
              <w:tabs>
                <w:tab w:val="left" w:pos="2470"/>
              </w:tabs>
              <w:ind w:left="107"/>
              <w:rPr>
                <w:rFonts w:ascii="Times New Roman" w:eastAsia="Times New Roman" w:hAnsi="Times New Roman" w:cs="Times New Roman"/>
                <w:sz w:val="24"/>
              </w:rPr>
            </w:pPr>
            <w:r w:rsidRPr="00C064D0">
              <w:rPr>
                <w:rFonts w:ascii="Times New Roman" w:eastAsia="Times New Roman" w:hAnsi="Times New Roman" w:cs="Times New Roman"/>
                <w:sz w:val="24"/>
              </w:rPr>
              <w:t>действия</w:t>
            </w:r>
            <w:r w:rsidRPr="00C064D0">
              <w:rPr>
                <w:rFonts w:ascii="Times New Roman" w:eastAsia="Times New Roman" w:hAnsi="Times New Roman" w:cs="Times New Roman"/>
                <w:sz w:val="24"/>
              </w:rPr>
              <w:tab/>
              <w:t>(I</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am</w:t>
            </w:r>
          </w:p>
          <w:p w:rsidR="00C064D0" w:rsidRPr="00C064D0" w:rsidRDefault="00C064D0" w:rsidP="00C064D0">
            <w:pPr>
              <w:ind w:left="107" w:right="132"/>
              <w:rPr>
                <w:rFonts w:ascii="Times New Roman" w:eastAsia="Times New Roman" w:hAnsi="Times New Roman" w:cs="Times New Roman"/>
                <w:sz w:val="24"/>
                <w:lang w:val="ru-RU"/>
              </w:rPr>
            </w:pPr>
            <w:r w:rsidRPr="00C064D0">
              <w:rPr>
                <w:rFonts w:ascii="Times New Roman" w:eastAsia="Times New Roman" w:hAnsi="Times New Roman" w:cs="Times New Roman"/>
                <w:sz w:val="24"/>
              </w:rPr>
              <w:t>going</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have</w:t>
            </w:r>
            <w:r w:rsidRPr="00C064D0">
              <w:rPr>
                <w:rFonts w:ascii="Times New Roman" w:eastAsia="Times New Roman" w:hAnsi="Times New Roman" w:cs="Times New Roman"/>
                <w:spacing w:val="-4"/>
                <w:sz w:val="24"/>
              </w:rPr>
              <w:t xml:space="preserve"> </w:t>
            </w:r>
            <w:r w:rsidRPr="00C064D0">
              <w:rPr>
                <w:rFonts w:ascii="Times New Roman" w:eastAsia="Times New Roman" w:hAnsi="Times New Roman" w:cs="Times New Roman"/>
                <w:sz w:val="24"/>
              </w:rPr>
              <w:t>my</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birthday</w:t>
            </w:r>
            <w:r w:rsidRPr="00C064D0">
              <w:rPr>
                <w:rFonts w:ascii="Times New Roman" w:eastAsia="Times New Roman" w:hAnsi="Times New Roman" w:cs="Times New Roman"/>
                <w:spacing w:val="-3"/>
                <w:sz w:val="24"/>
              </w:rPr>
              <w:t xml:space="preserve"> </w:t>
            </w:r>
            <w:r w:rsidRPr="00C064D0">
              <w:rPr>
                <w:rFonts w:ascii="Times New Roman" w:eastAsia="Times New Roman" w:hAnsi="Times New Roman" w:cs="Times New Roman"/>
                <w:sz w:val="24"/>
              </w:rPr>
              <w:t>party</w:t>
            </w:r>
            <w:r w:rsidRPr="00C064D0">
              <w:rPr>
                <w:rFonts w:ascii="Times New Roman" w:eastAsia="Times New Roman" w:hAnsi="Times New Roman" w:cs="Times New Roman"/>
                <w:spacing w:val="-57"/>
                <w:sz w:val="24"/>
              </w:rPr>
              <w:t xml:space="preserve"> </w:t>
            </w:r>
            <w:r w:rsidRPr="00C064D0">
              <w:rPr>
                <w:rFonts w:ascii="Times New Roman" w:eastAsia="Times New Roman" w:hAnsi="Times New Roman" w:cs="Times New Roman"/>
                <w:sz w:val="24"/>
              </w:rPr>
              <w:t>on Saturday. Wait</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I</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ll</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help</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rPr>
              <w:t>you</w:t>
            </w:r>
            <w:r w:rsidRPr="00C064D0">
              <w:rPr>
                <w:rFonts w:ascii="Times New Roman" w:eastAsia="Times New Roman" w:hAnsi="Times New Roman" w:cs="Times New Roman"/>
                <w:sz w:val="24"/>
                <w:lang w:val="ru-RU"/>
              </w:rPr>
              <w:t>.).</w:t>
            </w:r>
          </w:p>
          <w:p w:rsidR="00C064D0" w:rsidRPr="00C064D0" w:rsidRDefault="00C064D0" w:rsidP="00C064D0">
            <w:pPr>
              <w:spacing w:before="1"/>
              <w:ind w:left="107" w:right="244"/>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Отрицательное местоимение</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rPr>
              <w:t>no</w:t>
            </w:r>
            <w:r w:rsidRPr="00C064D0">
              <w:rPr>
                <w:rFonts w:ascii="Times New Roman" w:eastAsia="Times New Roman" w:hAnsi="Times New Roman" w:cs="Times New Roman"/>
                <w:sz w:val="24"/>
                <w:lang w:val="ru-RU"/>
              </w:rPr>
              <w:t>.</w:t>
            </w:r>
          </w:p>
          <w:p w:rsidR="00C064D0" w:rsidRPr="00C064D0" w:rsidRDefault="00C064D0" w:rsidP="00C064D0">
            <w:pPr>
              <w:ind w:left="107" w:right="143"/>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Степени сравнения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прилагательных (формы,</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образованные по правилу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 xml:space="preserve">исключения: </w:t>
            </w:r>
            <w:r w:rsidRPr="00C064D0">
              <w:rPr>
                <w:rFonts w:ascii="Times New Roman" w:eastAsia="Times New Roman" w:hAnsi="Times New Roman" w:cs="Times New Roman"/>
                <w:sz w:val="24"/>
              </w:rPr>
              <w:t>good</w:t>
            </w:r>
            <w:r w:rsidRPr="00C064D0">
              <w:rPr>
                <w:rFonts w:ascii="Times New Roman" w:eastAsia="Times New Roman" w:hAnsi="Times New Roman" w:cs="Times New Roman"/>
                <w:sz w:val="24"/>
                <w:lang w:val="ru-RU"/>
              </w:rPr>
              <w:t xml:space="preserve"> — </w:t>
            </w:r>
            <w:r w:rsidRPr="00C064D0">
              <w:rPr>
                <w:rFonts w:ascii="Times New Roman" w:eastAsia="Times New Roman" w:hAnsi="Times New Roman" w:cs="Times New Roman"/>
                <w:sz w:val="24"/>
              </w:rPr>
              <w:t>better</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the</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best</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bad</w:t>
            </w:r>
            <w:r w:rsidRPr="00C064D0">
              <w:rPr>
                <w:rFonts w:ascii="Times New Roman" w:eastAsia="Times New Roman" w:hAnsi="Times New Roman" w:cs="Times New Roman"/>
                <w:sz w:val="24"/>
                <w:lang w:val="ru-RU"/>
              </w:rPr>
              <w:t xml:space="preserve"> — </w:t>
            </w:r>
            <w:r w:rsidRPr="00C064D0">
              <w:rPr>
                <w:rFonts w:ascii="Times New Roman" w:eastAsia="Times New Roman" w:hAnsi="Times New Roman" w:cs="Times New Roman"/>
                <w:sz w:val="24"/>
              </w:rPr>
              <w:t>worse</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the</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rPr>
              <w:t>worst</w:t>
            </w:r>
            <w:r w:rsidRPr="00C064D0">
              <w:rPr>
                <w:rFonts w:ascii="Times New Roman" w:eastAsia="Times New Roman" w:hAnsi="Times New Roman" w:cs="Times New Roman"/>
                <w:sz w:val="24"/>
                <w:lang w:val="ru-RU"/>
              </w:rPr>
              <w:t>.</w:t>
            </w:r>
          </w:p>
          <w:p w:rsidR="00C064D0" w:rsidRPr="00C064D0" w:rsidRDefault="00C064D0" w:rsidP="00C064D0">
            <w:pPr>
              <w:ind w:left="107" w:right="56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Наречия времени.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Обозначение</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даты</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года.</w:t>
            </w:r>
          </w:p>
          <w:p w:rsidR="00C064D0" w:rsidRPr="00C064D0" w:rsidRDefault="00C064D0" w:rsidP="00C064D0">
            <w:pPr>
              <w:ind w:left="107" w:right="892"/>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Обозначение времени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(5</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rPr>
              <w:t>o</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clock</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3</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rPr>
              <w:t>am</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2</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rPr>
              <w:t>pm</w:t>
            </w:r>
            <w:r w:rsidRPr="00C064D0">
              <w:rPr>
                <w:rFonts w:ascii="Times New Roman" w:eastAsia="Times New Roman" w:hAnsi="Times New Roman" w:cs="Times New Roman"/>
                <w:sz w:val="24"/>
                <w:lang w:val="ru-RU"/>
              </w:rPr>
              <w:t>).</w:t>
            </w:r>
          </w:p>
          <w:p w:rsidR="00C064D0" w:rsidRPr="00C064D0" w:rsidRDefault="00C064D0" w:rsidP="00C064D0">
            <w:pPr>
              <w:ind w:left="107" w:right="263"/>
              <w:rPr>
                <w:rFonts w:ascii="Times New Roman" w:eastAsia="Times New Roman" w:hAnsi="Times New Roman" w:cs="Times New Roman"/>
                <w:b/>
                <w:i/>
                <w:sz w:val="24"/>
                <w:lang w:val="ru-RU"/>
              </w:rPr>
            </w:pPr>
            <w:r w:rsidRPr="00C064D0">
              <w:rPr>
                <w:rFonts w:ascii="Times New Roman" w:eastAsia="Times New Roman" w:hAnsi="Times New Roman" w:cs="Times New Roman"/>
                <w:b/>
                <w:i/>
                <w:sz w:val="24"/>
                <w:lang w:val="ru-RU"/>
              </w:rPr>
              <w:t>Социокультурные знания и</w:t>
            </w:r>
            <w:r w:rsidRPr="00C064D0">
              <w:rPr>
                <w:rFonts w:ascii="Times New Roman" w:eastAsia="Times New Roman" w:hAnsi="Times New Roman" w:cs="Times New Roman"/>
                <w:b/>
                <w:i/>
                <w:spacing w:val="-57"/>
                <w:sz w:val="24"/>
                <w:lang w:val="ru-RU"/>
              </w:rPr>
              <w:t xml:space="preserve"> </w:t>
            </w:r>
            <w:r w:rsidRPr="00C064D0">
              <w:rPr>
                <w:rFonts w:ascii="Times New Roman" w:eastAsia="Times New Roman" w:hAnsi="Times New Roman" w:cs="Times New Roman"/>
                <w:b/>
                <w:i/>
                <w:sz w:val="24"/>
                <w:lang w:val="ru-RU"/>
              </w:rPr>
              <w:t>умения</w:t>
            </w:r>
          </w:p>
          <w:p w:rsidR="00C064D0" w:rsidRPr="00C064D0" w:rsidRDefault="00C064D0" w:rsidP="00C064D0">
            <w:pPr>
              <w:spacing w:line="259" w:lineRule="exact"/>
              <w:ind w:left="10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Знание</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использование</w:t>
            </w:r>
          </w:p>
        </w:tc>
        <w:tc>
          <w:tcPr>
            <w:tcW w:w="5177" w:type="dxa"/>
          </w:tcPr>
          <w:p w:rsidR="00C064D0" w:rsidRPr="00C064D0" w:rsidRDefault="00C064D0" w:rsidP="00C064D0">
            <w:pPr>
              <w:spacing w:line="275" w:lineRule="exact"/>
              <w:ind w:left="108"/>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Possessive</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rPr>
              <w:t>Case</w:t>
            </w:r>
            <w:r w:rsidRPr="00C064D0">
              <w:rPr>
                <w:rFonts w:ascii="Times New Roman" w:eastAsia="Times New Roman" w:hAnsi="Times New Roman" w:cs="Times New Roman"/>
                <w:sz w:val="24"/>
                <w:lang w:val="ru-RU"/>
              </w:rPr>
              <w:t>).</w:t>
            </w:r>
          </w:p>
          <w:p w:rsidR="00C064D0" w:rsidRPr="00C064D0" w:rsidRDefault="00C064D0" w:rsidP="00C064D0">
            <w:pPr>
              <w:ind w:left="108"/>
              <w:rPr>
                <w:rFonts w:ascii="Times New Roman" w:eastAsia="Times New Roman" w:hAnsi="Times New Roman" w:cs="Times New Roman"/>
                <w:b/>
                <w:i/>
                <w:sz w:val="24"/>
                <w:lang w:val="ru-RU"/>
              </w:rPr>
            </w:pPr>
            <w:r w:rsidRPr="00C064D0">
              <w:rPr>
                <w:rFonts w:ascii="Times New Roman" w:eastAsia="Times New Roman" w:hAnsi="Times New Roman" w:cs="Times New Roman"/>
                <w:b/>
                <w:i/>
                <w:sz w:val="24"/>
                <w:lang w:val="ru-RU"/>
              </w:rPr>
              <w:t>Лексическая</w:t>
            </w:r>
            <w:r w:rsidRPr="00C064D0">
              <w:rPr>
                <w:rFonts w:ascii="Times New Roman" w:eastAsia="Times New Roman" w:hAnsi="Times New Roman" w:cs="Times New Roman"/>
                <w:b/>
                <w:i/>
                <w:spacing w:val="-2"/>
                <w:sz w:val="24"/>
                <w:lang w:val="ru-RU"/>
              </w:rPr>
              <w:t xml:space="preserve"> </w:t>
            </w:r>
            <w:r w:rsidRPr="00C064D0">
              <w:rPr>
                <w:rFonts w:ascii="Times New Roman" w:eastAsia="Times New Roman" w:hAnsi="Times New Roman" w:cs="Times New Roman"/>
                <w:b/>
                <w:i/>
                <w:sz w:val="24"/>
                <w:lang w:val="ru-RU"/>
              </w:rPr>
              <w:t>сторона</w:t>
            </w:r>
            <w:r w:rsidRPr="00C064D0">
              <w:rPr>
                <w:rFonts w:ascii="Times New Roman" w:eastAsia="Times New Roman" w:hAnsi="Times New Roman" w:cs="Times New Roman"/>
                <w:b/>
                <w:i/>
                <w:spacing w:val="-4"/>
                <w:sz w:val="24"/>
                <w:lang w:val="ru-RU"/>
              </w:rPr>
              <w:t xml:space="preserve"> </w:t>
            </w:r>
            <w:r w:rsidRPr="00C064D0">
              <w:rPr>
                <w:rFonts w:ascii="Times New Roman" w:eastAsia="Times New Roman" w:hAnsi="Times New Roman" w:cs="Times New Roman"/>
                <w:b/>
                <w:i/>
                <w:sz w:val="24"/>
                <w:lang w:val="ru-RU"/>
              </w:rPr>
              <w:t>речи</w:t>
            </w:r>
          </w:p>
          <w:p w:rsidR="00C064D0" w:rsidRPr="00C064D0" w:rsidRDefault="00C064D0" w:rsidP="00C064D0">
            <w:pPr>
              <w:ind w:left="108" w:right="635"/>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Узнавать в письменном и устном тексте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понимать</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изученные</w:t>
            </w:r>
            <w:r w:rsidRPr="00C064D0">
              <w:rPr>
                <w:rFonts w:ascii="Times New Roman" w:eastAsia="Times New Roman" w:hAnsi="Times New Roman" w:cs="Times New Roman"/>
                <w:spacing w:val="-6"/>
                <w:sz w:val="24"/>
                <w:lang w:val="ru-RU"/>
              </w:rPr>
              <w:t xml:space="preserve"> </w:t>
            </w:r>
            <w:r w:rsidRPr="00C064D0">
              <w:rPr>
                <w:rFonts w:ascii="Times New Roman" w:eastAsia="Times New Roman" w:hAnsi="Times New Roman" w:cs="Times New Roman"/>
                <w:sz w:val="24"/>
                <w:lang w:val="ru-RU"/>
              </w:rPr>
              <w:t>лексические</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единицы</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(основные</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значения).</w:t>
            </w:r>
          </w:p>
          <w:p w:rsidR="00C064D0" w:rsidRPr="00C064D0" w:rsidRDefault="00C064D0" w:rsidP="00C064D0">
            <w:pPr>
              <w:ind w:left="108" w:right="195"/>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Употреблять в устной и письменной речи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изученные лексические единицы в</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соответствии с коммуникативной задачей.</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Образовывать имена существительные с</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помощью суффиксов -</w:t>
            </w:r>
            <w:r w:rsidRPr="00C064D0">
              <w:rPr>
                <w:rFonts w:ascii="Times New Roman" w:eastAsia="Times New Roman" w:hAnsi="Times New Roman" w:cs="Times New Roman"/>
                <w:sz w:val="24"/>
              </w:rPr>
              <w:t>er</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or</w:t>
            </w:r>
            <w:r w:rsidRPr="00C064D0">
              <w:rPr>
                <w:rFonts w:ascii="Times New Roman" w:eastAsia="Times New Roman" w:hAnsi="Times New Roman" w:cs="Times New Roman"/>
                <w:sz w:val="24"/>
                <w:lang w:val="ru-RU"/>
              </w:rPr>
              <w:t>, -</w:t>
            </w:r>
            <w:r w:rsidRPr="00C064D0">
              <w:rPr>
                <w:rFonts w:ascii="Times New Roman" w:eastAsia="Times New Roman" w:hAnsi="Times New Roman" w:cs="Times New Roman"/>
                <w:sz w:val="24"/>
              </w:rPr>
              <w:t>ist</w:t>
            </w:r>
            <w:r w:rsidRPr="00C064D0">
              <w:rPr>
                <w:rFonts w:ascii="Times New Roman" w:eastAsia="Times New Roman" w:hAnsi="Times New Roman" w:cs="Times New Roman"/>
                <w:sz w:val="24"/>
                <w:lang w:val="ru-RU"/>
              </w:rPr>
              <w:t>; числительные</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с помощью суффиксов -</w:t>
            </w:r>
            <w:r w:rsidRPr="00C064D0">
              <w:rPr>
                <w:rFonts w:ascii="Times New Roman" w:eastAsia="Times New Roman" w:hAnsi="Times New Roman" w:cs="Times New Roman"/>
                <w:sz w:val="24"/>
              </w:rPr>
              <w:t>teen</w:t>
            </w:r>
            <w:r w:rsidRPr="00C064D0">
              <w:rPr>
                <w:rFonts w:ascii="Times New Roman" w:eastAsia="Times New Roman" w:hAnsi="Times New Roman" w:cs="Times New Roman"/>
                <w:sz w:val="24"/>
                <w:lang w:val="ru-RU"/>
              </w:rPr>
              <w:t>, -</w:t>
            </w:r>
            <w:r w:rsidRPr="00C064D0">
              <w:rPr>
                <w:rFonts w:ascii="Times New Roman" w:eastAsia="Times New Roman" w:hAnsi="Times New Roman" w:cs="Times New Roman"/>
                <w:sz w:val="24"/>
              </w:rPr>
              <w:t>ty</w:t>
            </w:r>
            <w:r w:rsidRPr="00C064D0">
              <w:rPr>
                <w:rFonts w:ascii="Times New Roman" w:eastAsia="Times New Roman" w:hAnsi="Times New Roman" w:cs="Times New Roman"/>
                <w:sz w:val="24"/>
                <w:lang w:val="ru-RU"/>
              </w:rPr>
              <w:t>, -</w:t>
            </w:r>
            <w:r w:rsidRPr="00C064D0">
              <w:rPr>
                <w:rFonts w:ascii="Times New Roman" w:eastAsia="Times New Roman" w:hAnsi="Times New Roman" w:cs="Times New Roman"/>
                <w:sz w:val="24"/>
              </w:rPr>
              <w:t>th</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речи.</w:t>
            </w:r>
          </w:p>
          <w:p w:rsidR="00C064D0" w:rsidRPr="00C064D0" w:rsidRDefault="00C064D0" w:rsidP="00C064D0">
            <w:pPr>
              <w:spacing w:before="1"/>
              <w:ind w:left="108" w:right="131"/>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 речи существительные,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образованные</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путём</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словосложения</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football</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помощью конверсии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to</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rPr>
              <w:t>play</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a</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rPr>
              <w:t>play</w:t>
            </w:r>
            <w:r w:rsidRPr="00C064D0">
              <w:rPr>
                <w:rFonts w:ascii="Times New Roman" w:eastAsia="Times New Roman" w:hAnsi="Times New Roman" w:cs="Times New Roman"/>
                <w:sz w:val="24"/>
                <w:lang w:val="ru-RU"/>
              </w:rPr>
              <w:t>).</w:t>
            </w:r>
          </w:p>
          <w:p w:rsidR="00C064D0" w:rsidRPr="00C064D0" w:rsidRDefault="00C064D0" w:rsidP="00C064D0">
            <w:pPr>
              <w:ind w:left="108" w:right="545"/>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Опираться на языковую догадку в процессе</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чтения</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аудирования</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(слова,</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образованные</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путем словосложения, интернациональные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слова).</w:t>
            </w:r>
          </w:p>
          <w:p w:rsidR="00C064D0" w:rsidRPr="00C064D0" w:rsidRDefault="00C064D0" w:rsidP="00C064D0">
            <w:pPr>
              <w:rPr>
                <w:rFonts w:ascii="Times New Roman" w:eastAsia="Times New Roman" w:hAnsi="Times New Roman" w:cs="Times New Roman"/>
                <w:b/>
                <w:sz w:val="24"/>
                <w:lang w:val="ru-RU"/>
              </w:rPr>
            </w:pPr>
          </w:p>
          <w:p w:rsidR="00C064D0" w:rsidRPr="00C064D0" w:rsidRDefault="00C064D0" w:rsidP="00C064D0">
            <w:pPr>
              <w:spacing w:before="1"/>
              <w:ind w:left="108" w:right="527"/>
              <w:rPr>
                <w:rFonts w:ascii="Times New Roman" w:eastAsia="Times New Roman" w:hAnsi="Times New Roman" w:cs="Times New Roman"/>
                <w:sz w:val="24"/>
                <w:lang w:val="ru-RU"/>
              </w:rPr>
            </w:pPr>
            <w:r w:rsidRPr="00C064D0">
              <w:rPr>
                <w:rFonts w:ascii="Times New Roman" w:eastAsia="Times New Roman" w:hAnsi="Times New Roman" w:cs="Times New Roman"/>
                <w:b/>
                <w:i/>
                <w:sz w:val="24"/>
                <w:lang w:val="ru-RU"/>
              </w:rPr>
              <w:t>Грамматическая сторона речи</w:t>
            </w:r>
            <w:r w:rsidRPr="00C064D0">
              <w:rPr>
                <w:rFonts w:ascii="Times New Roman" w:eastAsia="Times New Roman" w:hAnsi="Times New Roman" w:cs="Times New Roman"/>
                <w:b/>
                <w:i/>
                <w:spacing w:val="1"/>
                <w:sz w:val="24"/>
                <w:lang w:val="ru-RU"/>
              </w:rPr>
              <w:t xml:space="preserve"> </w:t>
            </w: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 xml:space="preserve">письменной речи </w:t>
            </w:r>
            <w:r w:rsidRPr="00C064D0">
              <w:rPr>
                <w:rFonts w:ascii="Times New Roman" w:eastAsia="Times New Roman" w:hAnsi="Times New Roman" w:cs="Times New Roman"/>
                <w:sz w:val="24"/>
              </w:rPr>
              <w:t>Present</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Continuous</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Tense</w:t>
            </w:r>
            <w:r w:rsidRPr="00C064D0">
              <w:rPr>
                <w:rFonts w:ascii="Times New Roman" w:eastAsia="Times New Roman" w:hAnsi="Times New Roman" w:cs="Times New Roman"/>
                <w:sz w:val="24"/>
                <w:lang w:val="ru-RU"/>
              </w:rPr>
              <w:t xml:space="preserve"> в</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повествовательных (утвердительных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отрицательных), вопросительных (общий и</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специальный</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вопрос)</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предложениях.</w:t>
            </w:r>
          </w:p>
          <w:p w:rsidR="00C064D0" w:rsidRPr="00C064D0" w:rsidRDefault="00C064D0" w:rsidP="00C064D0">
            <w:pPr>
              <w:ind w:left="108" w:right="262"/>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 xml:space="preserve">письменной речи конструкцию </w:t>
            </w:r>
            <w:r w:rsidRPr="00C064D0">
              <w:rPr>
                <w:rFonts w:ascii="Times New Roman" w:eastAsia="Times New Roman" w:hAnsi="Times New Roman" w:cs="Times New Roman"/>
                <w:sz w:val="24"/>
              </w:rPr>
              <w:t>to</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be</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going</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z w:val="24"/>
                <w:lang w:val="ru-RU"/>
              </w:rPr>
              <w:t xml:space="preserve"> и</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rPr>
              <w:t>Future</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Simple</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Tense</w:t>
            </w:r>
            <w:r w:rsidRPr="00C064D0">
              <w:rPr>
                <w:rFonts w:ascii="Times New Roman" w:eastAsia="Times New Roman" w:hAnsi="Times New Roman" w:cs="Times New Roman"/>
                <w:sz w:val="24"/>
                <w:lang w:val="ru-RU"/>
              </w:rPr>
              <w:t xml:space="preserve"> для выражения будущего</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действия.</w:t>
            </w:r>
          </w:p>
          <w:p w:rsidR="00C064D0" w:rsidRPr="00C064D0" w:rsidRDefault="00C064D0" w:rsidP="00C064D0">
            <w:pPr>
              <w:spacing w:line="270" w:lineRule="atLeast"/>
              <w:ind w:left="108" w:right="1035"/>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письменной речи модальные глаголы</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долженствования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rPr>
              <w:t>must</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rPr>
              <w:t>have</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rPr>
              <w:t>to</w:t>
            </w:r>
            <w:r w:rsidRPr="00C064D0">
              <w:rPr>
                <w:rFonts w:ascii="Times New Roman" w:eastAsia="Times New Roman" w:hAnsi="Times New Roman" w:cs="Times New Roman"/>
                <w:sz w:val="24"/>
                <w:lang w:val="ru-RU"/>
              </w:rPr>
              <w:t>.</w:t>
            </w:r>
          </w:p>
        </w:tc>
        <w:tc>
          <w:tcPr>
            <w:tcW w:w="3123" w:type="dxa"/>
          </w:tcPr>
          <w:p w:rsidR="00C064D0" w:rsidRPr="00C064D0" w:rsidRDefault="00C064D0" w:rsidP="00C064D0">
            <w:pPr>
              <w:rPr>
                <w:rFonts w:ascii="Times New Roman" w:eastAsia="Times New Roman" w:hAnsi="Times New Roman" w:cs="Times New Roman"/>
                <w:sz w:val="24"/>
                <w:lang w:val="ru-RU"/>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9661"/>
        </w:trPr>
        <w:tc>
          <w:tcPr>
            <w:tcW w:w="468" w:type="dxa"/>
          </w:tcPr>
          <w:p w:rsidR="00C064D0" w:rsidRPr="00C064D0" w:rsidRDefault="00C064D0" w:rsidP="00C064D0">
            <w:pPr>
              <w:rPr>
                <w:rFonts w:ascii="Times New Roman" w:eastAsia="Times New Roman" w:hAnsi="Times New Roman" w:cs="Times New Roman"/>
                <w:sz w:val="24"/>
                <w:lang w:val="ru-RU"/>
              </w:rPr>
            </w:pPr>
          </w:p>
        </w:tc>
        <w:tc>
          <w:tcPr>
            <w:tcW w:w="2681" w:type="dxa"/>
          </w:tcPr>
          <w:p w:rsidR="00C064D0" w:rsidRPr="00C064D0" w:rsidRDefault="00C064D0" w:rsidP="00C064D0">
            <w:pPr>
              <w:rPr>
                <w:rFonts w:ascii="Times New Roman" w:eastAsia="Times New Roman" w:hAnsi="Times New Roman" w:cs="Times New Roman"/>
                <w:sz w:val="24"/>
                <w:lang w:val="ru-RU"/>
              </w:rPr>
            </w:pPr>
          </w:p>
        </w:tc>
        <w:tc>
          <w:tcPr>
            <w:tcW w:w="3339" w:type="dxa"/>
          </w:tcPr>
          <w:p w:rsidR="00C064D0" w:rsidRPr="00C064D0" w:rsidRDefault="00C064D0" w:rsidP="00C064D0">
            <w:pPr>
              <w:ind w:left="107" w:right="220"/>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некоторых социокультурных</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элементов</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речевого</w:t>
            </w:r>
          </w:p>
          <w:p w:rsidR="00C064D0" w:rsidRPr="00C064D0" w:rsidRDefault="00C064D0" w:rsidP="00C064D0">
            <w:pPr>
              <w:ind w:left="107" w:right="439"/>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поведенческого этикета,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принятого в англоязычных</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странах в некоторых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ситуациях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общения.</w:t>
            </w:r>
          </w:p>
          <w:p w:rsidR="00C064D0" w:rsidRPr="00C064D0" w:rsidRDefault="00C064D0" w:rsidP="00C064D0">
            <w:pPr>
              <w:ind w:left="107" w:right="77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Знание небольших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произведений детского</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фольклора, персонажей</w:t>
            </w:r>
            <w:r w:rsidRPr="00C064D0">
              <w:rPr>
                <w:rFonts w:ascii="Times New Roman" w:eastAsia="Times New Roman" w:hAnsi="Times New Roman" w:cs="Times New Roman"/>
                <w:spacing w:val="-58"/>
                <w:sz w:val="24"/>
                <w:lang w:val="ru-RU"/>
              </w:rPr>
              <w:t xml:space="preserve"> </w:t>
            </w:r>
            <w:r w:rsidRPr="00C064D0">
              <w:rPr>
                <w:rFonts w:ascii="Times New Roman" w:eastAsia="Times New Roman" w:hAnsi="Times New Roman" w:cs="Times New Roman"/>
                <w:sz w:val="24"/>
                <w:lang w:val="ru-RU"/>
              </w:rPr>
              <w:t>детских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книг.</w:t>
            </w:r>
          </w:p>
          <w:p w:rsidR="00C064D0" w:rsidRPr="00C064D0" w:rsidRDefault="00C064D0" w:rsidP="00C064D0">
            <w:pPr>
              <w:ind w:left="107" w:right="702"/>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Знание</w:t>
            </w:r>
            <w:r w:rsidRPr="00C064D0">
              <w:rPr>
                <w:rFonts w:ascii="Times New Roman" w:eastAsia="Times New Roman" w:hAnsi="Times New Roman" w:cs="Times New Roman"/>
                <w:spacing w:val="-7"/>
                <w:sz w:val="24"/>
                <w:lang w:val="ru-RU"/>
              </w:rPr>
              <w:t xml:space="preserve"> </w:t>
            </w:r>
            <w:r w:rsidRPr="00C064D0">
              <w:rPr>
                <w:rFonts w:ascii="Times New Roman" w:eastAsia="Times New Roman" w:hAnsi="Times New Roman" w:cs="Times New Roman"/>
                <w:sz w:val="24"/>
                <w:lang w:val="ru-RU"/>
              </w:rPr>
              <w:t>названий</w:t>
            </w:r>
            <w:r w:rsidRPr="00C064D0">
              <w:rPr>
                <w:rFonts w:ascii="Times New Roman" w:eastAsia="Times New Roman" w:hAnsi="Times New Roman" w:cs="Times New Roman"/>
                <w:spacing w:val="-6"/>
                <w:sz w:val="24"/>
                <w:lang w:val="ru-RU"/>
              </w:rPr>
              <w:t xml:space="preserve"> </w:t>
            </w:r>
            <w:r w:rsidRPr="00C064D0">
              <w:rPr>
                <w:rFonts w:ascii="Times New Roman" w:eastAsia="Times New Roman" w:hAnsi="Times New Roman" w:cs="Times New Roman"/>
                <w:sz w:val="24"/>
                <w:lang w:val="ru-RU"/>
              </w:rPr>
              <w:t>родной</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страны и страны/стран</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изучаемого языка и их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столиц.</w:t>
            </w:r>
          </w:p>
          <w:p w:rsidR="00C064D0" w:rsidRPr="00C064D0" w:rsidRDefault="00C064D0" w:rsidP="00C064D0">
            <w:pPr>
              <w:ind w:left="107" w:right="183"/>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Краткое</w:t>
            </w:r>
            <w:r w:rsidRPr="00C064D0">
              <w:rPr>
                <w:rFonts w:ascii="Times New Roman" w:eastAsia="Times New Roman" w:hAnsi="Times New Roman" w:cs="Times New Roman"/>
                <w:spacing w:val="-6"/>
                <w:sz w:val="24"/>
                <w:lang w:val="ru-RU"/>
              </w:rPr>
              <w:t xml:space="preserve"> </w:t>
            </w:r>
            <w:r w:rsidRPr="00C064D0">
              <w:rPr>
                <w:rFonts w:ascii="Times New Roman" w:eastAsia="Times New Roman" w:hAnsi="Times New Roman" w:cs="Times New Roman"/>
                <w:sz w:val="24"/>
                <w:lang w:val="ru-RU"/>
              </w:rPr>
              <w:t>представление</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своей</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страны и страны/стран</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изучаемого языка на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английском</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языке.</w:t>
            </w:r>
          </w:p>
        </w:tc>
        <w:tc>
          <w:tcPr>
            <w:tcW w:w="5177" w:type="dxa"/>
          </w:tcPr>
          <w:p w:rsidR="00C064D0" w:rsidRPr="00C064D0" w:rsidRDefault="00C064D0" w:rsidP="00C064D0">
            <w:pPr>
              <w:ind w:left="108" w:right="31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речи</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отрицательное</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местоимение</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rPr>
              <w:t>no</w:t>
            </w:r>
            <w:r w:rsidRPr="00C064D0">
              <w:rPr>
                <w:rFonts w:ascii="Times New Roman" w:eastAsia="Times New Roman" w:hAnsi="Times New Roman" w:cs="Times New Roman"/>
                <w:sz w:val="24"/>
                <w:lang w:val="ru-RU"/>
              </w:rPr>
              <w:t>.</w:t>
            </w:r>
          </w:p>
          <w:p w:rsidR="00C064D0" w:rsidRPr="00C064D0" w:rsidRDefault="00C064D0" w:rsidP="00C064D0">
            <w:pPr>
              <w:ind w:left="108" w:right="176"/>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 речи степени сравнения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прилагательных (формы, образованные по</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 xml:space="preserve">правилу и исключения: </w:t>
            </w:r>
            <w:r w:rsidRPr="00C064D0">
              <w:rPr>
                <w:rFonts w:ascii="Times New Roman" w:eastAsia="Times New Roman" w:hAnsi="Times New Roman" w:cs="Times New Roman"/>
                <w:sz w:val="24"/>
              </w:rPr>
              <w:t>good</w:t>
            </w:r>
            <w:r w:rsidRPr="00C064D0">
              <w:rPr>
                <w:rFonts w:ascii="Times New Roman" w:eastAsia="Times New Roman" w:hAnsi="Times New Roman" w:cs="Times New Roman"/>
                <w:sz w:val="24"/>
                <w:lang w:val="ru-RU"/>
              </w:rPr>
              <w:t xml:space="preserve"> — </w:t>
            </w:r>
            <w:r w:rsidRPr="00C064D0">
              <w:rPr>
                <w:rFonts w:ascii="Times New Roman" w:eastAsia="Times New Roman" w:hAnsi="Times New Roman" w:cs="Times New Roman"/>
                <w:sz w:val="24"/>
              </w:rPr>
              <w:t>better</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the</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best</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rPr>
              <w:t>bad</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worse</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w:t>
            </w:r>
            <w:r w:rsidRPr="00C064D0">
              <w:rPr>
                <w:rFonts w:ascii="Times New Roman" w:eastAsia="Times New Roman" w:hAnsi="Times New Roman" w:cs="Times New Roman"/>
                <w:sz w:val="24"/>
              </w:rPr>
              <w:t>the</w:t>
            </w:r>
            <w:r w:rsidRPr="00C064D0">
              <w:rPr>
                <w:rFonts w:ascii="Times New Roman" w:eastAsia="Times New Roman" w:hAnsi="Times New Roman" w:cs="Times New Roman"/>
                <w:sz w:val="24"/>
                <w:lang w:val="ru-RU"/>
              </w:rPr>
              <w:t xml:space="preserve">) </w:t>
            </w:r>
            <w:r w:rsidRPr="00C064D0">
              <w:rPr>
                <w:rFonts w:ascii="Times New Roman" w:eastAsia="Times New Roman" w:hAnsi="Times New Roman" w:cs="Times New Roman"/>
                <w:sz w:val="24"/>
              </w:rPr>
              <w:t>worst</w:t>
            </w:r>
            <w:r w:rsidRPr="00C064D0">
              <w:rPr>
                <w:rFonts w:ascii="Times New Roman" w:eastAsia="Times New Roman" w:hAnsi="Times New Roman" w:cs="Times New Roman"/>
                <w:sz w:val="24"/>
                <w:lang w:val="ru-RU"/>
              </w:rPr>
              <w:t>).</w:t>
            </w:r>
          </w:p>
          <w:p w:rsidR="00C064D0" w:rsidRPr="00C064D0" w:rsidRDefault="00C064D0" w:rsidP="00C064D0">
            <w:pPr>
              <w:ind w:left="108" w:right="632"/>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 речи наречия времени;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речи</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обозначение</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даты</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и</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года.</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Распознавать и употреблять в устной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письменной</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речи</w:t>
            </w:r>
            <w:r w:rsidRPr="00C064D0">
              <w:rPr>
                <w:rFonts w:ascii="Times New Roman" w:eastAsia="Times New Roman" w:hAnsi="Times New Roman" w:cs="Times New Roman"/>
                <w:spacing w:val="-2"/>
                <w:sz w:val="24"/>
                <w:lang w:val="ru-RU"/>
              </w:rPr>
              <w:t xml:space="preserve"> </w:t>
            </w:r>
            <w:r w:rsidRPr="00C064D0">
              <w:rPr>
                <w:rFonts w:ascii="Times New Roman" w:eastAsia="Times New Roman" w:hAnsi="Times New Roman" w:cs="Times New Roman"/>
                <w:sz w:val="24"/>
                <w:lang w:val="ru-RU"/>
              </w:rPr>
              <w:t>обозначение</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времени.</w:t>
            </w: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rPr>
                <w:rFonts w:ascii="Times New Roman" w:eastAsia="Times New Roman" w:hAnsi="Times New Roman" w:cs="Times New Roman"/>
                <w:b/>
                <w:sz w:val="26"/>
                <w:lang w:val="ru-RU"/>
              </w:rPr>
            </w:pPr>
          </w:p>
          <w:p w:rsidR="00C064D0" w:rsidRPr="00C064D0" w:rsidRDefault="00C064D0" w:rsidP="00C064D0">
            <w:pPr>
              <w:spacing w:before="10"/>
              <w:rPr>
                <w:rFonts w:ascii="Times New Roman" w:eastAsia="Times New Roman" w:hAnsi="Times New Roman" w:cs="Times New Roman"/>
                <w:b/>
                <w:sz w:val="29"/>
                <w:lang w:val="ru-RU"/>
              </w:rPr>
            </w:pPr>
          </w:p>
          <w:p w:rsidR="00C064D0" w:rsidRPr="00C064D0" w:rsidRDefault="00C064D0" w:rsidP="00C064D0">
            <w:pPr>
              <w:ind w:left="108" w:right="109"/>
              <w:rPr>
                <w:rFonts w:ascii="Times New Roman" w:eastAsia="Times New Roman" w:hAnsi="Times New Roman" w:cs="Times New Roman"/>
                <w:sz w:val="24"/>
                <w:lang w:val="ru-RU"/>
              </w:rPr>
            </w:pPr>
            <w:r w:rsidRPr="00C064D0">
              <w:rPr>
                <w:rFonts w:ascii="Times New Roman" w:eastAsia="Times New Roman" w:hAnsi="Times New Roman" w:cs="Times New Roman"/>
                <w:b/>
                <w:i/>
                <w:sz w:val="24"/>
                <w:lang w:val="ru-RU"/>
              </w:rPr>
              <w:t>Социокультурные знания и умения</w:t>
            </w:r>
            <w:r w:rsidRPr="00C064D0">
              <w:rPr>
                <w:rFonts w:ascii="Times New Roman" w:eastAsia="Times New Roman" w:hAnsi="Times New Roman" w:cs="Times New Roman"/>
                <w:b/>
                <w:i/>
                <w:spacing w:val="1"/>
                <w:sz w:val="24"/>
                <w:lang w:val="ru-RU"/>
              </w:rPr>
              <w:t xml:space="preserve"> </w:t>
            </w:r>
            <w:r w:rsidRPr="00C064D0">
              <w:rPr>
                <w:rFonts w:ascii="Times New Roman" w:eastAsia="Times New Roman" w:hAnsi="Times New Roman" w:cs="Times New Roman"/>
                <w:sz w:val="24"/>
                <w:lang w:val="ru-RU"/>
              </w:rPr>
              <w:t>Использовать некоторые социокультурные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элементы речевого поведенческого этикета,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принятого</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в</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англоязычных</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странах</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в</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некоторых</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ситуациях общения: приветствие, прощание,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знакомство, выражение благодарности,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извинение, поздравление (с днём рождения,</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Новым</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годом,</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Рождеством).</w:t>
            </w:r>
          </w:p>
          <w:p w:rsidR="00C064D0" w:rsidRPr="00C064D0" w:rsidRDefault="00C064D0" w:rsidP="00C064D0">
            <w:pPr>
              <w:spacing w:line="270" w:lineRule="atLeast"/>
              <w:ind w:left="108" w:right="307"/>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Воспроизводить наизусть небольшие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произведения</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детского</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фольклора</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(рифмовки,</w:t>
            </w:r>
          </w:p>
        </w:tc>
        <w:tc>
          <w:tcPr>
            <w:tcW w:w="3123" w:type="dxa"/>
          </w:tcPr>
          <w:p w:rsidR="00C064D0" w:rsidRPr="00C064D0" w:rsidRDefault="00C064D0" w:rsidP="00C064D0">
            <w:pPr>
              <w:rPr>
                <w:rFonts w:ascii="Times New Roman" w:eastAsia="Times New Roman" w:hAnsi="Times New Roman" w:cs="Times New Roman"/>
                <w:sz w:val="24"/>
                <w:lang w:val="ru-RU"/>
              </w:rPr>
            </w:pPr>
          </w:p>
        </w:tc>
      </w:tr>
    </w:tbl>
    <w:p w:rsidR="00C064D0" w:rsidRPr="00C064D0" w:rsidRDefault="00C064D0" w:rsidP="00C064D0">
      <w:pPr>
        <w:widowControl w:val="0"/>
        <w:autoSpaceDE w:val="0"/>
        <w:autoSpaceDN w:val="0"/>
        <w:spacing w:after="0" w:line="240" w:lineRule="auto"/>
        <w:rPr>
          <w:rFonts w:ascii="Times New Roman" w:eastAsia="Times New Roman" w:hAnsi="Times New Roman" w:cs="Times New Roman"/>
          <w:sz w:val="24"/>
        </w:rPr>
        <w:sectPr w:rsidR="00C064D0" w:rsidRPr="00C064D0">
          <w:pgSz w:w="16840" w:h="11910" w:orient="landscape"/>
          <w:pgMar w:top="840" w:right="900" w:bottom="1120" w:left="920" w:header="0" w:footer="920" w:gutter="0"/>
          <w:cols w:space="720"/>
        </w:sectPr>
      </w:pPr>
    </w:p>
    <w:tbl>
      <w:tblPr>
        <w:tblStyle w:val="TableNormal"/>
        <w:tblW w:w="147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
        <w:gridCol w:w="2681"/>
        <w:gridCol w:w="3339"/>
        <w:gridCol w:w="5177"/>
        <w:gridCol w:w="3123"/>
      </w:tblGrid>
      <w:tr w:rsidR="00C064D0" w:rsidRPr="00C064D0" w:rsidTr="00EF0B46">
        <w:trPr>
          <w:trHeight w:val="1931"/>
        </w:trPr>
        <w:tc>
          <w:tcPr>
            <w:tcW w:w="468" w:type="dxa"/>
          </w:tcPr>
          <w:p w:rsidR="00C064D0" w:rsidRPr="00C064D0" w:rsidRDefault="00C064D0" w:rsidP="00C064D0">
            <w:pPr>
              <w:rPr>
                <w:rFonts w:ascii="Times New Roman" w:eastAsia="Times New Roman" w:hAnsi="Times New Roman" w:cs="Times New Roman"/>
                <w:lang w:val="ru-RU"/>
              </w:rPr>
            </w:pPr>
          </w:p>
        </w:tc>
        <w:tc>
          <w:tcPr>
            <w:tcW w:w="2681" w:type="dxa"/>
          </w:tcPr>
          <w:p w:rsidR="00C064D0" w:rsidRPr="00C064D0" w:rsidRDefault="00C064D0" w:rsidP="00C064D0">
            <w:pPr>
              <w:rPr>
                <w:rFonts w:ascii="Times New Roman" w:eastAsia="Times New Roman" w:hAnsi="Times New Roman" w:cs="Times New Roman"/>
                <w:lang w:val="ru-RU"/>
              </w:rPr>
            </w:pPr>
          </w:p>
        </w:tc>
        <w:tc>
          <w:tcPr>
            <w:tcW w:w="3339" w:type="dxa"/>
          </w:tcPr>
          <w:p w:rsidR="00C064D0" w:rsidRPr="00C064D0" w:rsidRDefault="00C064D0" w:rsidP="00C064D0">
            <w:pPr>
              <w:rPr>
                <w:rFonts w:ascii="Times New Roman" w:eastAsia="Times New Roman" w:hAnsi="Times New Roman" w:cs="Times New Roman"/>
                <w:lang w:val="ru-RU"/>
              </w:rPr>
            </w:pPr>
          </w:p>
        </w:tc>
        <w:tc>
          <w:tcPr>
            <w:tcW w:w="5177" w:type="dxa"/>
          </w:tcPr>
          <w:p w:rsidR="00C064D0" w:rsidRPr="00C064D0" w:rsidRDefault="00C064D0" w:rsidP="00C064D0">
            <w:pPr>
              <w:spacing w:line="275" w:lineRule="exact"/>
              <w:ind w:left="108"/>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стихи,</w:t>
            </w:r>
            <w:r w:rsidRPr="00C064D0">
              <w:rPr>
                <w:rFonts w:ascii="Times New Roman" w:eastAsia="Times New Roman" w:hAnsi="Times New Roman" w:cs="Times New Roman"/>
                <w:spacing w:val="-3"/>
                <w:sz w:val="24"/>
                <w:lang w:val="ru-RU"/>
              </w:rPr>
              <w:t xml:space="preserve"> </w:t>
            </w:r>
            <w:r w:rsidRPr="00C064D0">
              <w:rPr>
                <w:rFonts w:ascii="Times New Roman" w:eastAsia="Times New Roman" w:hAnsi="Times New Roman" w:cs="Times New Roman"/>
                <w:sz w:val="24"/>
                <w:lang w:val="ru-RU"/>
              </w:rPr>
              <w:t>песенки).</w:t>
            </w:r>
          </w:p>
          <w:p w:rsidR="00C064D0" w:rsidRPr="00C064D0" w:rsidRDefault="00C064D0" w:rsidP="00C064D0">
            <w:pPr>
              <w:spacing w:line="270" w:lineRule="atLeast"/>
              <w:ind w:left="108" w:right="138"/>
              <w:rPr>
                <w:rFonts w:ascii="Times New Roman" w:eastAsia="Times New Roman" w:hAnsi="Times New Roman" w:cs="Times New Roman"/>
                <w:sz w:val="24"/>
                <w:lang w:val="ru-RU"/>
              </w:rPr>
            </w:pPr>
            <w:r w:rsidRPr="00C064D0">
              <w:rPr>
                <w:rFonts w:ascii="Times New Roman" w:eastAsia="Times New Roman" w:hAnsi="Times New Roman" w:cs="Times New Roman"/>
                <w:sz w:val="24"/>
                <w:lang w:val="ru-RU"/>
              </w:rPr>
              <w:t>Кратко представлять свою страну и</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страну/страны</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изучаемого</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языка</w:t>
            </w:r>
            <w:r w:rsidRPr="00C064D0">
              <w:rPr>
                <w:rFonts w:ascii="Times New Roman" w:eastAsia="Times New Roman" w:hAnsi="Times New Roman" w:cs="Times New Roman"/>
                <w:spacing w:val="-4"/>
                <w:sz w:val="24"/>
                <w:lang w:val="ru-RU"/>
              </w:rPr>
              <w:t xml:space="preserve"> </w:t>
            </w:r>
            <w:r w:rsidRPr="00C064D0">
              <w:rPr>
                <w:rFonts w:ascii="Times New Roman" w:eastAsia="Times New Roman" w:hAnsi="Times New Roman" w:cs="Times New Roman"/>
                <w:sz w:val="24"/>
                <w:lang w:val="ru-RU"/>
              </w:rPr>
              <w:t>на</w:t>
            </w:r>
            <w:r w:rsidRPr="00C064D0">
              <w:rPr>
                <w:rFonts w:ascii="Times New Roman" w:eastAsia="Times New Roman" w:hAnsi="Times New Roman" w:cs="Times New Roman"/>
                <w:spacing w:val="-5"/>
                <w:sz w:val="24"/>
                <w:lang w:val="ru-RU"/>
              </w:rPr>
              <w:t xml:space="preserve"> </w:t>
            </w:r>
            <w:r w:rsidRPr="00C064D0">
              <w:rPr>
                <w:rFonts w:ascii="Times New Roman" w:eastAsia="Times New Roman" w:hAnsi="Times New Roman" w:cs="Times New Roman"/>
                <w:sz w:val="24"/>
                <w:lang w:val="ru-RU"/>
              </w:rPr>
              <w:t>английском</w:t>
            </w:r>
            <w:r w:rsidRPr="00C064D0">
              <w:rPr>
                <w:rFonts w:ascii="Times New Roman" w:eastAsia="Times New Roman" w:hAnsi="Times New Roman" w:cs="Times New Roman"/>
                <w:spacing w:val="-57"/>
                <w:sz w:val="24"/>
                <w:lang w:val="ru-RU"/>
              </w:rPr>
              <w:t xml:space="preserve"> </w:t>
            </w:r>
            <w:r w:rsidRPr="00C064D0">
              <w:rPr>
                <w:rFonts w:ascii="Times New Roman" w:eastAsia="Times New Roman" w:hAnsi="Times New Roman" w:cs="Times New Roman"/>
                <w:sz w:val="24"/>
                <w:lang w:val="ru-RU"/>
              </w:rPr>
              <w:t>языке, сообщая название страны, название</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столицы, название родного города/села, цвета</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национальных флагов; рассказывать об</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основных</w:t>
            </w:r>
            <w:r w:rsidRPr="00C064D0">
              <w:rPr>
                <w:rFonts w:ascii="Times New Roman" w:eastAsia="Times New Roman" w:hAnsi="Times New Roman" w:cs="Times New Roman"/>
                <w:spacing w:val="-1"/>
                <w:sz w:val="24"/>
                <w:lang w:val="ru-RU"/>
              </w:rPr>
              <w:t xml:space="preserve"> </w:t>
            </w:r>
            <w:r w:rsidRPr="00C064D0">
              <w:rPr>
                <w:rFonts w:ascii="Times New Roman" w:eastAsia="Times New Roman" w:hAnsi="Times New Roman" w:cs="Times New Roman"/>
                <w:sz w:val="24"/>
                <w:lang w:val="ru-RU"/>
              </w:rPr>
              <w:t>достопримечательностях.</w:t>
            </w:r>
          </w:p>
        </w:tc>
        <w:tc>
          <w:tcPr>
            <w:tcW w:w="3123" w:type="dxa"/>
          </w:tcPr>
          <w:p w:rsidR="00C064D0" w:rsidRPr="00C064D0" w:rsidRDefault="00C064D0" w:rsidP="00C064D0">
            <w:pPr>
              <w:rPr>
                <w:rFonts w:ascii="Times New Roman" w:eastAsia="Times New Roman" w:hAnsi="Times New Roman" w:cs="Times New Roman"/>
                <w:lang w:val="ru-RU"/>
              </w:rPr>
            </w:pPr>
          </w:p>
        </w:tc>
      </w:tr>
    </w:tbl>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C064D0" w:rsidRPr="00C064D0" w:rsidRDefault="00C064D0" w:rsidP="00C064D0">
      <w:pPr>
        <w:widowControl w:val="0"/>
        <w:autoSpaceDE w:val="0"/>
        <w:autoSpaceDN w:val="0"/>
        <w:spacing w:before="73" w:after="0" w:line="240" w:lineRule="auto"/>
        <w:ind w:right="194"/>
        <w:jc w:val="right"/>
        <w:rPr>
          <w:rFonts w:ascii="Times New Roman" w:eastAsia="Times New Roman" w:hAnsi="Times New Roman" w:cs="Times New Roman"/>
          <w:sz w:val="24"/>
          <w:u w:val="single"/>
        </w:rPr>
      </w:pPr>
    </w:p>
    <w:p w:rsidR="00D14ADE" w:rsidRDefault="00D14ADE">
      <w:bookmarkStart w:id="0" w:name="_GoBack"/>
      <w:bookmarkEnd w:id="0"/>
    </w:p>
    <w:sectPr w:rsidR="00D14ADE" w:rsidSect="00C064D0">
      <w:pgSz w:w="16850" w:h="11900" w:orient="landscape"/>
      <w:pgMar w:top="919" w:right="499" w:bottom="601" w:left="278"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altName w:val="Times New Roman"/>
    <w:panose1 w:val="00000000000000000000"/>
    <w:charset w:val="00"/>
    <w:family w:val="roman"/>
    <w:notTrueType/>
    <w:pitch w:val="variable"/>
    <w:sig w:usb0="800002EF" w:usb1="1000000A" w:usb2="00000000" w:usb3="00000000" w:csb0="00000005"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Minion Pro">
    <w:panose1 w:val="00000000000000000000"/>
    <w:charset w:val="00"/>
    <w:family w:val="roman"/>
    <w:notTrueType/>
    <w:pitch w:val="variable"/>
    <w:sig w:usb0="60000287" w:usb1="00000001"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ourier">
    <w:panose1 w:val="02070409020205020404"/>
    <w:charset w:val="00"/>
    <w:family w:val="modern"/>
    <w:notTrueType/>
    <w:pitch w:val="fixed"/>
    <w:sig w:usb0="00000003" w:usb1="00000000"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Liberation Sans">
    <w:altName w:val="Arial"/>
    <w:charset w:val="CC"/>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entury Schoolbook">
    <w:panose1 w:val="02040604050505020304"/>
    <w:charset w:val="CC"/>
    <w:family w:val="roman"/>
    <w:pitch w:val="variable"/>
    <w:sig w:usb0="00000287" w:usb1="00000000" w:usb2="00000000" w:usb3="00000000" w:csb0="0000009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Constantia">
    <w:altName w:val="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FreeSetC">
    <w:altName w:val="Calibri"/>
    <w:charset w:val="CC"/>
    <w:family w:val="auto"/>
    <w:pitch w:val="default"/>
  </w:font>
  <w:font w:name="SchoolBookCSanPin">
    <w:altName w:val="Cambria"/>
    <w:charset w:val="CC"/>
    <w:family w:val="roman"/>
    <w:pitch w:val="default"/>
  </w:font>
  <w:font w:name="Liberation Mono">
    <w:altName w:val="Courier New"/>
    <w:charset w:val="01"/>
    <w:family w:val="modern"/>
    <w:pitch w:val="fixed"/>
  </w:font>
  <w:font w:name="Droid Sans Fallback">
    <w:altName w:val="Times New Roman"/>
    <w:charset w:val="01"/>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NewtonCSanPin-Regular">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C064D0">
    <w:pPr>
      <w:pStyle w:val="a3"/>
      <w:spacing w:line="14" w:lineRule="auto"/>
      <w:rPr>
        <w:sz w:val="19"/>
      </w:rPr>
    </w:pPr>
    <w:r>
      <w:rPr>
        <w:noProof/>
        <w:sz w:val="26"/>
        <w:lang w:eastAsia="ru-RU"/>
      </w:rPr>
      <mc:AlternateContent>
        <mc:Choice Requires="wps">
          <w:drawing>
            <wp:anchor distT="0" distB="0" distL="114300" distR="114300" simplePos="0" relativeHeight="251660288" behindDoc="1" locked="0" layoutInCell="1" allowOverlap="1">
              <wp:simplePos x="0" y="0"/>
              <wp:positionH relativeFrom="page">
                <wp:posOffset>6932295</wp:posOffset>
              </wp:positionH>
              <wp:positionV relativeFrom="page">
                <wp:posOffset>9917430</wp:posOffset>
              </wp:positionV>
              <wp:extent cx="219710" cy="165735"/>
              <wp:effectExtent l="0" t="1905" r="1270" b="381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C064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545.85pt;margin-top:780.9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" filled="f" stroked="f">
              <v:textbox inset="0,0,0,0">
                <w:txbxContent>
                  <w:p w:rsidR="00987341" w:rsidRDefault="00C064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7341" w:rsidRDefault="00C064D0">
    <w:pPr>
      <w:pStyle w:val="a3"/>
      <w:spacing w:line="14" w:lineRule="auto"/>
      <w:rPr>
        <w:sz w:val="20"/>
      </w:rPr>
    </w:pPr>
    <w:r>
      <w:rPr>
        <w:noProof/>
        <w:sz w:val="26"/>
        <w:lang w:eastAsia="ru-RU"/>
      </w:rPr>
      <mc:AlternateContent>
        <mc:Choice Requires="wps">
          <w:drawing>
            <wp:anchor distT="0" distB="0" distL="114300" distR="114300" simplePos="0" relativeHeight="251659264" behindDoc="1" locked="0" layoutInCell="1" allowOverlap="1" wp14:anchorId="1BE51416" wp14:editId="3E405095">
              <wp:simplePos x="0" y="0"/>
              <wp:positionH relativeFrom="page">
                <wp:posOffset>9792970</wp:posOffset>
              </wp:positionH>
              <wp:positionV relativeFrom="page">
                <wp:posOffset>6785610</wp:posOffset>
              </wp:positionV>
              <wp:extent cx="219710" cy="165735"/>
              <wp:effectExtent l="1270" t="3810" r="0" b="1905"/>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341" w:rsidRDefault="00C064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E51416" id="_x0000_t202" coordsize="21600,21600" o:spt="202" path="m,l,21600r21600,l21600,xe">
              <v:stroke joinstyle="miter"/>
              <v:path gradientshapeok="t" o:connecttype="rect"/>
            </v:shapetype>
            <v:shape id="Надпись 37" o:spid="_x0000_s1027" type="#_x0000_t202" style="position:absolute;margin-left:771.1pt;margin-top:534.3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MmKyQIAALc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" filled="f" stroked="f">
              <v:textbox inset="0,0,0,0">
                <w:txbxContent>
                  <w:p w:rsidR="00987341" w:rsidRDefault="00C064D0">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38</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FB12693A"/>
    <w:lvl w:ilvl="0">
      <w:start w:val="1"/>
      <w:numFmt w:val="decimal"/>
      <w:pStyle w:val="31"/>
      <w:lvlText w:val="%1."/>
      <w:lvlJc w:val="left"/>
      <w:pPr>
        <w:tabs>
          <w:tab w:val="num" w:pos="1080"/>
        </w:tabs>
        <w:ind w:left="1080" w:hanging="360"/>
      </w:pPr>
    </w:lvl>
  </w:abstractNum>
  <w:abstractNum w:abstractNumId="2" w15:restartNumberingAfterBreak="0">
    <w:nsid w:val="FFFFFF7F"/>
    <w:multiLevelType w:val="singleLevel"/>
    <w:tmpl w:val="38441652"/>
    <w:lvl w:ilvl="0">
      <w:start w:val="1"/>
      <w:numFmt w:val="decimal"/>
      <w:pStyle w:val="210"/>
      <w:lvlText w:val="%1."/>
      <w:lvlJc w:val="left"/>
      <w:pPr>
        <w:tabs>
          <w:tab w:val="num" w:pos="720"/>
        </w:tabs>
        <w:ind w:left="720" w:hanging="360"/>
      </w:pPr>
    </w:lvl>
  </w:abstractNum>
  <w:abstractNum w:abstractNumId="3" w15:restartNumberingAfterBreak="0">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D1EFFD4"/>
    <w:lvl w:ilvl="0">
      <w:start w:val="1"/>
      <w:numFmt w:val="bullet"/>
      <w:pStyle w:val="211"/>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0A62B40"/>
    <w:lvl w:ilvl="0">
      <w:start w:val="1"/>
      <w:numFmt w:val="decimal"/>
      <w:pStyle w:val="1"/>
      <w:lvlText w:val="%1."/>
      <w:lvlJc w:val="left"/>
      <w:pPr>
        <w:tabs>
          <w:tab w:val="num" w:pos="360"/>
        </w:tabs>
        <w:ind w:left="360" w:hanging="360"/>
      </w:pPr>
    </w:lvl>
  </w:abstractNum>
  <w:abstractNum w:abstractNumId="6" w15:restartNumberingAfterBreak="0">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7" w15:restartNumberingAfterBreak="0">
    <w:nsid w:val="00000009"/>
    <w:multiLevelType w:val="singleLevel"/>
    <w:tmpl w:val="00000009"/>
    <w:name w:val="WW8Num15"/>
    <w:lvl w:ilvl="0">
      <w:start w:val="1"/>
      <w:numFmt w:val="bullet"/>
      <w:lvlText w:val=""/>
      <w:lvlJc w:val="left"/>
      <w:pPr>
        <w:tabs>
          <w:tab w:val="num" w:pos="0"/>
        </w:tabs>
        <w:ind w:left="720" w:hanging="360"/>
      </w:pPr>
      <w:rPr>
        <w:rFonts w:ascii="Wingdings" w:hAnsi="Wingdings" w:cs="Wingdings"/>
      </w:rPr>
    </w:lvl>
  </w:abstractNum>
  <w:abstractNum w:abstractNumId="8" w15:restartNumberingAfterBreak="0">
    <w:nsid w:val="00000011"/>
    <w:multiLevelType w:val="singleLevel"/>
    <w:tmpl w:val="00000011"/>
    <w:name w:val="WW8Num35"/>
    <w:lvl w:ilvl="0">
      <w:start w:val="1"/>
      <w:numFmt w:val="bullet"/>
      <w:lvlText w:val=""/>
      <w:lvlJc w:val="left"/>
      <w:pPr>
        <w:tabs>
          <w:tab w:val="num" w:pos="0"/>
        </w:tabs>
        <w:ind w:left="720" w:hanging="360"/>
      </w:pPr>
      <w:rPr>
        <w:rFonts w:ascii="Wingdings" w:hAnsi="Wingdings" w:cs="Wingdings"/>
      </w:rPr>
    </w:lvl>
  </w:abstractNum>
  <w:abstractNum w:abstractNumId="9" w15:restartNumberingAfterBreak="0">
    <w:nsid w:val="046415F7"/>
    <w:multiLevelType w:val="hybridMultilevel"/>
    <w:tmpl w:val="A7CA8730"/>
    <w:lvl w:ilvl="0" w:tplc="6C020E54">
      <w:start w:val="1"/>
      <w:numFmt w:val="bullet"/>
      <w:pStyle w:val="list-bullet"/>
      <w:lvlText w:val=""/>
      <w:lvlJc w:val="left"/>
      <w:pPr>
        <w:ind w:left="9149" w:hanging="360"/>
      </w:pPr>
      <w:rPr>
        <w:rFonts w:ascii="Wingdings" w:hAnsi="Wingdings" w:hint="default"/>
      </w:rPr>
    </w:lvl>
    <w:lvl w:ilvl="1" w:tplc="04190003" w:tentative="1">
      <w:start w:val="1"/>
      <w:numFmt w:val="bullet"/>
      <w:lvlText w:val="o"/>
      <w:lvlJc w:val="left"/>
      <w:pPr>
        <w:ind w:left="1525" w:hanging="360"/>
      </w:pPr>
      <w:rPr>
        <w:rFonts w:ascii="Courier New" w:hAnsi="Courier New" w:cs="Courier New" w:hint="default"/>
      </w:rPr>
    </w:lvl>
    <w:lvl w:ilvl="2" w:tplc="04190005" w:tentative="1">
      <w:start w:val="1"/>
      <w:numFmt w:val="bullet"/>
      <w:lvlText w:val=""/>
      <w:lvlJc w:val="left"/>
      <w:pPr>
        <w:ind w:left="2245" w:hanging="360"/>
      </w:pPr>
      <w:rPr>
        <w:rFonts w:ascii="Wingdings" w:hAnsi="Wingdings" w:hint="default"/>
      </w:rPr>
    </w:lvl>
    <w:lvl w:ilvl="3" w:tplc="04190001" w:tentative="1">
      <w:start w:val="1"/>
      <w:numFmt w:val="bullet"/>
      <w:lvlText w:val=""/>
      <w:lvlJc w:val="left"/>
      <w:pPr>
        <w:ind w:left="2965" w:hanging="360"/>
      </w:pPr>
      <w:rPr>
        <w:rFonts w:ascii="Symbol" w:hAnsi="Symbol" w:hint="default"/>
      </w:rPr>
    </w:lvl>
    <w:lvl w:ilvl="4" w:tplc="04190003" w:tentative="1">
      <w:start w:val="1"/>
      <w:numFmt w:val="bullet"/>
      <w:lvlText w:val="o"/>
      <w:lvlJc w:val="left"/>
      <w:pPr>
        <w:ind w:left="3685" w:hanging="360"/>
      </w:pPr>
      <w:rPr>
        <w:rFonts w:ascii="Courier New" w:hAnsi="Courier New" w:cs="Courier New" w:hint="default"/>
      </w:rPr>
    </w:lvl>
    <w:lvl w:ilvl="5" w:tplc="04190005" w:tentative="1">
      <w:start w:val="1"/>
      <w:numFmt w:val="bullet"/>
      <w:lvlText w:val=""/>
      <w:lvlJc w:val="left"/>
      <w:pPr>
        <w:ind w:left="4405" w:hanging="360"/>
      </w:pPr>
      <w:rPr>
        <w:rFonts w:ascii="Wingdings" w:hAnsi="Wingdings" w:hint="default"/>
      </w:rPr>
    </w:lvl>
    <w:lvl w:ilvl="6" w:tplc="04190001" w:tentative="1">
      <w:start w:val="1"/>
      <w:numFmt w:val="bullet"/>
      <w:lvlText w:val=""/>
      <w:lvlJc w:val="left"/>
      <w:pPr>
        <w:ind w:left="5125" w:hanging="360"/>
      </w:pPr>
      <w:rPr>
        <w:rFonts w:ascii="Symbol" w:hAnsi="Symbol" w:hint="default"/>
      </w:rPr>
    </w:lvl>
    <w:lvl w:ilvl="7" w:tplc="04190003" w:tentative="1">
      <w:start w:val="1"/>
      <w:numFmt w:val="bullet"/>
      <w:lvlText w:val="o"/>
      <w:lvlJc w:val="left"/>
      <w:pPr>
        <w:ind w:left="5845" w:hanging="360"/>
      </w:pPr>
      <w:rPr>
        <w:rFonts w:ascii="Courier New" w:hAnsi="Courier New" w:cs="Courier New" w:hint="default"/>
      </w:rPr>
    </w:lvl>
    <w:lvl w:ilvl="8" w:tplc="04190005" w:tentative="1">
      <w:start w:val="1"/>
      <w:numFmt w:val="bullet"/>
      <w:lvlText w:val=""/>
      <w:lvlJc w:val="left"/>
      <w:pPr>
        <w:ind w:left="6565" w:hanging="360"/>
      </w:pPr>
      <w:rPr>
        <w:rFonts w:ascii="Wingdings" w:hAnsi="Wingdings" w:hint="default"/>
      </w:rPr>
    </w:lvl>
  </w:abstractNum>
  <w:abstractNum w:abstractNumId="10" w15:restartNumberingAfterBreak="0">
    <w:nsid w:val="0CF2612E"/>
    <w:multiLevelType w:val="hybridMultilevel"/>
    <w:tmpl w:val="F104D77A"/>
    <w:lvl w:ilvl="0" w:tplc="1738101E">
      <w:numFmt w:val="bullet"/>
      <w:lvlText w:val="—"/>
      <w:lvlJc w:val="left"/>
      <w:pPr>
        <w:ind w:left="221" w:hanging="838"/>
      </w:pPr>
      <w:rPr>
        <w:rFonts w:hint="default"/>
        <w:w w:val="105"/>
        <w:lang w:val="ru-RU" w:eastAsia="en-US" w:bidi="ar-SA"/>
      </w:rPr>
    </w:lvl>
    <w:lvl w:ilvl="1" w:tplc="AE28C200">
      <w:numFmt w:val="bullet"/>
      <w:lvlText w:val="•"/>
      <w:lvlJc w:val="left"/>
      <w:pPr>
        <w:ind w:left="1217" w:hanging="838"/>
      </w:pPr>
      <w:rPr>
        <w:rFonts w:hint="default"/>
        <w:lang w:val="ru-RU" w:eastAsia="en-US" w:bidi="ar-SA"/>
      </w:rPr>
    </w:lvl>
    <w:lvl w:ilvl="2" w:tplc="34C00BD4">
      <w:numFmt w:val="bullet"/>
      <w:lvlText w:val="•"/>
      <w:lvlJc w:val="left"/>
      <w:pPr>
        <w:ind w:left="2214" w:hanging="838"/>
      </w:pPr>
      <w:rPr>
        <w:rFonts w:hint="default"/>
        <w:lang w:val="ru-RU" w:eastAsia="en-US" w:bidi="ar-SA"/>
      </w:rPr>
    </w:lvl>
    <w:lvl w:ilvl="3" w:tplc="12FA7DF4">
      <w:numFmt w:val="bullet"/>
      <w:lvlText w:val="•"/>
      <w:lvlJc w:val="left"/>
      <w:pPr>
        <w:ind w:left="3211" w:hanging="838"/>
      </w:pPr>
      <w:rPr>
        <w:rFonts w:hint="default"/>
        <w:lang w:val="ru-RU" w:eastAsia="en-US" w:bidi="ar-SA"/>
      </w:rPr>
    </w:lvl>
    <w:lvl w:ilvl="4" w:tplc="7E342E6E">
      <w:numFmt w:val="bullet"/>
      <w:lvlText w:val="•"/>
      <w:lvlJc w:val="left"/>
      <w:pPr>
        <w:ind w:left="4208" w:hanging="838"/>
      </w:pPr>
      <w:rPr>
        <w:rFonts w:hint="default"/>
        <w:lang w:val="ru-RU" w:eastAsia="en-US" w:bidi="ar-SA"/>
      </w:rPr>
    </w:lvl>
    <w:lvl w:ilvl="5" w:tplc="B4021E8E">
      <w:numFmt w:val="bullet"/>
      <w:lvlText w:val="•"/>
      <w:lvlJc w:val="left"/>
      <w:pPr>
        <w:ind w:left="5205" w:hanging="838"/>
      </w:pPr>
      <w:rPr>
        <w:rFonts w:hint="default"/>
        <w:lang w:val="ru-RU" w:eastAsia="en-US" w:bidi="ar-SA"/>
      </w:rPr>
    </w:lvl>
    <w:lvl w:ilvl="6" w:tplc="9078C16E">
      <w:numFmt w:val="bullet"/>
      <w:lvlText w:val="•"/>
      <w:lvlJc w:val="left"/>
      <w:pPr>
        <w:ind w:left="6202" w:hanging="838"/>
      </w:pPr>
      <w:rPr>
        <w:rFonts w:hint="default"/>
        <w:lang w:val="ru-RU" w:eastAsia="en-US" w:bidi="ar-SA"/>
      </w:rPr>
    </w:lvl>
    <w:lvl w:ilvl="7" w:tplc="27344F4C">
      <w:numFmt w:val="bullet"/>
      <w:lvlText w:val="•"/>
      <w:lvlJc w:val="left"/>
      <w:pPr>
        <w:ind w:left="7199" w:hanging="838"/>
      </w:pPr>
      <w:rPr>
        <w:rFonts w:hint="default"/>
        <w:lang w:val="ru-RU" w:eastAsia="en-US" w:bidi="ar-SA"/>
      </w:rPr>
    </w:lvl>
    <w:lvl w:ilvl="8" w:tplc="ADB69ADE">
      <w:numFmt w:val="bullet"/>
      <w:lvlText w:val="•"/>
      <w:lvlJc w:val="left"/>
      <w:pPr>
        <w:ind w:left="8196" w:hanging="838"/>
      </w:pPr>
      <w:rPr>
        <w:rFonts w:hint="default"/>
        <w:lang w:val="ru-RU" w:eastAsia="en-US" w:bidi="ar-SA"/>
      </w:rPr>
    </w:lvl>
  </w:abstractNum>
  <w:abstractNum w:abstractNumId="11" w15:restartNumberingAfterBreak="0">
    <w:nsid w:val="1D073992"/>
    <w:multiLevelType w:val="hybridMultilevel"/>
    <w:tmpl w:val="85128F3A"/>
    <w:lvl w:ilvl="0" w:tplc="31D06740">
      <w:start w:val="2"/>
      <w:numFmt w:val="decimal"/>
      <w:lvlText w:val="%1"/>
      <w:lvlJc w:val="left"/>
      <w:pPr>
        <w:ind w:left="392" w:hanging="180"/>
      </w:pPr>
      <w:rPr>
        <w:rFonts w:ascii="Times New Roman" w:eastAsia="Times New Roman" w:hAnsi="Times New Roman" w:cs="Times New Roman" w:hint="default"/>
        <w:b/>
        <w:bCs/>
        <w:w w:val="100"/>
        <w:sz w:val="24"/>
        <w:szCs w:val="24"/>
        <w:lang w:val="ru-RU" w:eastAsia="en-US" w:bidi="ar-SA"/>
      </w:rPr>
    </w:lvl>
    <w:lvl w:ilvl="1" w:tplc="6840F740">
      <w:start w:val="1"/>
      <w:numFmt w:val="decimal"/>
      <w:lvlText w:val="%2."/>
      <w:lvlJc w:val="left"/>
      <w:pPr>
        <w:ind w:left="3697" w:hanging="360"/>
      </w:pPr>
      <w:rPr>
        <w:rFonts w:ascii="Times New Roman" w:eastAsia="Times New Roman" w:hAnsi="Times New Roman" w:cs="Times New Roman" w:hint="default"/>
        <w:b/>
        <w:bCs/>
        <w:w w:val="100"/>
        <w:sz w:val="24"/>
        <w:szCs w:val="24"/>
        <w:lang w:val="ru-RU" w:eastAsia="en-US" w:bidi="ar-SA"/>
      </w:rPr>
    </w:lvl>
    <w:lvl w:ilvl="2" w:tplc="01D0D64E">
      <w:numFmt w:val="bullet"/>
      <w:lvlText w:val="•"/>
      <w:lvlJc w:val="left"/>
      <w:pPr>
        <w:ind w:left="4411" w:hanging="360"/>
      </w:pPr>
      <w:rPr>
        <w:rFonts w:hint="default"/>
        <w:lang w:val="ru-RU" w:eastAsia="en-US" w:bidi="ar-SA"/>
      </w:rPr>
    </w:lvl>
    <w:lvl w:ilvl="3" w:tplc="F39C4E8A">
      <w:numFmt w:val="bullet"/>
      <w:lvlText w:val="•"/>
      <w:lvlJc w:val="left"/>
      <w:pPr>
        <w:ind w:left="5123" w:hanging="360"/>
      </w:pPr>
      <w:rPr>
        <w:rFonts w:hint="default"/>
        <w:lang w:val="ru-RU" w:eastAsia="en-US" w:bidi="ar-SA"/>
      </w:rPr>
    </w:lvl>
    <w:lvl w:ilvl="4" w:tplc="87B0E294">
      <w:numFmt w:val="bullet"/>
      <w:lvlText w:val="•"/>
      <w:lvlJc w:val="left"/>
      <w:pPr>
        <w:ind w:left="5835" w:hanging="360"/>
      </w:pPr>
      <w:rPr>
        <w:rFonts w:hint="default"/>
        <w:lang w:val="ru-RU" w:eastAsia="en-US" w:bidi="ar-SA"/>
      </w:rPr>
    </w:lvl>
    <w:lvl w:ilvl="5" w:tplc="D3DAF5E8">
      <w:numFmt w:val="bullet"/>
      <w:lvlText w:val="•"/>
      <w:lvlJc w:val="left"/>
      <w:pPr>
        <w:ind w:left="6547" w:hanging="360"/>
      </w:pPr>
      <w:rPr>
        <w:rFonts w:hint="default"/>
        <w:lang w:val="ru-RU" w:eastAsia="en-US" w:bidi="ar-SA"/>
      </w:rPr>
    </w:lvl>
    <w:lvl w:ilvl="6" w:tplc="4F3AD4A8">
      <w:numFmt w:val="bullet"/>
      <w:lvlText w:val="•"/>
      <w:lvlJc w:val="left"/>
      <w:pPr>
        <w:ind w:left="7259" w:hanging="360"/>
      </w:pPr>
      <w:rPr>
        <w:rFonts w:hint="default"/>
        <w:lang w:val="ru-RU" w:eastAsia="en-US" w:bidi="ar-SA"/>
      </w:rPr>
    </w:lvl>
    <w:lvl w:ilvl="7" w:tplc="CA20B6F6">
      <w:numFmt w:val="bullet"/>
      <w:lvlText w:val="•"/>
      <w:lvlJc w:val="left"/>
      <w:pPr>
        <w:ind w:left="7970" w:hanging="360"/>
      </w:pPr>
      <w:rPr>
        <w:rFonts w:hint="default"/>
        <w:lang w:val="ru-RU" w:eastAsia="en-US" w:bidi="ar-SA"/>
      </w:rPr>
    </w:lvl>
    <w:lvl w:ilvl="8" w:tplc="6D362164">
      <w:numFmt w:val="bullet"/>
      <w:lvlText w:val="•"/>
      <w:lvlJc w:val="left"/>
      <w:pPr>
        <w:ind w:left="8682" w:hanging="360"/>
      </w:pPr>
      <w:rPr>
        <w:rFonts w:hint="default"/>
        <w:lang w:val="ru-RU" w:eastAsia="en-US" w:bidi="ar-SA"/>
      </w:rPr>
    </w:lvl>
  </w:abstractNum>
  <w:abstractNum w:abstractNumId="12" w15:restartNumberingAfterBreak="0">
    <w:nsid w:val="2007581F"/>
    <w:multiLevelType w:val="hybridMultilevel"/>
    <w:tmpl w:val="B82854F0"/>
    <w:lvl w:ilvl="0" w:tplc="D96C86EC">
      <w:start w:val="1"/>
      <w:numFmt w:val="decimal"/>
      <w:lvlText w:val="%1)"/>
      <w:lvlJc w:val="left"/>
      <w:pPr>
        <w:ind w:left="493" w:hanging="281"/>
      </w:pPr>
      <w:rPr>
        <w:rFonts w:ascii="Times New Roman" w:eastAsia="Times New Roman" w:hAnsi="Times New Roman" w:cs="Times New Roman" w:hint="default"/>
        <w:b/>
        <w:bCs/>
        <w:i/>
        <w:iCs/>
        <w:w w:val="99"/>
        <w:sz w:val="26"/>
        <w:szCs w:val="26"/>
        <w:lang w:val="ru-RU" w:eastAsia="en-US" w:bidi="ar-SA"/>
      </w:rPr>
    </w:lvl>
    <w:lvl w:ilvl="1" w:tplc="8ADEF600">
      <w:numFmt w:val="bullet"/>
      <w:lvlText w:val="•"/>
      <w:lvlJc w:val="left"/>
      <w:pPr>
        <w:ind w:left="1488" w:hanging="281"/>
      </w:pPr>
      <w:rPr>
        <w:rFonts w:hint="default"/>
        <w:lang w:val="ru-RU" w:eastAsia="en-US" w:bidi="ar-SA"/>
      </w:rPr>
    </w:lvl>
    <w:lvl w:ilvl="2" w:tplc="E0E0ACFA">
      <w:numFmt w:val="bullet"/>
      <w:lvlText w:val="•"/>
      <w:lvlJc w:val="left"/>
      <w:pPr>
        <w:ind w:left="2477" w:hanging="281"/>
      </w:pPr>
      <w:rPr>
        <w:rFonts w:hint="default"/>
        <w:lang w:val="ru-RU" w:eastAsia="en-US" w:bidi="ar-SA"/>
      </w:rPr>
    </w:lvl>
    <w:lvl w:ilvl="3" w:tplc="75F013C2">
      <w:numFmt w:val="bullet"/>
      <w:lvlText w:val="•"/>
      <w:lvlJc w:val="left"/>
      <w:pPr>
        <w:ind w:left="3465" w:hanging="281"/>
      </w:pPr>
      <w:rPr>
        <w:rFonts w:hint="default"/>
        <w:lang w:val="ru-RU" w:eastAsia="en-US" w:bidi="ar-SA"/>
      </w:rPr>
    </w:lvl>
    <w:lvl w:ilvl="4" w:tplc="405676C6">
      <w:numFmt w:val="bullet"/>
      <w:lvlText w:val="•"/>
      <w:lvlJc w:val="left"/>
      <w:pPr>
        <w:ind w:left="4454" w:hanging="281"/>
      </w:pPr>
      <w:rPr>
        <w:rFonts w:hint="default"/>
        <w:lang w:val="ru-RU" w:eastAsia="en-US" w:bidi="ar-SA"/>
      </w:rPr>
    </w:lvl>
    <w:lvl w:ilvl="5" w:tplc="1B62F68E">
      <w:numFmt w:val="bullet"/>
      <w:lvlText w:val="•"/>
      <w:lvlJc w:val="left"/>
      <w:pPr>
        <w:ind w:left="5443" w:hanging="281"/>
      </w:pPr>
      <w:rPr>
        <w:rFonts w:hint="default"/>
        <w:lang w:val="ru-RU" w:eastAsia="en-US" w:bidi="ar-SA"/>
      </w:rPr>
    </w:lvl>
    <w:lvl w:ilvl="6" w:tplc="40D0DEEA">
      <w:numFmt w:val="bullet"/>
      <w:lvlText w:val="•"/>
      <w:lvlJc w:val="left"/>
      <w:pPr>
        <w:ind w:left="6431" w:hanging="281"/>
      </w:pPr>
      <w:rPr>
        <w:rFonts w:hint="default"/>
        <w:lang w:val="ru-RU" w:eastAsia="en-US" w:bidi="ar-SA"/>
      </w:rPr>
    </w:lvl>
    <w:lvl w:ilvl="7" w:tplc="36221F9C">
      <w:numFmt w:val="bullet"/>
      <w:lvlText w:val="•"/>
      <w:lvlJc w:val="left"/>
      <w:pPr>
        <w:ind w:left="7420" w:hanging="281"/>
      </w:pPr>
      <w:rPr>
        <w:rFonts w:hint="default"/>
        <w:lang w:val="ru-RU" w:eastAsia="en-US" w:bidi="ar-SA"/>
      </w:rPr>
    </w:lvl>
    <w:lvl w:ilvl="8" w:tplc="1032B016">
      <w:numFmt w:val="bullet"/>
      <w:lvlText w:val="•"/>
      <w:lvlJc w:val="left"/>
      <w:pPr>
        <w:ind w:left="8409" w:hanging="281"/>
      </w:pPr>
      <w:rPr>
        <w:rFonts w:hint="default"/>
        <w:lang w:val="ru-RU" w:eastAsia="en-US" w:bidi="ar-SA"/>
      </w:rPr>
    </w:lvl>
  </w:abstractNum>
  <w:abstractNum w:abstractNumId="13" w15:restartNumberingAfterBreak="0">
    <w:nsid w:val="25252AE7"/>
    <w:multiLevelType w:val="hybridMultilevel"/>
    <w:tmpl w:val="41DA9606"/>
    <w:lvl w:ilvl="0" w:tplc="21E2313C">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14" w15:restartNumberingAfterBreak="0">
    <w:nsid w:val="2A32708F"/>
    <w:multiLevelType w:val="hybridMultilevel"/>
    <w:tmpl w:val="EC401178"/>
    <w:lvl w:ilvl="0" w:tplc="88F82018">
      <w:start w:val="2"/>
      <w:numFmt w:val="decimal"/>
      <w:lvlText w:val="%1"/>
      <w:lvlJc w:val="left"/>
      <w:pPr>
        <w:ind w:left="407" w:hanging="195"/>
      </w:pPr>
      <w:rPr>
        <w:rFonts w:ascii="Times New Roman" w:eastAsia="Times New Roman" w:hAnsi="Times New Roman" w:cs="Times New Roman" w:hint="default"/>
        <w:b/>
        <w:bCs/>
        <w:w w:val="99"/>
        <w:sz w:val="26"/>
        <w:szCs w:val="26"/>
        <w:lang w:val="ru-RU" w:eastAsia="en-US" w:bidi="ar-SA"/>
      </w:rPr>
    </w:lvl>
    <w:lvl w:ilvl="1" w:tplc="83E8BEA8">
      <w:numFmt w:val="bullet"/>
      <w:lvlText w:val="•"/>
      <w:lvlJc w:val="left"/>
      <w:pPr>
        <w:ind w:left="1398" w:hanging="195"/>
      </w:pPr>
      <w:rPr>
        <w:rFonts w:hint="default"/>
        <w:lang w:val="ru-RU" w:eastAsia="en-US" w:bidi="ar-SA"/>
      </w:rPr>
    </w:lvl>
    <w:lvl w:ilvl="2" w:tplc="ACDE5C1C">
      <w:numFmt w:val="bullet"/>
      <w:lvlText w:val="•"/>
      <w:lvlJc w:val="left"/>
      <w:pPr>
        <w:ind w:left="2397" w:hanging="195"/>
      </w:pPr>
      <w:rPr>
        <w:rFonts w:hint="default"/>
        <w:lang w:val="ru-RU" w:eastAsia="en-US" w:bidi="ar-SA"/>
      </w:rPr>
    </w:lvl>
    <w:lvl w:ilvl="3" w:tplc="F70A01EA">
      <w:numFmt w:val="bullet"/>
      <w:lvlText w:val="•"/>
      <w:lvlJc w:val="left"/>
      <w:pPr>
        <w:ind w:left="3395" w:hanging="195"/>
      </w:pPr>
      <w:rPr>
        <w:rFonts w:hint="default"/>
        <w:lang w:val="ru-RU" w:eastAsia="en-US" w:bidi="ar-SA"/>
      </w:rPr>
    </w:lvl>
    <w:lvl w:ilvl="4" w:tplc="EA82384A">
      <w:numFmt w:val="bullet"/>
      <w:lvlText w:val="•"/>
      <w:lvlJc w:val="left"/>
      <w:pPr>
        <w:ind w:left="4394" w:hanging="195"/>
      </w:pPr>
      <w:rPr>
        <w:rFonts w:hint="default"/>
        <w:lang w:val="ru-RU" w:eastAsia="en-US" w:bidi="ar-SA"/>
      </w:rPr>
    </w:lvl>
    <w:lvl w:ilvl="5" w:tplc="D8FE29AC">
      <w:numFmt w:val="bullet"/>
      <w:lvlText w:val="•"/>
      <w:lvlJc w:val="left"/>
      <w:pPr>
        <w:ind w:left="5393" w:hanging="195"/>
      </w:pPr>
      <w:rPr>
        <w:rFonts w:hint="default"/>
        <w:lang w:val="ru-RU" w:eastAsia="en-US" w:bidi="ar-SA"/>
      </w:rPr>
    </w:lvl>
    <w:lvl w:ilvl="6" w:tplc="1AFEE880">
      <w:numFmt w:val="bullet"/>
      <w:lvlText w:val="•"/>
      <w:lvlJc w:val="left"/>
      <w:pPr>
        <w:ind w:left="6391" w:hanging="195"/>
      </w:pPr>
      <w:rPr>
        <w:rFonts w:hint="default"/>
        <w:lang w:val="ru-RU" w:eastAsia="en-US" w:bidi="ar-SA"/>
      </w:rPr>
    </w:lvl>
    <w:lvl w:ilvl="7" w:tplc="F2EAA618">
      <w:numFmt w:val="bullet"/>
      <w:lvlText w:val="•"/>
      <w:lvlJc w:val="left"/>
      <w:pPr>
        <w:ind w:left="7390" w:hanging="195"/>
      </w:pPr>
      <w:rPr>
        <w:rFonts w:hint="default"/>
        <w:lang w:val="ru-RU" w:eastAsia="en-US" w:bidi="ar-SA"/>
      </w:rPr>
    </w:lvl>
    <w:lvl w:ilvl="8" w:tplc="582CEA74">
      <w:numFmt w:val="bullet"/>
      <w:lvlText w:val="•"/>
      <w:lvlJc w:val="left"/>
      <w:pPr>
        <w:ind w:left="8389" w:hanging="195"/>
      </w:pPr>
      <w:rPr>
        <w:rFonts w:hint="default"/>
        <w:lang w:val="ru-RU" w:eastAsia="en-US" w:bidi="ar-SA"/>
      </w:rPr>
    </w:lvl>
  </w:abstractNum>
  <w:abstractNum w:abstractNumId="15" w15:restartNumberingAfterBreak="0">
    <w:nsid w:val="4E084073"/>
    <w:multiLevelType w:val="hybridMultilevel"/>
    <w:tmpl w:val="6EECF2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B320AC"/>
    <w:multiLevelType w:val="hybridMultilevel"/>
    <w:tmpl w:val="31DAF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DA7149"/>
    <w:multiLevelType w:val="hybridMultilevel"/>
    <w:tmpl w:val="EC3C596C"/>
    <w:lvl w:ilvl="0" w:tplc="B684879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09A6E14">
      <w:start w:val="1"/>
      <w:numFmt w:val="bullet"/>
      <w:lvlText w:val="o"/>
      <w:lvlJc w:val="left"/>
      <w:pPr>
        <w:ind w:left="11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4DC3ADA">
      <w:start w:val="1"/>
      <w:numFmt w:val="bullet"/>
      <w:lvlText w:val="▪"/>
      <w:lvlJc w:val="left"/>
      <w:pPr>
        <w:ind w:left="18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CCC29FC">
      <w:start w:val="1"/>
      <w:numFmt w:val="bullet"/>
      <w:lvlText w:val="•"/>
      <w:lvlJc w:val="left"/>
      <w:pPr>
        <w:ind w:left="25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4F87DC8">
      <w:start w:val="1"/>
      <w:numFmt w:val="bullet"/>
      <w:lvlText w:val="o"/>
      <w:lvlJc w:val="left"/>
      <w:pPr>
        <w:ind w:left="32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7BC0454">
      <w:start w:val="1"/>
      <w:numFmt w:val="bullet"/>
      <w:lvlText w:val="▪"/>
      <w:lvlJc w:val="left"/>
      <w:pPr>
        <w:ind w:left="39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4C44542C">
      <w:start w:val="1"/>
      <w:numFmt w:val="bullet"/>
      <w:lvlText w:val="•"/>
      <w:lvlJc w:val="left"/>
      <w:pPr>
        <w:ind w:left="471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140D3C2">
      <w:start w:val="1"/>
      <w:numFmt w:val="bullet"/>
      <w:lvlText w:val="o"/>
      <w:lvlJc w:val="left"/>
      <w:pPr>
        <w:ind w:left="54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7A00E4D0">
      <w:start w:val="1"/>
      <w:numFmt w:val="bullet"/>
      <w:lvlText w:val="▪"/>
      <w:lvlJc w:val="left"/>
      <w:pPr>
        <w:ind w:left="61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5E332252"/>
    <w:multiLevelType w:val="hybridMultilevel"/>
    <w:tmpl w:val="95BA9DD4"/>
    <w:lvl w:ilvl="0" w:tplc="41C6A04C">
      <w:start w:val="1"/>
      <w:numFmt w:val="decimal"/>
      <w:lvlText w:val="%1)"/>
      <w:lvlJc w:val="left"/>
      <w:pPr>
        <w:ind w:left="493" w:hanging="281"/>
      </w:pPr>
      <w:rPr>
        <w:rFonts w:ascii="Times New Roman" w:eastAsia="Times New Roman" w:hAnsi="Times New Roman" w:cs="Times New Roman" w:hint="default"/>
        <w:b/>
        <w:bCs/>
        <w:i/>
        <w:iCs/>
        <w:w w:val="99"/>
        <w:sz w:val="26"/>
        <w:szCs w:val="26"/>
        <w:lang w:val="ru-RU" w:eastAsia="en-US" w:bidi="ar-SA"/>
      </w:rPr>
    </w:lvl>
    <w:lvl w:ilvl="1" w:tplc="1494BD64">
      <w:numFmt w:val="bullet"/>
      <w:lvlText w:val="•"/>
      <w:lvlJc w:val="left"/>
      <w:pPr>
        <w:ind w:left="1488" w:hanging="281"/>
      </w:pPr>
      <w:rPr>
        <w:rFonts w:hint="default"/>
        <w:lang w:val="ru-RU" w:eastAsia="en-US" w:bidi="ar-SA"/>
      </w:rPr>
    </w:lvl>
    <w:lvl w:ilvl="2" w:tplc="5E00C07A">
      <w:numFmt w:val="bullet"/>
      <w:lvlText w:val="•"/>
      <w:lvlJc w:val="left"/>
      <w:pPr>
        <w:ind w:left="2477" w:hanging="281"/>
      </w:pPr>
      <w:rPr>
        <w:rFonts w:hint="default"/>
        <w:lang w:val="ru-RU" w:eastAsia="en-US" w:bidi="ar-SA"/>
      </w:rPr>
    </w:lvl>
    <w:lvl w:ilvl="3" w:tplc="982EC654">
      <w:numFmt w:val="bullet"/>
      <w:lvlText w:val="•"/>
      <w:lvlJc w:val="left"/>
      <w:pPr>
        <w:ind w:left="3465" w:hanging="281"/>
      </w:pPr>
      <w:rPr>
        <w:rFonts w:hint="default"/>
        <w:lang w:val="ru-RU" w:eastAsia="en-US" w:bidi="ar-SA"/>
      </w:rPr>
    </w:lvl>
    <w:lvl w:ilvl="4" w:tplc="15129DAE">
      <w:numFmt w:val="bullet"/>
      <w:lvlText w:val="•"/>
      <w:lvlJc w:val="left"/>
      <w:pPr>
        <w:ind w:left="4454" w:hanging="281"/>
      </w:pPr>
      <w:rPr>
        <w:rFonts w:hint="default"/>
        <w:lang w:val="ru-RU" w:eastAsia="en-US" w:bidi="ar-SA"/>
      </w:rPr>
    </w:lvl>
    <w:lvl w:ilvl="5" w:tplc="C2908A34">
      <w:numFmt w:val="bullet"/>
      <w:lvlText w:val="•"/>
      <w:lvlJc w:val="left"/>
      <w:pPr>
        <w:ind w:left="5443" w:hanging="281"/>
      </w:pPr>
      <w:rPr>
        <w:rFonts w:hint="default"/>
        <w:lang w:val="ru-RU" w:eastAsia="en-US" w:bidi="ar-SA"/>
      </w:rPr>
    </w:lvl>
    <w:lvl w:ilvl="6" w:tplc="4E800C88">
      <w:numFmt w:val="bullet"/>
      <w:lvlText w:val="•"/>
      <w:lvlJc w:val="left"/>
      <w:pPr>
        <w:ind w:left="6431" w:hanging="281"/>
      </w:pPr>
      <w:rPr>
        <w:rFonts w:hint="default"/>
        <w:lang w:val="ru-RU" w:eastAsia="en-US" w:bidi="ar-SA"/>
      </w:rPr>
    </w:lvl>
    <w:lvl w:ilvl="7" w:tplc="F96664BA">
      <w:numFmt w:val="bullet"/>
      <w:lvlText w:val="•"/>
      <w:lvlJc w:val="left"/>
      <w:pPr>
        <w:ind w:left="7420" w:hanging="281"/>
      </w:pPr>
      <w:rPr>
        <w:rFonts w:hint="default"/>
        <w:lang w:val="ru-RU" w:eastAsia="en-US" w:bidi="ar-SA"/>
      </w:rPr>
    </w:lvl>
    <w:lvl w:ilvl="8" w:tplc="A76C8BA6">
      <w:numFmt w:val="bullet"/>
      <w:lvlText w:val="•"/>
      <w:lvlJc w:val="left"/>
      <w:pPr>
        <w:ind w:left="8409" w:hanging="281"/>
      </w:pPr>
      <w:rPr>
        <w:rFonts w:hint="default"/>
        <w:lang w:val="ru-RU" w:eastAsia="en-US" w:bidi="ar-SA"/>
      </w:rPr>
    </w:lvl>
  </w:abstractNum>
  <w:abstractNum w:abstractNumId="19" w15:restartNumberingAfterBreak="0">
    <w:nsid w:val="612C280E"/>
    <w:multiLevelType w:val="hybridMultilevel"/>
    <w:tmpl w:val="B4A2248E"/>
    <w:lvl w:ilvl="0" w:tplc="A8E016BA">
      <w:numFmt w:val="bullet"/>
      <w:lvlText w:val="-"/>
      <w:lvlJc w:val="left"/>
      <w:pPr>
        <w:ind w:left="212" w:hanging="198"/>
      </w:pPr>
      <w:rPr>
        <w:rFonts w:hint="default"/>
        <w:w w:val="99"/>
        <w:lang w:val="ru-RU" w:eastAsia="en-US" w:bidi="ar-SA"/>
      </w:rPr>
    </w:lvl>
    <w:lvl w:ilvl="1" w:tplc="274E4896">
      <w:numFmt w:val="bullet"/>
      <w:lvlText w:val="•"/>
      <w:lvlJc w:val="left"/>
      <w:pPr>
        <w:ind w:left="1236" w:hanging="198"/>
      </w:pPr>
      <w:rPr>
        <w:rFonts w:hint="default"/>
        <w:lang w:val="ru-RU" w:eastAsia="en-US" w:bidi="ar-SA"/>
      </w:rPr>
    </w:lvl>
    <w:lvl w:ilvl="2" w:tplc="0DFCFE44">
      <w:numFmt w:val="bullet"/>
      <w:lvlText w:val="•"/>
      <w:lvlJc w:val="left"/>
      <w:pPr>
        <w:ind w:left="2253" w:hanging="198"/>
      </w:pPr>
      <w:rPr>
        <w:rFonts w:hint="default"/>
        <w:lang w:val="ru-RU" w:eastAsia="en-US" w:bidi="ar-SA"/>
      </w:rPr>
    </w:lvl>
    <w:lvl w:ilvl="3" w:tplc="43266134">
      <w:numFmt w:val="bullet"/>
      <w:lvlText w:val="•"/>
      <w:lvlJc w:val="left"/>
      <w:pPr>
        <w:ind w:left="3269" w:hanging="198"/>
      </w:pPr>
      <w:rPr>
        <w:rFonts w:hint="default"/>
        <w:lang w:val="ru-RU" w:eastAsia="en-US" w:bidi="ar-SA"/>
      </w:rPr>
    </w:lvl>
    <w:lvl w:ilvl="4" w:tplc="8D98A5C2">
      <w:numFmt w:val="bullet"/>
      <w:lvlText w:val="•"/>
      <w:lvlJc w:val="left"/>
      <w:pPr>
        <w:ind w:left="4286" w:hanging="198"/>
      </w:pPr>
      <w:rPr>
        <w:rFonts w:hint="default"/>
        <w:lang w:val="ru-RU" w:eastAsia="en-US" w:bidi="ar-SA"/>
      </w:rPr>
    </w:lvl>
    <w:lvl w:ilvl="5" w:tplc="9E6E77B8">
      <w:numFmt w:val="bullet"/>
      <w:lvlText w:val="•"/>
      <w:lvlJc w:val="left"/>
      <w:pPr>
        <w:ind w:left="5303" w:hanging="198"/>
      </w:pPr>
      <w:rPr>
        <w:rFonts w:hint="default"/>
        <w:lang w:val="ru-RU" w:eastAsia="en-US" w:bidi="ar-SA"/>
      </w:rPr>
    </w:lvl>
    <w:lvl w:ilvl="6" w:tplc="3A9A85FA">
      <w:numFmt w:val="bullet"/>
      <w:lvlText w:val="•"/>
      <w:lvlJc w:val="left"/>
      <w:pPr>
        <w:ind w:left="6319" w:hanging="198"/>
      </w:pPr>
      <w:rPr>
        <w:rFonts w:hint="default"/>
        <w:lang w:val="ru-RU" w:eastAsia="en-US" w:bidi="ar-SA"/>
      </w:rPr>
    </w:lvl>
    <w:lvl w:ilvl="7" w:tplc="6F904E7A">
      <w:numFmt w:val="bullet"/>
      <w:lvlText w:val="•"/>
      <w:lvlJc w:val="left"/>
      <w:pPr>
        <w:ind w:left="7336" w:hanging="198"/>
      </w:pPr>
      <w:rPr>
        <w:rFonts w:hint="default"/>
        <w:lang w:val="ru-RU" w:eastAsia="en-US" w:bidi="ar-SA"/>
      </w:rPr>
    </w:lvl>
    <w:lvl w:ilvl="8" w:tplc="124674D4">
      <w:numFmt w:val="bullet"/>
      <w:lvlText w:val="•"/>
      <w:lvlJc w:val="left"/>
      <w:pPr>
        <w:ind w:left="8353" w:hanging="198"/>
      </w:pPr>
      <w:rPr>
        <w:rFonts w:hint="default"/>
        <w:lang w:val="ru-RU" w:eastAsia="en-US" w:bidi="ar-SA"/>
      </w:rPr>
    </w:lvl>
  </w:abstractNum>
  <w:abstractNum w:abstractNumId="20" w15:restartNumberingAfterBreak="0">
    <w:nsid w:val="798C43B6"/>
    <w:multiLevelType w:val="hybridMultilevel"/>
    <w:tmpl w:val="AEB04014"/>
    <w:lvl w:ilvl="0" w:tplc="8EFA8C0C">
      <w:start w:val="1"/>
      <w:numFmt w:val="decimal"/>
      <w:lvlText w:val="%1)"/>
      <w:lvlJc w:val="left"/>
      <w:pPr>
        <w:ind w:left="493" w:hanging="281"/>
      </w:pPr>
      <w:rPr>
        <w:rFonts w:ascii="Times New Roman" w:eastAsia="Times New Roman" w:hAnsi="Times New Roman" w:cs="Times New Roman" w:hint="default"/>
        <w:b/>
        <w:bCs/>
        <w:i/>
        <w:iCs/>
        <w:w w:val="99"/>
        <w:sz w:val="26"/>
        <w:szCs w:val="26"/>
        <w:lang w:val="ru-RU" w:eastAsia="en-US" w:bidi="ar-SA"/>
      </w:rPr>
    </w:lvl>
    <w:lvl w:ilvl="1" w:tplc="4A42355C">
      <w:numFmt w:val="bullet"/>
      <w:lvlText w:val="•"/>
      <w:lvlJc w:val="left"/>
      <w:pPr>
        <w:ind w:left="1488" w:hanging="281"/>
      </w:pPr>
      <w:rPr>
        <w:rFonts w:hint="default"/>
        <w:lang w:val="ru-RU" w:eastAsia="en-US" w:bidi="ar-SA"/>
      </w:rPr>
    </w:lvl>
    <w:lvl w:ilvl="2" w:tplc="905E0B08">
      <w:numFmt w:val="bullet"/>
      <w:lvlText w:val="•"/>
      <w:lvlJc w:val="left"/>
      <w:pPr>
        <w:ind w:left="2477" w:hanging="281"/>
      </w:pPr>
      <w:rPr>
        <w:rFonts w:hint="default"/>
        <w:lang w:val="ru-RU" w:eastAsia="en-US" w:bidi="ar-SA"/>
      </w:rPr>
    </w:lvl>
    <w:lvl w:ilvl="3" w:tplc="773E0AC2">
      <w:numFmt w:val="bullet"/>
      <w:lvlText w:val="•"/>
      <w:lvlJc w:val="left"/>
      <w:pPr>
        <w:ind w:left="3465" w:hanging="281"/>
      </w:pPr>
      <w:rPr>
        <w:rFonts w:hint="default"/>
        <w:lang w:val="ru-RU" w:eastAsia="en-US" w:bidi="ar-SA"/>
      </w:rPr>
    </w:lvl>
    <w:lvl w:ilvl="4" w:tplc="1BD07F32">
      <w:numFmt w:val="bullet"/>
      <w:lvlText w:val="•"/>
      <w:lvlJc w:val="left"/>
      <w:pPr>
        <w:ind w:left="4454" w:hanging="281"/>
      </w:pPr>
      <w:rPr>
        <w:rFonts w:hint="default"/>
        <w:lang w:val="ru-RU" w:eastAsia="en-US" w:bidi="ar-SA"/>
      </w:rPr>
    </w:lvl>
    <w:lvl w:ilvl="5" w:tplc="1A4C20CE">
      <w:numFmt w:val="bullet"/>
      <w:lvlText w:val="•"/>
      <w:lvlJc w:val="left"/>
      <w:pPr>
        <w:ind w:left="5443" w:hanging="281"/>
      </w:pPr>
      <w:rPr>
        <w:rFonts w:hint="default"/>
        <w:lang w:val="ru-RU" w:eastAsia="en-US" w:bidi="ar-SA"/>
      </w:rPr>
    </w:lvl>
    <w:lvl w:ilvl="6" w:tplc="09369E96">
      <w:numFmt w:val="bullet"/>
      <w:lvlText w:val="•"/>
      <w:lvlJc w:val="left"/>
      <w:pPr>
        <w:ind w:left="6431" w:hanging="281"/>
      </w:pPr>
      <w:rPr>
        <w:rFonts w:hint="default"/>
        <w:lang w:val="ru-RU" w:eastAsia="en-US" w:bidi="ar-SA"/>
      </w:rPr>
    </w:lvl>
    <w:lvl w:ilvl="7" w:tplc="52C4A04E">
      <w:numFmt w:val="bullet"/>
      <w:lvlText w:val="•"/>
      <w:lvlJc w:val="left"/>
      <w:pPr>
        <w:ind w:left="7420" w:hanging="281"/>
      </w:pPr>
      <w:rPr>
        <w:rFonts w:hint="default"/>
        <w:lang w:val="ru-RU" w:eastAsia="en-US" w:bidi="ar-SA"/>
      </w:rPr>
    </w:lvl>
    <w:lvl w:ilvl="8" w:tplc="55D07628">
      <w:numFmt w:val="bullet"/>
      <w:lvlText w:val="•"/>
      <w:lvlJc w:val="left"/>
      <w:pPr>
        <w:ind w:left="8409" w:hanging="281"/>
      </w:pPr>
      <w:rPr>
        <w:rFonts w:hint="default"/>
        <w:lang w:val="ru-RU" w:eastAsia="en-US" w:bidi="ar-SA"/>
      </w:rPr>
    </w:lvl>
  </w:abstractNum>
  <w:abstractNum w:abstractNumId="21" w15:restartNumberingAfterBreak="0">
    <w:nsid w:val="7D6730B7"/>
    <w:multiLevelType w:val="hybridMultilevel"/>
    <w:tmpl w:val="22021370"/>
    <w:lvl w:ilvl="0" w:tplc="F2BEF82E">
      <w:start w:val="2"/>
      <w:numFmt w:val="decimal"/>
      <w:lvlText w:val="%1"/>
      <w:lvlJc w:val="left"/>
      <w:pPr>
        <w:ind w:left="407" w:hanging="195"/>
      </w:pPr>
      <w:rPr>
        <w:rFonts w:ascii="Times New Roman" w:eastAsia="Times New Roman" w:hAnsi="Times New Roman" w:cs="Times New Roman" w:hint="default"/>
        <w:b/>
        <w:bCs/>
        <w:w w:val="99"/>
        <w:sz w:val="26"/>
        <w:szCs w:val="26"/>
        <w:lang w:val="ru-RU" w:eastAsia="en-US" w:bidi="ar-SA"/>
      </w:rPr>
    </w:lvl>
    <w:lvl w:ilvl="1" w:tplc="A7BEB410">
      <w:numFmt w:val="bullet"/>
      <w:lvlText w:val="•"/>
      <w:lvlJc w:val="left"/>
      <w:pPr>
        <w:ind w:left="494" w:hanging="195"/>
      </w:pPr>
      <w:rPr>
        <w:rFonts w:hint="default"/>
        <w:lang w:val="ru-RU" w:eastAsia="en-US" w:bidi="ar-SA"/>
      </w:rPr>
    </w:lvl>
    <w:lvl w:ilvl="2" w:tplc="55AE78FA">
      <w:numFmt w:val="bullet"/>
      <w:lvlText w:val="•"/>
      <w:lvlJc w:val="left"/>
      <w:pPr>
        <w:ind w:left="589" w:hanging="195"/>
      </w:pPr>
      <w:rPr>
        <w:rFonts w:hint="default"/>
        <w:lang w:val="ru-RU" w:eastAsia="en-US" w:bidi="ar-SA"/>
      </w:rPr>
    </w:lvl>
    <w:lvl w:ilvl="3" w:tplc="6AA46F8A">
      <w:numFmt w:val="bullet"/>
      <w:lvlText w:val="•"/>
      <w:lvlJc w:val="left"/>
      <w:pPr>
        <w:ind w:left="684" w:hanging="195"/>
      </w:pPr>
      <w:rPr>
        <w:rFonts w:hint="default"/>
        <w:lang w:val="ru-RU" w:eastAsia="en-US" w:bidi="ar-SA"/>
      </w:rPr>
    </w:lvl>
    <w:lvl w:ilvl="4" w:tplc="89C25588">
      <w:numFmt w:val="bullet"/>
      <w:lvlText w:val="•"/>
      <w:lvlJc w:val="left"/>
      <w:pPr>
        <w:ind w:left="779" w:hanging="195"/>
      </w:pPr>
      <w:rPr>
        <w:rFonts w:hint="default"/>
        <w:lang w:val="ru-RU" w:eastAsia="en-US" w:bidi="ar-SA"/>
      </w:rPr>
    </w:lvl>
    <w:lvl w:ilvl="5" w:tplc="998CFBDE">
      <w:numFmt w:val="bullet"/>
      <w:lvlText w:val="•"/>
      <w:lvlJc w:val="left"/>
      <w:pPr>
        <w:ind w:left="874" w:hanging="195"/>
      </w:pPr>
      <w:rPr>
        <w:rFonts w:hint="default"/>
        <w:lang w:val="ru-RU" w:eastAsia="en-US" w:bidi="ar-SA"/>
      </w:rPr>
    </w:lvl>
    <w:lvl w:ilvl="6" w:tplc="F99A2E32">
      <w:numFmt w:val="bullet"/>
      <w:lvlText w:val="•"/>
      <w:lvlJc w:val="left"/>
      <w:pPr>
        <w:ind w:left="969" w:hanging="195"/>
      </w:pPr>
      <w:rPr>
        <w:rFonts w:hint="default"/>
        <w:lang w:val="ru-RU" w:eastAsia="en-US" w:bidi="ar-SA"/>
      </w:rPr>
    </w:lvl>
    <w:lvl w:ilvl="7" w:tplc="845896C2">
      <w:numFmt w:val="bullet"/>
      <w:lvlText w:val="•"/>
      <w:lvlJc w:val="left"/>
      <w:pPr>
        <w:ind w:left="1064" w:hanging="195"/>
      </w:pPr>
      <w:rPr>
        <w:rFonts w:hint="default"/>
        <w:lang w:val="ru-RU" w:eastAsia="en-US" w:bidi="ar-SA"/>
      </w:rPr>
    </w:lvl>
    <w:lvl w:ilvl="8" w:tplc="09BA69AE">
      <w:numFmt w:val="bullet"/>
      <w:lvlText w:val="•"/>
      <w:lvlJc w:val="left"/>
      <w:pPr>
        <w:ind w:left="1159" w:hanging="195"/>
      </w:pPr>
      <w:rPr>
        <w:rFonts w:hint="default"/>
        <w:lang w:val="ru-RU" w:eastAsia="en-US" w:bidi="ar-SA"/>
      </w:rPr>
    </w:lvl>
  </w:abstractNum>
  <w:num w:numId="1">
    <w:abstractNumId w:val="16"/>
  </w:num>
  <w:num w:numId="2">
    <w:abstractNumId w:val="0"/>
  </w:num>
  <w:num w:numId="3">
    <w:abstractNumId w:val="15"/>
  </w:num>
  <w:num w:numId="4">
    <w:abstractNumId w:val="17"/>
  </w:num>
  <w:num w:numId="5">
    <w:abstractNumId w:val="9"/>
  </w:num>
  <w:num w:numId="6">
    <w:abstractNumId w:val="13"/>
  </w:num>
  <w:num w:numId="7">
    <w:abstractNumId w:val="11"/>
  </w:num>
  <w:num w:numId="8">
    <w:abstractNumId w:val="14"/>
  </w:num>
  <w:num w:numId="9">
    <w:abstractNumId w:val="20"/>
  </w:num>
  <w:num w:numId="10">
    <w:abstractNumId w:val="12"/>
  </w:num>
  <w:num w:numId="11">
    <w:abstractNumId w:val="18"/>
  </w:num>
  <w:num w:numId="12">
    <w:abstractNumId w:val="21"/>
  </w:num>
  <w:num w:numId="13">
    <w:abstractNumId w:val="19"/>
  </w:num>
  <w:num w:numId="14">
    <w:abstractNumId w:val="10"/>
  </w:num>
  <w:num w:numId="15">
    <w:abstractNumId w:val="6"/>
  </w:num>
  <w:num w:numId="16">
    <w:abstractNumId w:val="4"/>
  </w:num>
  <w:num w:numId="17">
    <w:abstractNumId w:val="3"/>
  </w:num>
  <w:num w:numId="18">
    <w:abstractNumId w:val="5"/>
  </w:num>
  <w:num w:numId="19">
    <w:abstractNumId w:val="2"/>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rawingGridVerticalSpacing w:val="299"/>
  <w:displayHorizontalDrawingGridEvery w:val="2"/>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4D0"/>
    <w:rsid w:val="00075079"/>
    <w:rsid w:val="004642C5"/>
    <w:rsid w:val="00C064D0"/>
    <w:rsid w:val="00D1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2E20F66-DA68-4BEC-BD2A-B38EFBFA3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1">
    <w:name w:val="heading 1"/>
    <w:basedOn w:val="a"/>
    <w:next w:val="a"/>
    <w:link w:val="12"/>
    <w:uiPriority w:val="1"/>
    <w:qFormat/>
    <w:rsid w:val="00C064D0"/>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1"/>
    <w:qFormat/>
    <w:rsid w:val="00C064D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qFormat/>
    <w:rsid w:val="00C064D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C064D0"/>
    <w:pPr>
      <w:keepNext/>
      <w:keepLines/>
      <w:spacing w:before="40" w:after="0"/>
      <w:outlineLvl w:val="3"/>
    </w:pPr>
    <w:rPr>
      <w:rFonts w:ascii="Cambria" w:eastAsia="Times New Roman" w:hAnsi="Cambria" w:cs="Times New Roman"/>
      <w:b/>
      <w:bCs/>
      <w:i/>
      <w:iCs/>
      <w:color w:val="4F81BD"/>
    </w:rPr>
  </w:style>
  <w:style w:type="paragraph" w:styleId="5">
    <w:name w:val="heading 5"/>
    <w:basedOn w:val="a"/>
    <w:next w:val="a"/>
    <w:link w:val="50"/>
    <w:uiPriority w:val="9"/>
    <w:semiHidden/>
    <w:unhideWhenUsed/>
    <w:qFormat/>
    <w:rsid w:val="00C064D0"/>
    <w:pPr>
      <w:keepNext/>
      <w:keepLines/>
      <w:spacing w:before="40" w:after="0"/>
      <w:outlineLvl w:val="4"/>
    </w:pPr>
    <w:rPr>
      <w:rFonts w:ascii="Cambria" w:eastAsia="Times New Roman" w:hAnsi="Cambria" w:cs="Times New Roman"/>
      <w:color w:val="243F60"/>
    </w:rPr>
  </w:style>
  <w:style w:type="paragraph" w:styleId="6">
    <w:name w:val="heading 6"/>
    <w:basedOn w:val="a"/>
    <w:next w:val="a"/>
    <w:link w:val="60"/>
    <w:uiPriority w:val="9"/>
    <w:semiHidden/>
    <w:unhideWhenUsed/>
    <w:qFormat/>
    <w:rsid w:val="00C064D0"/>
    <w:pPr>
      <w:keepNext/>
      <w:keepLines/>
      <w:spacing w:before="40" w:after="0"/>
      <w:outlineLvl w:val="5"/>
    </w:pPr>
    <w:rPr>
      <w:rFonts w:ascii="Cambria" w:eastAsia="Times New Roman" w:hAnsi="Cambria" w:cs="Times New Roman"/>
      <w:i/>
      <w:iCs/>
      <w:color w:val="243F60"/>
    </w:rPr>
  </w:style>
  <w:style w:type="paragraph" w:styleId="7">
    <w:name w:val="heading 7"/>
    <w:basedOn w:val="a"/>
    <w:next w:val="a"/>
    <w:link w:val="70"/>
    <w:uiPriority w:val="9"/>
    <w:semiHidden/>
    <w:unhideWhenUsed/>
    <w:qFormat/>
    <w:rsid w:val="00C064D0"/>
    <w:pPr>
      <w:keepNext/>
      <w:keepLines/>
      <w:spacing w:before="40" w:after="0"/>
      <w:outlineLvl w:val="6"/>
    </w:pPr>
    <w:rPr>
      <w:rFonts w:ascii="Cambria" w:eastAsia="Times New Roman" w:hAnsi="Cambria" w:cs="Times New Roman"/>
      <w:i/>
      <w:iCs/>
      <w:color w:val="404040"/>
    </w:rPr>
  </w:style>
  <w:style w:type="paragraph" w:styleId="8">
    <w:name w:val="heading 8"/>
    <w:basedOn w:val="a"/>
    <w:next w:val="a"/>
    <w:link w:val="80"/>
    <w:uiPriority w:val="9"/>
    <w:semiHidden/>
    <w:unhideWhenUsed/>
    <w:qFormat/>
    <w:rsid w:val="00C064D0"/>
    <w:pPr>
      <w:keepNext/>
      <w:keepLines/>
      <w:spacing w:before="40" w:after="0"/>
      <w:outlineLvl w:val="7"/>
    </w:pPr>
    <w:rPr>
      <w:rFonts w:ascii="Cambria" w:eastAsia="Times New Roman" w:hAnsi="Cambria" w:cs="Times New Roman"/>
      <w:color w:val="4F81BD"/>
      <w:sz w:val="20"/>
      <w:szCs w:val="20"/>
    </w:rPr>
  </w:style>
  <w:style w:type="paragraph" w:styleId="9">
    <w:name w:val="heading 9"/>
    <w:basedOn w:val="a"/>
    <w:next w:val="a"/>
    <w:link w:val="90"/>
    <w:uiPriority w:val="9"/>
    <w:semiHidden/>
    <w:unhideWhenUsed/>
    <w:qFormat/>
    <w:rsid w:val="00C064D0"/>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Заголовок 11"/>
    <w:basedOn w:val="a"/>
    <w:next w:val="a"/>
    <w:uiPriority w:val="9"/>
    <w:qFormat/>
    <w:rsid w:val="00C064D0"/>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rPr>
  </w:style>
  <w:style w:type="character" w:customStyle="1" w:styleId="20">
    <w:name w:val="Заголовок 2 Знак"/>
    <w:basedOn w:val="a0"/>
    <w:link w:val="2"/>
    <w:uiPriority w:val="1"/>
    <w:rsid w:val="00C064D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rsid w:val="00C064D0"/>
    <w:rPr>
      <w:rFonts w:ascii="Times New Roman" w:eastAsia="Times New Roman" w:hAnsi="Times New Roman" w:cs="Times New Roman"/>
      <w:b/>
      <w:bCs/>
      <w:sz w:val="27"/>
      <w:szCs w:val="27"/>
      <w:lang w:eastAsia="ru-RU"/>
    </w:rPr>
  </w:style>
  <w:style w:type="paragraph" w:customStyle="1" w:styleId="41">
    <w:name w:val="Заголовок 41"/>
    <w:basedOn w:val="a"/>
    <w:next w:val="a"/>
    <w:uiPriority w:val="9"/>
    <w:unhideWhenUsed/>
    <w:qFormat/>
    <w:rsid w:val="00C064D0"/>
    <w:pPr>
      <w:keepNext/>
      <w:keepLines/>
      <w:spacing w:before="200" w:after="0" w:line="276" w:lineRule="auto"/>
      <w:outlineLvl w:val="3"/>
    </w:pPr>
    <w:rPr>
      <w:rFonts w:ascii="Cambria" w:eastAsia="Times New Roman" w:hAnsi="Cambria" w:cs="Times New Roman"/>
      <w:b/>
      <w:bCs/>
      <w:i/>
      <w:iCs/>
      <w:color w:val="4F81BD"/>
      <w:lang w:val="en-US"/>
    </w:rPr>
  </w:style>
  <w:style w:type="paragraph" w:customStyle="1" w:styleId="51">
    <w:name w:val="Заголовок 51"/>
    <w:basedOn w:val="a"/>
    <w:next w:val="a"/>
    <w:uiPriority w:val="9"/>
    <w:semiHidden/>
    <w:unhideWhenUsed/>
    <w:qFormat/>
    <w:rsid w:val="00C064D0"/>
    <w:pPr>
      <w:keepNext/>
      <w:keepLines/>
      <w:spacing w:before="200" w:after="0" w:line="276" w:lineRule="auto"/>
      <w:outlineLvl w:val="4"/>
    </w:pPr>
    <w:rPr>
      <w:rFonts w:ascii="Cambria" w:eastAsia="Times New Roman" w:hAnsi="Cambria" w:cs="Times New Roman"/>
      <w:color w:val="243F60"/>
      <w:lang w:val="en-US"/>
    </w:rPr>
  </w:style>
  <w:style w:type="paragraph" w:customStyle="1" w:styleId="61">
    <w:name w:val="Заголовок 61"/>
    <w:basedOn w:val="a"/>
    <w:next w:val="a"/>
    <w:uiPriority w:val="9"/>
    <w:semiHidden/>
    <w:unhideWhenUsed/>
    <w:qFormat/>
    <w:rsid w:val="00C064D0"/>
    <w:pPr>
      <w:keepNext/>
      <w:keepLines/>
      <w:spacing w:before="200" w:after="0" w:line="276" w:lineRule="auto"/>
      <w:outlineLvl w:val="5"/>
    </w:pPr>
    <w:rPr>
      <w:rFonts w:ascii="Cambria" w:eastAsia="Times New Roman" w:hAnsi="Cambria" w:cs="Times New Roman"/>
      <w:i/>
      <w:iCs/>
      <w:color w:val="243F60"/>
      <w:lang w:val="en-US"/>
    </w:rPr>
  </w:style>
  <w:style w:type="paragraph" w:customStyle="1" w:styleId="71">
    <w:name w:val="Заголовок 71"/>
    <w:basedOn w:val="a"/>
    <w:next w:val="a"/>
    <w:uiPriority w:val="9"/>
    <w:semiHidden/>
    <w:unhideWhenUsed/>
    <w:qFormat/>
    <w:rsid w:val="00C064D0"/>
    <w:pPr>
      <w:keepNext/>
      <w:keepLines/>
      <w:spacing w:before="200" w:after="0" w:line="276" w:lineRule="auto"/>
      <w:outlineLvl w:val="6"/>
    </w:pPr>
    <w:rPr>
      <w:rFonts w:ascii="Cambria" w:eastAsia="Times New Roman" w:hAnsi="Cambria" w:cs="Times New Roman"/>
      <w:i/>
      <w:iCs/>
      <w:color w:val="404040"/>
      <w:lang w:val="en-US"/>
    </w:rPr>
  </w:style>
  <w:style w:type="paragraph" w:customStyle="1" w:styleId="81">
    <w:name w:val="Заголовок 81"/>
    <w:basedOn w:val="a"/>
    <w:next w:val="a"/>
    <w:uiPriority w:val="9"/>
    <w:semiHidden/>
    <w:unhideWhenUsed/>
    <w:qFormat/>
    <w:rsid w:val="00C064D0"/>
    <w:pPr>
      <w:keepNext/>
      <w:keepLines/>
      <w:spacing w:before="200" w:after="0" w:line="276" w:lineRule="auto"/>
      <w:outlineLvl w:val="7"/>
    </w:pPr>
    <w:rPr>
      <w:rFonts w:ascii="Cambria" w:eastAsia="Times New Roman" w:hAnsi="Cambria" w:cs="Times New Roman"/>
      <w:color w:val="4F81BD"/>
      <w:sz w:val="20"/>
      <w:szCs w:val="20"/>
      <w:lang w:val="en-US"/>
    </w:rPr>
  </w:style>
  <w:style w:type="paragraph" w:customStyle="1" w:styleId="91">
    <w:name w:val="Заголовок 91"/>
    <w:basedOn w:val="a"/>
    <w:next w:val="a"/>
    <w:uiPriority w:val="9"/>
    <w:semiHidden/>
    <w:unhideWhenUsed/>
    <w:qFormat/>
    <w:rsid w:val="00C064D0"/>
    <w:pPr>
      <w:keepNext/>
      <w:keepLines/>
      <w:spacing w:before="200" w:after="0" w:line="276" w:lineRule="auto"/>
      <w:outlineLvl w:val="8"/>
    </w:pPr>
    <w:rPr>
      <w:rFonts w:ascii="Cambria" w:eastAsia="Times New Roman" w:hAnsi="Cambria" w:cs="Times New Roman"/>
      <w:i/>
      <w:iCs/>
      <w:color w:val="404040"/>
      <w:sz w:val="20"/>
      <w:szCs w:val="20"/>
      <w:lang w:val="en-US"/>
    </w:rPr>
  </w:style>
  <w:style w:type="numbering" w:customStyle="1" w:styleId="13">
    <w:name w:val="Нет списка1"/>
    <w:next w:val="a2"/>
    <w:uiPriority w:val="99"/>
    <w:semiHidden/>
    <w:unhideWhenUsed/>
    <w:rsid w:val="00C064D0"/>
  </w:style>
  <w:style w:type="character" w:customStyle="1" w:styleId="12">
    <w:name w:val="Заголовок 1 Знак"/>
    <w:basedOn w:val="a0"/>
    <w:link w:val="11"/>
    <w:uiPriority w:val="1"/>
    <w:rsid w:val="00C064D0"/>
    <w:rPr>
      <w:rFonts w:ascii="Cambria" w:eastAsia="Times New Roman" w:hAnsi="Cambria" w:cs="Times New Roman"/>
      <w:b/>
      <w:bCs/>
      <w:color w:val="365F91"/>
      <w:sz w:val="28"/>
      <w:szCs w:val="28"/>
      <w:lang w:val="ru-RU"/>
    </w:rPr>
  </w:style>
  <w:style w:type="character" w:customStyle="1" w:styleId="40">
    <w:name w:val="Заголовок 4 Знак"/>
    <w:basedOn w:val="a0"/>
    <w:link w:val="4"/>
    <w:uiPriority w:val="9"/>
    <w:rsid w:val="00C064D0"/>
    <w:rPr>
      <w:rFonts w:ascii="Cambria" w:eastAsia="Times New Roman" w:hAnsi="Cambria" w:cs="Times New Roman"/>
      <w:b/>
      <w:bCs/>
      <w:i/>
      <w:iCs/>
      <w:color w:val="4F81BD"/>
    </w:rPr>
  </w:style>
  <w:style w:type="character" w:customStyle="1" w:styleId="50">
    <w:name w:val="Заголовок 5 Знак"/>
    <w:basedOn w:val="a0"/>
    <w:link w:val="5"/>
    <w:uiPriority w:val="9"/>
    <w:semiHidden/>
    <w:rsid w:val="00C064D0"/>
    <w:rPr>
      <w:rFonts w:ascii="Cambria" w:eastAsia="Times New Roman" w:hAnsi="Cambria" w:cs="Times New Roman"/>
      <w:color w:val="243F60"/>
    </w:rPr>
  </w:style>
  <w:style w:type="character" w:customStyle="1" w:styleId="60">
    <w:name w:val="Заголовок 6 Знак"/>
    <w:basedOn w:val="a0"/>
    <w:link w:val="6"/>
    <w:uiPriority w:val="9"/>
    <w:semiHidden/>
    <w:rsid w:val="00C064D0"/>
    <w:rPr>
      <w:rFonts w:ascii="Cambria" w:eastAsia="Times New Roman" w:hAnsi="Cambria" w:cs="Times New Roman"/>
      <w:i/>
      <w:iCs/>
      <w:color w:val="243F60"/>
    </w:rPr>
  </w:style>
  <w:style w:type="character" w:customStyle="1" w:styleId="70">
    <w:name w:val="Заголовок 7 Знак"/>
    <w:basedOn w:val="a0"/>
    <w:link w:val="7"/>
    <w:uiPriority w:val="9"/>
    <w:semiHidden/>
    <w:rsid w:val="00C064D0"/>
    <w:rPr>
      <w:rFonts w:ascii="Cambria" w:eastAsia="Times New Roman" w:hAnsi="Cambria" w:cs="Times New Roman"/>
      <w:i/>
      <w:iCs/>
      <w:color w:val="404040"/>
    </w:rPr>
  </w:style>
  <w:style w:type="character" w:customStyle="1" w:styleId="80">
    <w:name w:val="Заголовок 8 Знак"/>
    <w:basedOn w:val="a0"/>
    <w:link w:val="8"/>
    <w:uiPriority w:val="9"/>
    <w:semiHidden/>
    <w:rsid w:val="00C064D0"/>
    <w:rPr>
      <w:rFonts w:ascii="Cambria" w:eastAsia="Times New Roman" w:hAnsi="Cambria" w:cs="Times New Roman"/>
      <w:color w:val="4F81BD"/>
      <w:sz w:val="20"/>
      <w:szCs w:val="20"/>
    </w:rPr>
  </w:style>
  <w:style w:type="character" w:customStyle="1" w:styleId="90">
    <w:name w:val="Заголовок 9 Знак"/>
    <w:basedOn w:val="a0"/>
    <w:link w:val="9"/>
    <w:uiPriority w:val="9"/>
    <w:semiHidden/>
    <w:rsid w:val="00C064D0"/>
    <w:rPr>
      <w:rFonts w:ascii="Cambria" w:eastAsia="Times New Roman" w:hAnsi="Cambria" w:cs="Times New Roman"/>
      <w:i/>
      <w:iCs/>
      <w:color w:val="404040"/>
      <w:sz w:val="20"/>
      <w:szCs w:val="20"/>
    </w:rPr>
  </w:style>
  <w:style w:type="table" w:customStyle="1" w:styleId="TableNormal">
    <w:name w:val="Table Normal"/>
    <w:uiPriority w:val="2"/>
    <w:semiHidden/>
    <w:unhideWhenUsed/>
    <w:qFormat/>
    <w:rsid w:val="00C064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C064D0"/>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a4">
    <w:name w:val="Основной текст Знак"/>
    <w:basedOn w:val="a0"/>
    <w:link w:val="a3"/>
    <w:uiPriority w:val="1"/>
    <w:rsid w:val="00C064D0"/>
    <w:rPr>
      <w:rFonts w:ascii="Times New Roman" w:eastAsia="Times New Roman" w:hAnsi="Times New Roman" w:cs="Times New Roman"/>
      <w:sz w:val="18"/>
      <w:szCs w:val="18"/>
    </w:rPr>
  </w:style>
  <w:style w:type="paragraph" w:styleId="a5">
    <w:name w:val="Title"/>
    <w:basedOn w:val="a"/>
    <w:link w:val="a6"/>
    <w:uiPriority w:val="10"/>
    <w:qFormat/>
    <w:rsid w:val="00C064D0"/>
    <w:pPr>
      <w:widowControl w:val="0"/>
      <w:autoSpaceDE w:val="0"/>
      <w:autoSpaceDN w:val="0"/>
      <w:spacing w:before="68" w:after="0" w:line="240" w:lineRule="auto"/>
      <w:ind w:left="3816" w:right="721" w:hanging="3189"/>
    </w:pPr>
    <w:rPr>
      <w:rFonts w:ascii="Times New Roman" w:eastAsia="Times New Roman" w:hAnsi="Times New Roman" w:cs="Times New Roman"/>
      <w:b/>
      <w:bCs/>
      <w:sz w:val="27"/>
      <w:szCs w:val="27"/>
    </w:rPr>
  </w:style>
  <w:style w:type="character" w:customStyle="1" w:styleId="a6">
    <w:name w:val="Заголовок Знак"/>
    <w:basedOn w:val="a0"/>
    <w:link w:val="a5"/>
    <w:uiPriority w:val="10"/>
    <w:rsid w:val="00C064D0"/>
    <w:rPr>
      <w:rFonts w:ascii="Times New Roman" w:eastAsia="Times New Roman" w:hAnsi="Times New Roman" w:cs="Times New Roman"/>
      <w:b/>
      <w:bCs/>
      <w:sz w:val="27"/>
      <w:szCs w:val="27"/>
    </w:rPr>
  </w:style>
  <w:style w:type="paragraph" w:styleId="a7">
    <w:name w:val="List Paragraph"/>
    <w:basedOn w:val="a"/>
    <w:uiPriority w:val="99"/>
    <w:qFormat/>
    <w:rsid w:val="00C064D0"/>
    <w:pPr>
      <w:widowControl w:val="0"/>
      <w:autoSpaceDE w:val="0"/>
      <w:autoSpaceDN w:val="0"/>
      <w:spacing w:after="0" w:line="240" w:lineRule="auto"/>
      <w:ind w:left="239" w:right="297" w:hanging="2"/>
      <w:jc w:val="both"/>
    </w:pPr>
    <w:rPr>
      <w:rFonts w:ascii="Times New Roman" w:eastAsia="Times New Roman" w:hAnsi="Times New Roman" w:cs="Times New Roman"/>
    </w:rPr>
  </w:style>
  <w:style w:type="paragraph" w:customStyle="1" w:styleId="TableParagraph">
    <w:name w:val="Table Paragraph"/>
    <w:basedOn w:val="a"/>
    <w:uiPriority w:val="1"/>
    <w:qFormat/>
    <w:rsid w:val="00C064D0"/>
    <w:pPr>
      <w:widowControl w:val="0"/>
      <w:autoSpaceDE w:val="0"/>
      <w:autoSpaceDN w:val="0"/>
      <w:spacing w:after="0" w:line="240" w:lineRule="auto"/>
      <w:ind w:left="120"/>
    </w:pPr>
    <w:rPr>
      <w:rFonts w:ascii="Times New Roman" w:eastAsia="Times New Roman" w:hAnsi="Times New Roman" w:cs="Times New Roman"/>
    </w:rPr>
  </w:style>
  <w:style w:type="paragraph" w:styleId="a8">
    <w:name w:val="header"/>
    <w:basedOn w:val="a"/>
    <w:link w:val="a9"/>
    <w:uiPriority w:val="99"/>
    <w:unhideWhenUsed/>
    <w:rsid w:val="00C064D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9">
    <w:name w:val="Верхний колонтитул Знак"/>
    <w:basedOn w:val="a0"/>
    <w:link w:val="a8"/>
    <w:uiPriority w:val="99"/>
    <w:rsid w:val="00C064D0"/>
    <w:rPr>
      <w:rFonts w:ascii="Times New Roman" w:eastAsia="Times New Roman" w:hAnsi="Times New Roman" w:cs="Times New Roman"/>
    </w:rPr>
  </w:style>
  <w:style w:type="paragraph" w:styleId="aa">
    <w:name w:val="footer"/>
    <w:basedOn w:val="a"/>
    <w:link w:val="ab"/>
    <w:uiPriority w:val="99"/>
    <w:unhideWhenUsed/>
    <w:rsid w:val="00C064D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b">
    <w:name w:val="Нижний колонтитул Знак"/>
    <w:basedOn w:val="a0"/>
    <w:link w:val="aa"/>
    <w:uiPriority w:val="99"/>
    <w:rsid w:val="00C064D0"/>
    <w:rPr>
      <w:rFonts w:ascii="Times New Roman" w:eastAsia="Times New Roman" w:hAnsi="Times New Roman" w:cs="Times New Roman"/>
    </w:rPr>
  </w:style>
  <w:style w:type="table" w:customStyle="1" w:styleId="14">
    <w:name w:val="Сетка таблицы1"/>
    <w:basedOn w:val="a1"/>
    <w:next w:val="ac"/>
    <w:uiPriority w:val="59"/>
    <w:rsid w:val="00C064D0"/>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tab-span">
    <w:name w:val="apple-tab-span"/>
    <w:basedOn w:val="a0"/>
    <w:rsid w:val="00C064D0"/>
  </w:style>
  <w:style w:type="paragraph" w:customStyle="1" w:styleId="body">
    <w:name w:val="body"/>
    <w:basedOn w:val="a"/>
    <w:uiPriority w:val="99"/>
    <w:rsid w:val="00C064D0"/>
    <w:pPr>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Italic">
    <w:name w:val="Italic"/>
    <w:uiPriority w:val="99"/>
    <w:rsid w:val="00C064D0"/>
    <w:rPr>
      <w:i/>
      <w:iCs/>
    </w:rPr>
  </w:style>
  <w:style w:type="paragraph" w:customStyle="1" w:styleId="p11">
    <w:name w:val="p11"/>
    <w:basedOn w:val="a"/>
    <w:uiPriority w:val="99"/>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nhideWhenUsed/>
    <w:rsid w:val="00C064D0"/>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rsid w:val="00C064D0"/>
    <w:rPr>
      <w:rFonts w:ascii="Calibri" w:eastAsia="Calibri" w:hAnsi="Calibri" w:cs="Times New Roman"/>
      <w:sz w:val="20"/>
      <w:szCs w:val="20"/>
    </w:rPr>
  </w:style>
  <w:style w:type="character" w:styleId="af0">
    <w:name w:val="footnote reference"/>
    <w:basedOn w:val="a0"/>
    <w:uiPriority w:val="99"/>
    <w:unhideWhenUsed/>
    <w:rsid w:val="00C064D0"/>
    <w:rPr>
      <w:vertAlign w:val="superscript"/>
    </w:rPr>
  </w:style>
  <w:style w:type="paragraph" w:styleId="af1">
    <w:name w:val="Balloon Text"/>
    <w:basedOn w:val="a"/>
    <w:link w:val="af2"/>
    <w:uiPriority w:val="99"/>
    <w:semiHidden/>
    <w:unhideWhenUsed/>
    <w:rsid w:val="00C064D0"/>
    <w:pPr>
      <w:widowControl w:val="0"/>
      <w:autoSpaceDE w:val="0"/>
      <w:autoSpaceDN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semiHidden/>
    <w:rsid w:val="00C064D0"/>
    <w:rPr>
      <w:rFonts w:ascii="Tahoma" w:eastAsia="Times New Roman" w:hAnsi="Tahoma" w:cs="Tahoma"/>
      <w:sz w:val="16"/>
      <w:szCs w:val="16"/>
    </w:rPr>
  </w:style>
  <w:style w:type="table" w:customStyle="1" w:styleId="TableGrid">
    <w:name w:val="TableGrid"/>
    <w:rsid w:val="00C064D0"/>
    <w:pPr>
      <w:spacing w:after="0" w:line="240" w:lineRule="auto"/>
    </w:pPr>
    <w:rPr>
      <w:rFonts w:eastAsia="Times New Roman"/>
      <w:lang w:eastAsia="ru-RU"/>
    </w:rPr>
    <w:tblPr>
      <w:tblCellMar>
        <w:top w:w="0" w:type="dxa"/>
        <w:left w:w="0" w:type="dxa"/>
        <w:bottom w:w="0" w:type="dxa"/>
        <w:right w:w="0" w:type="dxa"/>
      </w:tblCellMar>
    </w:tblPr>
  </w:style>
  <w:style w:type="paragraph" w:styleId="af3">
    <w:name w:val="No Spacing"/>
    <w:link w:val="af4"/>
    <w:uiPriority w:val="1"/>
    <w:qFormat/>
    <w:rsid w:val="00C064D0"/>
    <w:pPr>
      <w:spacing w:after="0" w:line="240" w:lineRule="auto"/>
    </w:pPr>
    <w:rPr>
      <w:rFonts w:ascii="Calibri" w:eastAsia="Calibri" w:hAnsi="Calibri" w:cs="Times New Roman"/>
    </w:rPr>
  </w:style>
  <w:style w:type="character" w:customStyle="1" w:styleId="af4">
    <w:name w:val="Без интервала Знак"/>
    <w:basedOn w:val="a0"/>
    <w:link w:val="af3"/>
    <w:uiPriority w:val="1"/>
    <w:rsid w:val="00C064D0"/>
    <w:rPr>
      <w:rFonts w:ascii="Calibri" w:eastAsia="Calibri" w:hAnsi="Calibri" w:cs="Times New Roman"/>
    </w:rPr>
  </w:style>
  <w:style w:type="paragraph" w:customStyle="1" w:styleId="ConsPlusNormal">
    <w:name w:val="ConsPlusNormal"/>
    <w:rsid w:val="00C064D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ld">
    <w:name w:val="Bold"/>
    <w:uiPriority w:val="99"/>
    <w:rsid w:val="00C064D0"/>
    <w:rPr>
      <w:rFonts w:ascii="Times New Roman" w:hAnsi="Times New Roman"/>
      <w:b/>
      <w:bCs/>
    </w:rPr>
  </w:style>
  <w:style w:type="character" w:customStyle="1" w:styleId="CharAttribute501">
    <w:name w:val="CharAttribute501"/>
    <w:uiPriority w:val="99"/>
    <w:rsid w:val="00C064D0"/>
    <w:rPr>
      <w:rFonts w:ascii="Times New Roman" w:eastAsia="Times New Roman"/>
      <w:i/>
      <w:sz w:val="28"/>
      <w:u w:val="single"/>
    </w:rPr>
  </w:style>
  <w:style w:type="paragraph" w:customStyle="1" w:styleId="af5">
    <w:name w:val="Основной"/>
    <w:basedOn w:val="a"/>
    <w:link w:val="af6"/>
    <w:rsid w:val="00C064D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paragraph" w:customStyle="1" w:styleId="21">
    <w:name w:val="Средняя сетка 21"/>
    <w:basedOn w:val="a"/>
    <w:uiPriority w:val="1"/>
    <w:qFormat/>
    <w:rsid w:val="00C064D0"/>
    <w:pPr>
      <w:numPr>
        <w:numId w:val="2"/>
      </w:numPr>
      <w:spacing w:after="0" w:line="360" w:lineRule="auto"/>
      <w:contextualSpacing/>
      <w:jc w:val="both"/>
      <w:outlineLvl w:val="1"/>
    </w:pPr>
    <w:rPr>
      <w:rFonts w:ascii="Times New Roman" w:eastAsia="Times New Roman" w:hAnsi="Times New Roman" w:cs="Times New Roman"/>
      <w:sz w:val="28"/>
      <w:szCs w:val="24"/>
      <w:lang w:eastAsia="ru-RU"/>
    </w:rPr>
  </w:style>
  <w:style w:type="character" w:customStyle="1" w:styleId="af6">
    <w:name w:val="Основной Знак"/>
    <w:link w:val="af5"/>
    <w:rsid w:val="00C064D0"/>
    <w:rPr>
      <w:rFonts w:ascii="NewtonCSanPin" w:eastAsia="Times New Roman" w:hAnsi="NewtonCSanPin" w:cs="Times New Roman"/>
      <w:color w:val="000000"/>
      <w:sz w:val="21"/>
      <w:szCs w:val="21"/>
      <w:lang w:eastAsia="ru-RU"/>
    </w:rPr>
  </w:style>
  <w:style w:type="paragraph" w:customStyle="1" w:styleId="Body0">
    <w:name w:val="Body"/>
    <w:basedOn w:val="a"/>
    <w:next w:val="a"/>
    <w:uiPriority w:val="99"/>
    <w:rsid w:val="00C064D0"/>
    <w:pPr>
      <w:tabs>
        <w:tab w:val="left" w:pos="567"/>
      </w:tabs>
      <w:autoSpaceDE w:val="0"/>
      <w:autoSpaceDN w:val="0"/>
      <w:adjustRightInd w:val="0"/>
      <w:spacing w:after="0" w:line="240" w:lineRule="atLeast"/>
      <w:ind w:firstLine="227"/>
      <w:jc w:val="both"/>
      <w:textAlignment w:val="center"/>
    </w:pPr>
    <w:rPr>
      <w:rFonts w:ascii="Times New Roman" w:eastAsia="Times New Roman" w:hAnsi="Times New Roman" w:cs="SchoolBookSanPin"/>
      <w:color w:val="000000"/>
      <w:sz w:val="20"/>
      <w:szCs w:val="20"/>
      <w:lang w:eastAsia="ru-RU"/>
    </w:rPr>
  </w:style>
  <w:style w:type="character" w:customStyle="1" w:styleId="15">
    <w:name w:val="Гиперссылка1"/>
    <w:basedOn w:val="a0"/>
    <w:uiPriority w:val="99"/>
    <w:unhideWhenUsed/>
    <w:rsid w:val="00C064D0"/>
    <w:rPr>
      <w:color w:val="0000FF"/>
      <w:u w:val="single"/>
    </w:rPr>
  </w:style>
  <w:style w:type="paragraph" w:customStyle="1" w:styleId="af7">
    <w:name w:val="А_основной"/>
    <w:basedOn w:val="a"/>
    <w:link w:val="af8"/>
    <w:uiPriority w:val="99"/>
    <w:qFormat/>
    <w:rsid w:val="00C064D0"/>
    <w:pPr>
      <w:spacing w:before="120" w:after="120" w:line="240" w:lineRule="auto"/>
      <w:ind w:firstLine="454"/>
      <w:jc w:val="both"/>
    </w:pPr>
    <w:rPr>
      <w:rFonts w:ascii="Times New Roman" w:eastAsia="Calibri" w:hAnsi="Times New Roman" w:cs="Times New Roman"/>
      <w:sz w:val="28"/>
      <w:szCs w:val="20"/>
    </w:rPr>
  </w:style>
  <w:style w:type="character" w:customStyle="1" w:styleId="af8">
    <w:name w:val="А_основной Знак"/>
    <w:link w:val="af7"/>
    <w:uiPriority w:val="99"/>
    <w:locked/>
    <w:rsid w:val="00C064D0"/>
    <w:rPr>
      <w:rFonts w:ascii="Times New Roman" w:eastAsia="Calibri" w:hAnsi="Times New Roman" w:cs="Times New Roman"/>
      <w:sz w:val="28"/>
      <w:szCs w:val="20"/>
    </w:rPr>
  </w:style>
  <w:style w:type="paragraph" w:customStyle="1" w:styleId="16">
    <w:name w:val="Заголовок оглавления1"/>
    <w:basedOn w:val="11"/>
    <w:next w:val="a"/>
    <w:uiPriority w:val="39"/>
    <w:unhideWhenUsed/>
    <w:qFormat/>
    <w:rsid w:val="00C064D0"/>
  </w:style>
  <w:style w:type="paragraph" w:styleId="22">
    <w:name w:val="toc 2"/>
    <w:basedOn w:val="a"/>
    <w:next w:val="a"/>
    <w:autoRedefine/>
    <w:uiPriority w:val="1"/>
    <w:unhideWhenUsed/>
    <w:qFormat/>
    <w:rsid w:val="00C064D0"/>
    <w:pPr>
      <w:widowControl w:val="0"/>
      <w:autoSpaceDE w:val="0"/>
      <w:autoSpaceDN w:val="0"/>
      <w:spacing w:after="100" w:line="240" w:lineRule="auto"/>
      <w:ind w:left="220"/>
    </w:pPr>
    <w:rPr>
      <w:rFonts w:ascii="Times New Roman" w:eastAsia="Times New Roman" w:hAnsi="Times New Roman" w:cs="Times New Roman"/>
    </w:rPr>
  </w:style>
  <w:style w:type="paragraph" w:styleId="32">
    <w:name w:val="toc 3"/>
    <w:basedOn w:val="a"/>
    <w:next w:val="a"/>
    <w:autoRedefine/>
    <w:uiPriority w:val="39"/>
    <w:unhideWhenUsed/>
    <w:rsid w:val="00C064D0"/>
    <w:pPr>
      <w:widowControl w:val="0"/>
      <w:tabs>
        <w:tab w:val="right" w:leader="dot" w:pos="10042"/>
      </w:tabs>
      <w:autoSpaceDE w:val="0"/>
      <w:autoSpaceDN w:val="0"/>
      <w:spacing w:after="100" w:line="240" w:lineRule="auto"/>
      <w:ind w:left="284"/>
      <w:jc w:val="both"/>
    </w:pPr>
    <w:rPr>
      <w:rFonts w:ascii="Times New Roman" w:eastAsia="Times New Roman" w:hAnsi="Times New Roman" w:cs="Times New Roman"/>
    </w:rPr>
  </w:style>
  <w:style w:type="paragraph" w:customStyle="1" w:styleId="no-indent">
    <w:name w:val="no-indent"/>
    <w:basedOn w:val="a"/>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C064D0"/>
    <w:rPr>
      <w:rFonts w:ascii="Times New Roman" w:hAnsi="Times New Roman"/>
      <w:sz w:val="24"/>
      <w:u w:val="none"/>
      <w:effect w:val="none"/>
    </w:rPr>
  </w:style>
  <w:style w:type="paragraph" w:customStyle="1" w:styleId="NoParagraphStyle">
    <w:name w:val="[No Paragraph Style]"/>
    <w:rsid w:val="00C064D0"/>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
    <w:uiPriority w:val="99"/>
    <w:rsid w:val="00C064D0"/>
    <w:pPr>
      <w:keepNext/>
      <w:suppressAutoHyphens/>
      <w:autoSpaceDE w:val="0"/>
      <w:autoSpaceDN w:val="0"/>
      <w:adjustRightInd w:val="0"/>
      <w:spacing w:before="360" w:after="240" w:line="240" w:lineRule="atLeast"/>
      <w:textAlignment w:val="center"/>
    </w:pPr>
    <w:rPr>
      <w:rFonts w:ascii="Times New Roman" w:eastAsia="Times New Roman" w:hAnsi="Times New Roman" w:cs="OfficinaSansExtraBoldITC-Reg"/>
      <w:b/>
      <w:bCs/>
      <w:color w:val="000000"/>
      <w:position w:val="6"/>
      <w:lang w:eastAsia="ru-RU"/>
    </w:rPr>
  </w:style>
  <w:style w:type="paragraph" w:customStyle="1" w:styleId="list-bullet">
    <w:name w:val="list-bullet"/>
    <w:basedOn w:val="body"/>
    <w:uiPriority w:val="99"/>
    <w:rsid w:val="00C064D0"/>
    <w:pPr>
      <w:numPr>
        <w:numId w:val="5"/>
      </w:numPr>
      <w:ind w:left="567" w:hanging="340"/>
    </w:pPr>
  </w:style>
  <w:style w:type="paragraph" w:customStyle="1" w:styleId="table-head">
    <w:name w:val="table-head"/>
    <w:basedOn w:val="a"/>
    <w:uiPriority w:val="99"/>
    <w:rsid w:val="00C064D0"/>
    <w:pPr>
      <w:tabs>
        <w:tab w:val="left" w:pos="567"/>
      </w:tabs>
      <w:autoSpaceDE w:val="0"/>
      <w:autoSpaceDN w:val="0"/>
      <w:adjustRightInd w:val="0"/>
      <w:spacing w:after="100" w:line="200" w:lineRule="atLeast"/>
      <w:jc w:val="center"/>
      <w:textAlignment w:val="center"/>
    </w:pPr>
    <w:rPr>
      <w:rFonts w:ascii="SchoolBookSanPin-Bold" w:eastAsia="Times New Roman" w:hAnsi="SchoolBookSanPin-Bold" w:cs="SchoolBookSanPin-Bold"/>
      <w:b/>
      <w:bCs/>
      <w:color w:val="000000"/>
      <w:sz w:val="18"/>
      <w:szCs w:val="18"/>
      <w:lang w:eastAsia="ru-RU"/>
    </w:rPr>
  </w:style>
  <w:style w:type="paragraph" w:customStyle="1" w:styleId="table-body0mm">
    <w:name w:val="table-body_0mm"/>
    <w:basedOn w:val="body"/>
    <w:uiPriority w:val="99"/>
    <w:rsid w:val="00C064D0"/>
    <w:pPr>
      <w:tabs>
        <w:tab w:val="left" w:pos="567"/>
      </w:tabs>
      <w:spacing w:line="200" w:lineRule="atLeast"/>
      <w:ind w:firstLine="0"/>
      <w:jc w:val="left"/>
    </w:pPr>
    <w:rPr>
      <w:sz w:val="18"/>
      <w:szCs w:val="18"/>
    </w:rPr>
  </w:style>
  <w:style w:type="paragraph" w:customStyle="1" w:styleId="table-bodycentre">
    <w:name w:val="table-body_centre"/>
    <w:basedOn w:val="NoParagraphStyle"/>
    <w:uiPriority w:val="99"/>
    <w:rsid w:val="00C064D0"/>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C064D0"/>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17">
    <w:name w:val="toc 1"/>
    <w:basedOn w:val="a"/>
    <w:next w:val="a"/>
    <w:autoRedefine/>
    <w:uiPriority w:val="1"/>
    <w:unhideWhenUsed/>
    <w:qFormat/>
    <w:rsid w:val="00C064D0"/>
    <w:pPr>
      <w:widowControl w:val="0"/>
      <w:autoSpaceDE w:val="0"/>
      <w:autoSpaceDN w:val="0"/>
      <w:spacing w:after="100" w:line="240" w:lineRule="auto"/>
    </w:pPr>
    <w:rPr>
      <w:rFonts w:ascii="Times New Roman" w:eastAsia="Times New Roman" w:hAnsi="Times New Roman" w:cs="Times New Roman"/>
    </w:rPr>
  </w:style>
  <w:style w:type="numbering" w:customStyle="1" w:styleId="111">
    <w:name w:val="Нет списка11"/>
    <w:next w:val="a2"/>
    <w:uiPriority w:val="99"/>
    <w:semiHidden/>
    <w:unhideWhenUsed/>
    <w:rsid w:val="00C064D0"/>
  </w:style>
  <w:style w:type="paragraph" w:customStyle="1" w:styleId="c4">
    <w:name w:val="c4"/>
    <w:basedOn w:val="a"/>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C064D0"/>
  </w:style>
  <w:style w:type="paragraph" w:customStyle="1" w:styleId="c1">
    <w:name w:val="c1"/>
    <w:basedOn w:val="a"/>
    <w:uiPriority w:val="99"/>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6">
    <w:name w:val="Сетка таблицы46"/>
    <w:basedOn w:val="a1"/>
    <w:next w:val="ac"/>
    <w:uiPriority w:val="99"/>
    <w:rsid w:val="00C064D0"/>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C064D0"/>
  </w:style>
  <w:style w:type="table" w:customStyle="1" w:styleId="TableNormal1">
    <w:name w:val="Table Normal1"/>
    <w:uiPriority w:val="2"/>
    <w:semiHidden/>
    <w:unhideWhenUsed/>
    <w:qFormat/>
    <w:rsid w:val="00C064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3">
    <w:name w:val="Нет списка3"/>
    <w:next w:val="a2"/>
    <w:uiPriority w:val="99"/>
    <w:semiHidden/>
    <w:unhideWhenUsed/>
    <w:rsid w:val="00C064D0"/>
  </w:style>
  <w:style w:type="table" w:customStyle="1" w:styleId="TableNormal2">
    <w:name w:val="Table Normal2"/>
    <w:uiPriority w:val="2"/>
    <w:semiHidden/>
    <w:unhideWhenUsed/>
    <w:qFormat/>
    <w:rsid w:val="00C064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9">
    <w:name w:val="Emphasis"/>
    <w:basedOn w:val="a0"/>
    <w:uiPriority w:val="20"/>
    <w:qFormat/>
    <w:rsid w:val="00C064D0"/>
    <w:rPr>
      <w:i/>
      <w:iCs/>
    </w:rPr>
  </w:style>
  <w:style w:type="character" w:styleId="afa">
    <w:name w:val="Strong"/>
    <w:basedOn w:val="a0"/>
    <w:uiPriority w:val="22"/>
    <w:qFormat/>
    <w:rsid w:val="00C064D0"/>
    <w:rPr>
      <w:b/>
      <w:bCs/>
    </w:rPr>
  </w:style>
  <w:style w:type="paragraph" w:customStyle="1" w:styleId="msonormal0">
    <w:name w:val="msonormal"/>
    <w:basedOn w:val="a"/>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064D0"/>
  </w:style>
  <w:style w:type="paragraph" w:customStyle="1" w:styleId="18">
    <w:name w:val="Подзаголовок1"/>
    <w:basedOn w:val="a"/>
    <w:next w:val="a"/>
    <w:uiPriority w:val="11"/>
    <w:qFormat/>
    <w:rsid w:val="00C064D0"/>
    <w:pPr>
      <w:numPr>
        <w:ilvl w:val="1"/>
      </w:numPr>
      <w:spacing w:after="200" w:line="276" w:lineRule="auto"/>
    </w:pPr>
    <w:rPr>
      <w:rFonts w:ascii="Cambria" w:eastAsia="Times New Roman" w:hAnsi="Cambria" w:cs="Times New Roman"/>
      <w:i/>
      <w:iCs/>
      <w:color w:val="4F81BD"/>
      <w:spacing w:val="15"/>
      <w:sz w:val="24"/>
      <w:szCs w:val="24"/>
      <w:lang w:val="en-US"/>
    </w:rPr>
  </w:style>
  <w:style w:type="character" w:customStyle="1" w:styleId="afb">
    <w:name w:val="Подзаголовок Знак"/>
    <w:basedOn w:val="a0"/>
    <w:link w:val="afc"/>
    <w:uiPriority w:val="11"/>
    <w:rsid w:val="00C064D0"/>
    <w:rPr>
      <w:rFonts w:ascii="Cambria" w:eastAsia="Times New Roman" w:hAnsi="Cambria" w:cs="Times New Roman"/>
      <w:i/>
      <w:iCs/>
      <w:color w:val="4F81BD"/>
      <w:spacing w:val="15"/>
      <w:sz w:val="24"/>
      <w:szCs w:val="24"/>
    </w:rPr>
  </w:style>
  <w:style w:type="paragraph" w:customStyle="1" w:styleId="212">
    <w:name w:val="Основной текст 21"/>
    <w:basedOn w:val="a"/>
    <w:next w:val="24"/>
    <w:link w:val="25"/>
    <w:uiPriority w:val="99"/>
    <w:unhideWhenUsed/>
    <w:rsid w:val="00C064D0"/>
    <w:pPr>
      <w:spacing w:after="120" w:line="480" w:lineRule="auto"/>
    </w:pPr>
    <w:rPr>
      <w:rFonts w:eastAsia="Times New Roman"/>
    </w:rPr>
  </w:style>
  <w:style w:type="character" w:customStyle="1" w:styleId="25">
    <w:name w:val="Основной текст 2 Знак"/>
    <w:basedOn w:val="a0"/>
    <w:link w:val="212"/>
    <w:uiPriority w:val="99"/>
    <w:rsid w:val="00C064D0"/>
    <w:rPr>
      <w:rFonts w:eastAsia="Times New Roman"/>
    </w:rPr>
  </w:style>
  <w:style w:type="paragraph" w:customStyle="1" w:styleId="311">
    <w:name w:val="Основной текст 31"/>
    <w:basedOn w:val="a"/>
    <w:next w:val="34"/>
    <w:link w:val="35"/>
    <w:uiPriority w:val="99"/>
    <w:unhideWhenUsed/>
    <w:rsid w:val="00C064D0"/>
    <w:pPr>
      <w:spacing w:after="120" w:line="276" w:lineRule="auto"/>
    </w:pPr>
    <w:rPr>
      <w:rFonts w:eastAsia="Times New Roman"/>
      <w:sz w:val="16"/>
      <w:szCs w:val="16"/>
    </w:rPr>
  </w:style>
  <w:style w:type="character" w:customStyle="1" w:styleId="35">
    <w:name w:val="Основной текст 3 Знак"/>
    <w:basedOn w:val="a0"/>
    <w:link w:val="311"/>
    <w:uiPriority w:val="99"/>
    <w:rsid w:val="00C064D0"/>
    <w:rPr>
      <w:rFonts w:eastAsia="Times New Roman"/>
      <w:sz w:val="16"/>
      <w:szCs w:val="16"/>
    </w:rPr>
  </w:style>
  <w:style w:type="paragraph" w:customStyle="1" w:styleId="19">
    <w:name w:val="Список1"/>
    <w:basedOn w:val="a"/>
    <w:next w:val="afd"/>
    <w:uiPriority w:val="99"/>
    <w:unhideWhenUsed/>
    <w:rsid w:val="00C064D0"/>
    <w:pPr>
      <w:spacing w:after="200" w:line="276" w:lineRule="auto"/>
      <w:ind w:left="360" w:hanging="360"/>
      <w:contextualSpacing/>
    </w:pPr>
    <w:rPr>
      <w:rFonts w:eastAsia="Times New Roman"/>
      <w:lang w:val="en-US"/>
    </w:rPr>
  </w:style>
  <w:style w:type="paragraph" w:customStyle="1" w:styleId="213">
    <w:name w:val="Список 21"/>
    <w:basedOn w:val="a"/>
    <w:next w:val="26"/>
    <w:uiPriority w:val="99"/>
    <w:unhideWhenUsed/>
    <w:rsid w:val="00C064D0"/>
    <w:pPr>
      <w:spacing w:after="200" w:line="276" w:lineRule="auto"/>
      <w:ind w:left="720" w:hanging="360"/>
      <w:contextualSpacing/>
    </w:pPr>
    <w:rPr>
      <w:rFonts w:eastAsia="Times New Roman"/>
      <w:lang w:val="en-US"/>
    </w:rPr>
  </w:style>
  <w:style w:type="paragraph" w:customStyle="1" w:styleId="312">
    <w:name w:val="Список 31"/>
    <w:basedOn w:val="a"/>
    <w:next w:val="36"/>
    <w:uiPriority w:val="99"/>
    <w:unhideWhenUsed/>
    <w:rsid w:val="00C064D0"/>
    <w:pPr>
      <w:spacing w:after="200" w:line="276" w:lineRule="auto"/>
      <w:ind w:left="1080" w:hanging="360"/>
      <w:contextualSpacing/>
    </w:pPr>
    <w:rPr>
      <w:rFonts w:eastAsia="Times New Roman"/>
      <w:lang w:val="en-US"/>
    </w:rPr>
  </w:style>
  <w:style w:type="paragraph" w:customStyle="1" w:styleId="10">
    <w:name w:val="Маркированный список1"/>
    <w:basedOn w:val="a"/>
    <w:next w:val="afe"/>
    <w:uiPriority w:val="99"/>
    <w:unhideWhenUsed/>
    <w:rsid w:val="00C064D0"/>
    <w:pPr>
      <w:numPr>
        <w:numId w:val="15"/>
      </w:numPr>
      <w:spacing w:after="200" w:line="276" w:lineRule="auto"/>
      <w:contextualSpacing/>
    </w:pPr>
    <w:rPr>
      <w:rFonts w:eastAsia="Times New Roman"/>
      <w:lang w:val="en-US"/>
    </w:rPr>
  </w:style>
  <w:style w:type="paragraph" w:customStyle="1" w:styleId="211">
    <w:name w:val="Маркированный список 21"/>
    <w:basedOn w:val="a"/>
    <w:next w:val="27"/>
    <w:uiPriority w:val="99"/>
    <w:unhideWhenUsed/>
    <w:rsid w:val="00C064D0"/>
    <w:pPr>
      <w:numPr>
        <w:numId w:val="16"/>
      </w:numPr>
      <w:spacing w:after="200" w:line="276" w:lineRule="auto"/>
      <w:contextualSpacing/>
    </w:pPr>
    <w:rPr>
      <w:rFonts w:eastAsia="Times New Roman"/>
      <w:lang w:val="en-US"/>
    </w:rPr>
  </w:style>
  <w:style w:type="paragraph" w:customStyle="1" w:styleId="310">
    <w:name w:val="Маркированный список 31"/>
    <w:basedOn w:val="a"/>
    <w:next w:val="37"/>
    <w:uiPriority w:val="99"/>
    <w:unhideWhenUsed/>
    <w:rsid w:val="00C064D0"/>
    <w:pPr>
      <w:numPr>
        <w:numId w:val="17"/>
      </w:numPr>
      <w:spacing w:after="200" w:line="276" w:lineRule="auto"/>
      <w:contextualSpacing/>
    </w:pPr>
    <w:rPr>
      <w:rFonts w:eastAsia="Times New Roman"/>
      <w:lang w:val="en-US"/>
    </w:rPr>
  </w:style>
  <w:style w:type="paragraph" w:customStyle="1" w:styleId="1">
    <w:name w:val="Нумерованный список1"/>
    <w:basedOn w:val="a"/>
    <w:next w:val="aff"/>
    <w:uiPriority w:val="99"/>
    <w:unhideWhenUsed/>
    <w:rsid w:val="00C064D0"/>
    <w:pPr>
      <w:numPr>
        <w:numId w:val="18"/>
      </w:numPr>
      <w:spacing w:after="200" w:line="276" w:lineRule="auto"/>
      <w:contextualSpacing/>
    </w:pPr>
    <w:rPr>
      <w:rFonts w:eastAsia="Times New Roman"/>
      <w:lang w:val="en-US"/>
    </w:rPr>
  </w:style>
  <w:style w:type="paragraph" w:customStyle="1" w:styleId="210">
    <w:name w:val="Нумерованный список 21"/>
    <w:basedOn w:val="a"/>
    <w:next w:val="28"/>
    <w:uiPriority w:val="99"/>
    <w:unhideWhenUsed/>
    <w:rsid w:val="00C064D0"/>
    <w:pPr>
      <w:numPr>
        <w:numId w:val="19"/>
      </w:numPr>
      <w:spacing w:after="200" w:line="276" w:lineRule="auto"/>
      <w:contextualSpacing/>
    </w:pPr>
    <w:rPr>
      <w:rFonts w:eastAsia="Times New Roman"/>
      <w:lang w:val="en-US"/>
    </w:rPr>
  </w:style>
  <w:style w:type="paragraph" w:customStyle="1" w:styleId="31">
    <w:name w:val="Нумерованный список 31"/>
    <w:basedOn w:val="a"/>
    <w:next w:val="38"/>
    <w:uiPriority w:val="99"/>
    <w:unhideWhenUsed/>
    <w:rsid w:val="00C064D0"/>
    <w:pPr>
      <w:numPr>
        <w:numId w:val="20"/>
      </w:numPr>
      <w:spacing w:after="200" w:line="276" w:lineRule="auto"/>
      <w:contextualSpacing/>
    </w:pPr>
    <w:rPr>
      <w:rFonts w:eastAsia="Times New Roman"/>
      <w:lang w:val="en-US"/>
    </w:rPr>
  </w:style>
  <w:style w:type="paragraph" w:customStyle="1" w:styleId="1a">
    <w:name w:val="Продолжение списка1"/>
    <w:basedOn w:val="a"/>
    <w:next w:val="aff0"/>
    <w:uiPriority w:val="99"/>
    <w:unhideWhenUsed/>
    <w:rsid w:val="00C064D0"/>
    <w:pPr>
      <w:spacing w:after="120" w:line="276" w:lineRule="auto"/>
      <w:ind w:left="360"/>
      <w:contextualSpacing/>
    </w:pPr>
    <w:rPr>
      <w:rFonts w:eastAsia="Times New Roman"/>
      <w:lang w:val="en-US"/>
    </w:rPr>
  </w:style>
  <w:style w:type="paragraph" w:customStyle="1" w:styleId="214">
    <w:name w:val="Продолжение списка 21"/>
    <w:basedOn w:val="a"/>
    <w:next w:val="29"/>
    <w:uiPriority w:val="99"/>
    <w:unhideWhenUsed/>
    <w:rsid w:val="00C064D0"/>
    <w:pPr>
      <w:spacing w:after="120" w:line="276" w:lineRule="auto"/>
      <w:ind w:left="720"/>
      <w:contextualSpacing/>
    </w:pPr>
    <w:rPr>
      <w:rFonts w:eastAsia="Times New Roman"/>
      <w:lang w:val="en-US"/>
    </w:rPr>
  </w:style>
  <w:style w:type="paragraph" w:customStyle="1" w:styleId="313">
    <w:name w:val="Продолжение списка 31"/>
    <w:basedOn w:val="a"/>
    <w:next w:val="39"/>
    <w:uiPriority w:val="99"/>
    <w:unhideWhenUsed/>
    <w:rsid w:val="00C064D0"/>
    <w:pPr>
      <w:spacing w:after="120" w:line="276" w:lineRule="auto"/>
      <w:ind w:left="1080"/>
      <w:contextualSpacing/>
    </w:pPr>
    <w:rPr>
      <w:rFonts w:eastAsia="Times New Roman"/>
      <w:lang w:val="en-US"/>
    </w:rPr>
  </w:style>
  <w:style w:type="paragraph" w:customStyle="1" w:styleId="1b">
    <w:name w:val="Текст макроса1"/>
    <w:next w:val="aff1"/>
    <w:link w:val="aff2"/>
    <w:uiPriority w:val="99"/>
    <w:unhideWhenUsed/>
    <w:rsid w:val="00C064D0"/>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sz w:val="20"/>
      <w:szCs w:val="20"/>
    </w:rPr>
  </w:style>
  <w:style w:type="character" w:customStyle="1" w:styleId="aff2">
    <w:name w:val="Текст макроса Знак"/>
    <w:basedOn w:val="a0"/>
    <w:link w:val="1b"/>
    <w:uiPriority w:val="99"/>
    <w:rsid w:val="00C064D0"/>
    <w:rPr>
      <w:rFonts w:ascii="Courier" w:eastAsia="Times New Roman" w:hAnsi="Courier"/>
      <w:sz w:val="20"/>
      <w:szCs w:val="20"/>
    </w:rPr>
  </w:style>
  <w:style w:type="paragraph" w:customStyle="1" w:styleId="215">
    <w:name w:val="Цитата 21"/>
    <w:basedOn w:val="a"/>
    <w:next w:val="a"/>
    <w:uiPriority w:val="29"/>
    <w:qFormat/>
    <w:rsid w:val="00C064D0"/>
    <w:pPr>
      <w:spacing w:after="200" w:line="276" w:lineRule="auto"/>
    </w:pPr>
    <w:rPr>
      <w:rFonts w:eastAsia="Times New Roman"/>
      <w:i/>
      <w:iCs/>
      <w:color w:val="000000"/>
      <w:lang w:val="en-US"/>
    </w:rPr>
  </w:style>
  <w:style w:type="character" w:customStyle="1" w:styleId="2a">
    <w:name w:val="Цитата 2 Знак"/>
    <w:basedOn w:val="a0"/>
    <w:link w:val="2b"/>
    <w:uiPriority w:val="29"/>
    <w:rsid w:val="00C064D0"/>
    <w:rPr>
      <w:rFonts w:eastAsia="Times New Roman"/>
      <w:i/>
      <w:iCs/>
      <w:color w:val="000000"/>
    </w:rPr>
  </w:style>
  <w:style w:type="paragraph" w:customStyle="1" w:styleId="1c">
    <w:name w:val="Название объекта1"/>
    <w:basedOn w:val="a"/>
    <w:next w:val="a"/>
    <w:uiPriority w:val="35"/>
    <w:semiHidden/>
    <w:unhideWhenUsed/>
    <w:qFormat/>
    <w:rsid w:val="00C064D0"/>
    <w:pPr>
      <w:spacing w:after="200" w:line="240" w:lineRule="auto"/>
    </w:pPr>
    <w:rPr>
      <w:rFonts w:eastAsia="Times New Roman"/>
      <w:b/>
      <w:bCs/>
      <w:color w:val="4F81BD"/>
      <w:sz w:val="18"/>
      <w:szCs w:val="18"/>
      <w:lang w:val="en-US"/>
    </w:rPr>
  </w:style>
  <w:style w:type="paragraph" w:customStyle="1" w:styleId="1d">
    <w:name w:val="Выделенная цитата1"/>
    <w:basedOn w:val="a"/>
    <w:next w:val="a"/>
    <w:uiPriority w:val="30"/>
    <w:qFormat/>
    <w:rsid w:val="00C064D0"/>
    <w:pPr>
      <w:pBdr>
        <w:bottom w:val="single" w:sz="4" w:space="4" w:color="4F81BD"/>
      </w:pBdr>
      <w:spacing w:before="200" w:after="280" w:line="276" w:lineRule="auto"/>
      <w:ind w:left="936" w:right="936"/>
    </w:pPr>
    <w:rPr>
      <w:rFonts w:eastAsia="Times New Roman"/>
      <w:b/>
      <w:bCs/>
      <w:i/>
      <w:iCs/>
      <w:color w:val="4F81BD"/>
      <w:lang w:val="en-US"/>
    </w:rPr>
  </w:style>
  <w:style w:type="character" w:customStyle="1" w:styleId="aff3">
    <w:name w:val="Выделенная цитата Знак"/>
    <w:basedOn w:val="a0"/>
    <w:link w:val="aff4"/>
    <w:uiPriority w:val="30"/>
    <w:rsid w:val="00C064D0"/>
    <w:rPr>
      <w:rFonts w:eastAsia="Times New Roman"/>
      <w:b/>
      <w:bCs/>
      <w:i/>
      <w:iCs/>
      <w:color w:val="4F81BD"/>
    </w:rPr>
  </w:style>
  <w:style w:type="character" w:customStyle="1" w:styleId="1e">
    <w:name w:val="Слабое выделение1"/>
    <w:basedOn w:val="a0"/>
    <w:uiPriority w:val="19"/>
    <w:qFormat/>
    <w:rsid w:val="00C064D0"/>
    <w:rPr>
      <w:i/>
      <w:iCs/>
      <w:color w:val="808080"/>
    </w:rPr>
  </w:style>
  <w:style w:type="character" w:customStyle="1" w:styleId="1f">
    <w:name w:val="Сильное выделение1"/>
    <w:basedOn w:val="a0"/>
    <w:uiPriority w:val="21"/>
    <w:qFormat/>
    <w:rsid w:val="00C064D0"/>
    <w:rPr>
      <w:b/>
      <w:bCs/>
      <w:i/>
      <w:iCs/>
      <w:color w:val="4F81BD"/>
    </w:rPr>
  </w:style>
  <w:style w:type="character" w:customStyle="1" w:styleId="1f0">
    <w:name w:val="Слабая ссылка1"/>
    <w:basedOn w:val="a0"/>
    <w:uiPriority w:val="31"/>
    <w:qFormat/>
    <w:rsid w:val="00C064D0"/>
    <w:rPr>
      <w:smallCaps/>
      <w:color w:val="C0504D"/>
      <w:u w:val="single"/>
    </w:rPr>
  </w:style>
  <w:style w:type="character" w:customStyle="1" w:styleId="1f1">
    <w:name w:val="Сильная ссылка1"/>
    <w:basedOn w:val="a0"/>
    <w:uiPriority w:val="32"/>
    <w:qFormat/>
    <w:rsid w:val="00C064D0"/>
    <w:rPr>
      <w:b/>
      <w:bCs/>
      <w:smallCaps/>
      <w:color w:val="C0504D"/>
      <w:spacing w:val="5"/>
      <w:u w:val="single"/>
    </w:rPr>
  </w:style>
  <w:style w:type="character" w:styleId="aff5">
    <w:name w:val="Book Title"/>
    <w:basedOn w:val="a0"/>
    <w:uiPriority w:val="33"/>
    <w:qFormat/>
    <w:rsid w:val="00C064D0"/>
    <w:rPr>
      <w:b/>
      <w:bCs/>
      <w:smallCaps/>
      <w:spacing w:val="5"/>
    </w:rPr>
  </w:style>
  <w:style w:type="table" w:customStyle="1" w:styleId="1f2">
    <w:name w:val="Светлая заливка1"/>
    <w:basedOn w:val="a1"/>
    <w:next w:val="aff6"/>
    <w:uiPriority w:val="60"/>
    <w:rsid w:val="00C064D0"/>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C064D0"/>
    <w:pPr>
      <w:spacing w:after="0" w:line="240" w:lineRule="auto"/>
    </w:pPr>
    <w:rPr>
      <w:rFonts w:eastAsia="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C064D0"/>
    <w:pPr>
      <w:spacing w:after="0" w:line="240" w:lineRule="auto"/>
    </w:pPr>
    <w:rPr>
      <w:rFonts w:eastAsia="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C064D0"/>
    <w:pPr>
      <w:spacing w:after="0" w:line="240" w:lineRule="auto"/>
    </w:pPr>
    <w:rPr>
      <w:rFonts w:eastAsia="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C064D0"/>
    <w:pPr>
      <w:spacing w:after="0" w:line="240" w:lineRule="auto"/>
    </w:pPr>
    <w:rPr>
      <w:rFonts w:eastAsia="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C064D0"/>
    <w:pPr>
      <w:spacing w:after="0" w:line="240" w:lineRule="auto"/>
    </w:pPr>
    <w:rPr>
      <w:rFonts w:eastAsia="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C064D0"/>
    <w:pPr>
      <w:spacing w:after="0" w:line="240" w:lineRule="auto"/>
    </w:pPr>
    <w:rPr>
      <w:rFonts w:eastAsia="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3">
    <w:name w:val="Светлый список1"/>
    <w:basedOn w:val="a1"/>
    <w:next w:val="aff7"/>
    <w:uiPriority w:val="61"/>
    <w:rsid w:val="00C064D0"/>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C064D0"/>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C064D0"/>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C064D0"/>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C064D0"/>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C064D0"/>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C064D0"/>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4">
    <w:name w:val="Светлая сетка1"/>
    <w:basedOn w:val="a1"/>
    <w:next w:val="aff8"/>
    <w:uiPriority w:val="62"/>
    <w:rsid w:val="00C064D0"/>
    <w:pPr>
      <w:spacing w:after="0" w:line="240" w:lineRule="auto"/>
    </w:pPr>
    <w:rPr>
      <w:rFonts w:eastAsia="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C064D0"/>
    <w:pPr>
      <w:spacing w:after="0" w:line="240" w:lineRule="auto"/>
    </w:pPr>
    <w:rPr>
      <w:rFonts w:eastAsia="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C064D0"/>
    <w:pPr>
      <w:spacing w:after="0" w:line="240" w:lineRule="auto"/>
    </w:pPr>
    <w:rPr>
      <w:rFonts w:eastAsia="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C064D0"/>
    <w:pPr>
      <w:spacing w:after="0" w:line="240" w:lineRule="auto"/>
    </w:pPr>
    <w:rPr>
      <w:rFonts w:eastAsia="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C064D0"/>
    <w:pPr>
      <w:spacing w:after="0" w:line="240" w:lineRule="auto"/>
    </w:pPr>
    <w:rPr>
      <w:rFonts w:eastAsia="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C064D0"/>
    <w:pPr>
      <w:spacing w:after="0" w:line="240" w:lineRule="auto"/>
    </w:pPr>
    <w:rPr>
      <w:rFonts w:eastAsia="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C064D0"/>
    <w:pPr>
      <w:spacing w:after="0" w:line="240" w:lineRule="auto"/>
    </w:pPr>
    <w:rPr>
      <w:rFonts w:eastAsia="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next w:val="1f5"/>
    <w:uiPriority w:val="63"/>
    <w:rsid w:val="00C064D0"/>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C064D0"/>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C064D0"/>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C064D0"/>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C064D0"/>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C064D0"/>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C064D0"/>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c"/>
    <w:uiPriority w:val="64"/>
    <w:rsid w:val="00C064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C064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C064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C064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C064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C064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C064D0"/>
    <w:pPr>
      <w:spacing w:after="0" w:line="240" w:lineRule="auto"/>
    </w:pPr>
    <w:rPr>
      <w:rFonts w:eastAsia="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next w:val="1f6"/>
    <w:uiPriority w:val="65"/>
    <w:rsid w:val="00C064D0"/>
    <w:pPr>
      <w:spacing w:after="0" w:line="240" w:lineRule="auto"/>
    </w:pPr>
    <w:rPr>
      <w:rFonts w:eastAsia="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C064D0"/>
    <w:pPr>
      <w:spacing w:after="0" w:line="240" w:lineRule="auto"/>
    </w:pPr>
    <w:rPr>
      <w:rFonts w:eastAsia="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C064D0"/>
    <w:pPr>
      <w:spacing w:after="0" w:line="240" w:lineRule="auto"/>
    </w:pPr>
    <w:rPr>
      <w:rFonts w:eastAsia="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C064D0"/>
    <w:pPr>
      <w:spacing w:after="0" w:line="240" w:lineRule="auto"/>
    </w:pPr>
    <w:rPr>
      <w:rFonts w:eastAsia="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C064D0"/>
    <w:pPr>
      <w:spacing w:after="0" w:line="240" w:lineRule="auto"/>
    </w:pPr>
    <w:rPr>
      <w:rFonts w:eastAsia="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C064D0"/>
    <w:pPr>
      <w:spacing w:after="0" w:line="240" w:lineRule="auto"/>
    </w:pPr>
    <w:rPr>
      <w:rFonts w:eastAsia="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C064D0"/>
    <w:pPr>
      <w:spacing w:after="0" w:line="240" w:lineRule="auto"/>
    </w:pPr>
    <w:rPr>
      <w:rFonts w:eastAsia="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d"/>
    <w:uiPriority w:val="66"/>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next w:val="1f7"/>
    <w:uiPriority w:val="67"/>
    <w:rsid w:val="00C064D0"/>
    <w:pPr>
      <w:spacing w:after="0" w:line="240" w:lineRule="auto"/>
    </w:pPr>
    <w:rPr>
      <w:rFonts w:eastAsia="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C064D0"/>
    <w:pPr>
      <w:spacing w:after="0" w:line="240" w:lineRule="auto"/>
    </w:pPr>
    <w:rPr>
      <w:rFonts w:eastAsia="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C064D0"/>
    <w:pPr>
      <w:spacing w:after="0" w:line="240" w:lineRule="auto"/>
    </w:pPr>
    <w:rPr>
      <w:rFonts w:eastAsia="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C064D0"/>
    <w:pPr>
      <w:spacing w:after="0" w:line="240" w:lineRule="auto"/>
    </w:pPr>
    <w:rPr>
      <w:rFonts w:eastAsia="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C064D0"/>
    <w:pPr>
      <w:spacing w:after="0" w:line="240" w:lineRule="auto"/>
    </w:pPr>
    <w:rPr>
      <w:rFonts w:eastAsia="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C064D0"/>
    <w:pPr>
      <w:spacing w:after="0" w:line="240" w:lineRule="auto"/>
    </w:pPr>
    <w:rPr>
      <w:rFonts w:eastAsia="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C064D0"/>
    <w:pPr>
      <w:spacing w:after="0" w:line="240" w:lineRule="auto"/>
    </w:pPr>
    <w:rPr>
      <w:rFonts w:eastAsia="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20">
    <w:name w:val="Средняя сетка 22"/>
    <w:basedOn w:val="a1"/>
    <w:next w:val="2e"/>
    <w:uiPriority w:val="68"/>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C064D0"/>
    <w:pPr>
      <w:spacing w:after="0" w:line="240" w:lineRule="auto"/>
    </w:pPr>
    <w:rPr>
      <w:rFonts w:ascii="Cambria" w:eastAsia="Times New Roman" w:hAnsi="Cambria"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4">
    <w:name w:val="Средняя сетка 31"/>
    <w:basedOn w:val="a1"/>
    <w:next w:val="3a"/>
    <w:uiPriority w:val="69"/>
    <w:rsid w:val="00C064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C064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C064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C064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C064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C064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C064D0"/>
    <w:pPr>
      <w:spacing w:after="0" w:line="240" w:lineRule="auto"/>
    </w:pPr>
    <w:rPr>
      <w:rFonts w:eastAsia="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8">
    <w:name w:val="Темный список1"/>
    <w:basedOn w:val="a1"/>
    <w:next w:val="aff9"/>
    <w:uiPriority w:val="70"/>
    <w:rsid w:val="00C064D0"/>
    <w:pPr>
      <w:spacing w:after="0" w:line="240" w:lineRule="auto"/>
    </w:pPr>
    <w:rPr>
      <w:rFonts w:eastAsia="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C064D0"/>
    <w:pPr>
      <w:spacing w:after="0" w:line="240" w:lineRule="auto"/>
    </w:pPr>
    <w:rPr>
      <w:rFonts w:eastAsia="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C064D0"/>
    <w:pPr>
      <w:spacing w:after="0" w:line="240" w:lineRule="auto"/>
    </w:pPr>
    <w:rPr>
      <w:rFonts w:eastAsia="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C064D0"/>
    <w:pPr>
      <w:spacing w:after="0" w:line="240" w:lineRule="auto"/>
    </w:pPr>
    <w:rPr>
      <w:rFonts w:eastAsia="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C064D0"/>
    <w:pPr>
      <w:spacing w:after="0" w:line="240" w:lineRule="auto"/>
    </w:pPr>
    <w:rPr>
      <w:rFonts w:eastAsia="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C064D0"/>
    <w:pPr>
      <w:spacing w:after="0" w:line="240" w:lineRule="auto"/>
    </w:pPr>
    <w:rPr>
      <w:rFonts w:eastAsia="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C064D0"/>
    <w:pPr>
      <w:spacing w:after="0" w:line="240" w:lineRule="auto"/>
    </w:pPr>
    <w:rPr>
      <w:rFonts w:eastAsia="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9">
    <w:name w:val="Цветная заливка1"/>
    <w:basedOn w:val="a1"/>
    <w:next w:val="affa"/>
    <w:uiPriority w:val="71"/>
    <w:rsid w:val="00C064D0"/>
    <w:pPr>
      <w:spacing w:after="0" w:line="240" w:lineRule="auto"/>
    </w:pPr>
    <w:rPr>
      <w:rFonts w:eastAsia="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C064D0"/>
    <w:pPr>
      <w:spacing w:after="0" w:line="240" w:lineRule="auto"/>
    </w:pPr>
    <w:rPr>
      <w:rFonts w:eastAsia="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C064D0"/>
    <w:pPr>
      <w:spacing w:after="0" w:line="240" w:lineRule="auto"/>
    </w:pPr>
    <w:rPr>
      <w:rFonts w:eastAsia="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C064D0"/>
    <w:pPr>
      <w:spacing w:after="0" w:line="240" w:lineRule="auto"/>
    </w:pPr>
    <w:rPr>
      <w:rFonts w:eastAsia="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C064D0"/>
    <w:pPr>
      <w:spacing w:after="0" w:line="240" w:lineRule="auto"/>
    </w:pPr>
    <w:rPr>
      <w:rFonts w:eastAsia="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C064D0"/>
    <w:pPr>
      <w:spacing w:after="0" w:line="240" w:lineRule="auto"/>
    </w:pPr>
    <w:rPr>
      <w:rFonts w:eastAsia="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C064D0"/>
    <w:pPr>
      <w:spacing w:after="0" w:line="240" w:lineRule="auto"/>
    </w:pPr>
    <w:rPr>
      <w:rFonts w:eastAsia="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a">
    <w:name w:val="Цветной список1"/>
    <w:basedOn w:val="a1"/>
    <w:next w:val="affb"/>
    <w:uiPriority w:val="72"/>
    <w:rsid w:val="00C064D0"/>
    <w:pPr>
      <w:spacing w:after="0" w:line="240" w:lineRule="auto"/>
    </w:pPr>
    <w:rPr>
      <w:rFonts w:eastAsia="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C064D0"/>
    <w:pPr>
      <w:spacing w:after="0" w:line="240" w:lineRule="auto"/>
    </w:pPr>
    <w:rPr>
      <w:rFonts w:eastAsia="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C064D0"/>
    <w:pPr>
      <w:spacing w:after="0" w:line="240" w:lineRule="auto"/>
    </w:pPr>
    <w:rPr>
      <w:rFonts w:eastAsia="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C064D0"/>
    <w:pPr>
      <w:spacing w:after="0" w:line="240" w:lineRule="auto"/>
    </w:pPr>
    <w:rPr>
      <w:rFonts w:eastAsia="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C064D0"/>
    <w:pPr>
      <w:spacing w:after="0" w:line="240" w:lineRule="auto"/>
    </w:pPr>
    <w:rPr>
      <w:rFonts w:eastAsia="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C064D0"/>
    <w:pPr>
      <w:spacing w:after="0" w:line="240" w:lineRule="auto"/>
    </w:pPr>
    <w:rPr>
      <w:rFonts w:eastAsia="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C064D0"/>
    <w:pPr>
      <w:spacing w:after="0" w:line="240" w:lineRule="auto"/>
    </w:pPr>
    <w:rPr>
      <w:rFonts w:eastAsia="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b">
    <w:name w:val="Цветная сетка1"/>
    <w:basedOn w:val="a1"/>
    <w:next w:val="affc"/>
    <w:uiPriority w:val="73"/>
    <w:rsid w:val="00C064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C064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C064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C064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C064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C064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C064D0"/>
    <w:pPr>
      <w:spacing w:after="0" w:line="240" w:lineRule="auto"/>
    </w:pPr>
    <w:rPr>
      <w:rFonts w:eastAsia="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affd">
    <w:name w:val="annotation reference"/>
    <w:basedOn w:val="a0"/>
    <w:uiPriority w:val="99"/>
    <w:semiHidden/>
    <w:unhideWhenUsed/>
    <w:rsid w:val="00C064D0"/>
    <w:rPr>
      <w:sz w:val="16"/>
      <w:szCs w:val="16"/>
    </w:rPr>
  </w:style>
  <w:style w:type="paragraph" w:customStyle="1" w:styleId="1fc">
    <w:name w:val="Текст примечания1"/>
    <w:basedOn w:val="a"/>
    <w:next w:val="affe"/>
    <w:link w:val="afff"/>
    <w:uiPriority w:val="99"/>
    <w:unhideWhenUsed/>
    <w:rsid w:val="00C064D0"/>
    <w:pPr>
      <w:spacing w:after="200" w:line="240" w:lineRule="auto"/>
    </w:pPr>
    <w:rPr>
      <w:rFonts w:eastAsia="Times New Roman"/>
      <w:sz w:val="20"/>
      <w:szCs w:val="20"/>
    </w:rPr>
  </w:style>
  <w:style w:type="character" w:customStyle="1" w:styleId="afff">
    <w:name w:val="Текст примечания Знак"/>
    <w:basedOn w:val="a0"/>
    <w:link w:val="1fc"/>
    <w:uiPriority w:val="99"/>
    <w:rsid w:val="00C064D0"/>
    <w:rPr>
      <w:rFonts w:eastAsia="Times New Roman"/>
      <w:sz w:val="20"/>
      <w:szCs w:val="20"/>
    </w:rPr>
  </w:style>
  <w:style w:type="paragraph" w:customStyle="1" w:styleId="1fd">
    <w:name w:val="Тема примечания1"/>
    <w:basedOn w:val="affe"/>
    <w:next w:val="affe"/>
    <w:uiPriority w:val="99"/>
    <w:semiHidden/>
    <w:unhideWhenUsed/>
    <w:rsid w:val="00C064D0"/>
    <w:pPr>
      <w:spacing w:after="200"/>
    </w:pPr>
    <w:rPr>
      <w:rFonts w:eastAsia="Times New Roman"/>
      <w:b/>
      <w:bCs/>
      <w:lang w:val="en-US"/>
    </w:rPr>
  </w:style>
  <w:style w:type="character" w:customStyle="1" w:styleId="afff0">
    <w:name w:val="Тема примечания Знак"/>
    <w:basedOn w:val="afff"/>
    <w:link w:val="afff1"/>
    <w:uiPriority w:val="99"/>
    <w:semiHidden/>
    <w:rsid w:val="00C064D0"/>
    <w:rPr>
      <w:rFonts w:eastAsia="Times New Roman"/>
      <w:b/>
      <w:bCs/>
      <w:sz w:val="20"/>
      <w:szCs w:val="20"/>
    </w:rPr>
  </w:style>
  <w:style w:type="numbering" w:customStyle="1" w:styleId="42">
    <w:name w:val="Нет списка4"/>
    <w:next w:val="a2"/>
    <w:uiPriority w:val="99"/>
    <w:semiHidden/>
    <w:unhideWhenUsed/>
    <w:rsid w:val="00C064D0"/>
  </w:style>
  <w:style w:type="table" w:customStyle="1" w:styleId="TableNormal3">
    <w:name w:val="Table Normal3"/>
    <w:uiPriority w:val="2"/>
    <w:semiHidden/>
    <w:unhideWhenUsed/>
    <w:qFormat/>
    <w:rsid w:val="00C064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widgetinline">
    <w:name w:val="_widgetinline"/>
    <w:basedOn w:val="a0"/>
    <w:rsid w:val="00C064D0"/>
  </w:style>
  <w:style w:type="character" w:styleId="afff2">
    <w:name w:val="FollowedHyperlink"/>
    <w:basedOn w:val="a0"/>
    <w:uiPriority w:val="99"/>
    <w:semiHidden/>
    <w:unhideWhenUsed/>
    <w:rsid w:val="00C064D0"/>
    <w:rPr>
      <w:color w:val="800080"/>
      <w:u w:val="single"/>
    </w:rPr>
  </w:style>
  <w:style w:type="character" w:customStyle="1" w:styleId="afff3">
    <w:name w:val="Нет"/>
    <w:rsid w:val="00C064D0"/>
  </w:style>
  <w:style w:type="numbering" w:customStyle="1" w:styleId="1110">
    <w:name w:val="Нет списка111"/>
    <w:next w:val="a2"/>
    <w:uiPriority w:val="99"/>
    <w:semiHidden/>
    <w:unhideWhenUsed/>
    <w:rsid w:val="00C064D0"/>
  </w:style>
  <w:style w:type="numbering" w:customStyle="1" w:styleId="1111">
    <w:name w:val="Нет списка1111"/>
    <w:next w:val="a2"/>
    <w:uiPriority w:val="99"/>
    <w:semiHidden/>
    <w:unhideWhenUsed/>
    <w:rsid w:val="00C064D0"/>
  </w:style>
  <w:style w:type="character" w:customStyle="1" w:styleId="FontStyle19">
    <w:name w:val="Font Style19"/>
    <w:rsid w:val="00C064D0"/>
    <w:rPr>
      <w:rFonts w:ascii="Times New Roman" w:hAnsi="Times New Roman" w:cs="Times New Roman"/>
      <w:sz w:val="22"/>
      <w:szCs w:val="22"/>
    </w:rPr>
  </w:style>
  <w:style w:type="character" w:customStyle="1" w:styleId="c12">
    <w:name w:val="c12"/>
    <w:basedOn w:val="a0"/>
    <w:uiPriority w:val="99"/>
    <w:rsid w:val="00C064D0"/>
  </w:style>
  <w:style w:type="character" w:customStyle="1" w:styleId="FontStyle25">
    <w:name w:val="Font Style25"/>
    <w:uiPriority w:val="99"/>
    <w:rsid w:val="00C064D0"/>
    <w:rPr>
      <w:rFonts w:ascii="Franklin Gothic Demi" w:hAnsi="Franklin Gothic Demi" w:cs="Franklin Gothic Demi"/>
      <w:b/>
      <w:bCs/>
      <w:sz w:val="30"/>
      <w:szCs w:val="30"/>
    </w:rPr>
  </w:style>
  <w:style w:type="character" w:customStyle="1" w:styleId="FontStyle22">
    <w:name w:val="Font Style22"/>
    <w:uiPriority w:val="99"/>
    <w:rsid w:val="00C064D0"/>
    <w:rPr>
      <w:rFonts w:ascii="Times New Roman" w:hAnsi="Times New Roman" w:cs="Times New Roman"/>
      <w:b/>
      <w:bCs/>
      <w:sz w:val="22"/>
      <w:szCs w:val="22"/>
    </w:rPr>
  </w:style>
  <w:style w:type="paragraph" w:customStyle="1" w:styleId="1fe">
    <w:name w:val="Заголовок1"/>
    <w:basedOn w:val="a"/>
    <w:next w:val="a3"/>
    <w:rsid w:val="00C064D0"/>
    <w:pPr>
      <w:keepNext/>
      <w:spacing w:before="240" w:after="120" w:line="276" w:lineRule="auto"/>
    </w:pPr>
    <w:rPr>
      <w:rFonts w:ascii="Liberation Sans" w:eastAsia="Microsoft YaHei" w:hAnsi="Liberation Sans" w:cs="Liberation Sans"/>
      <w:sz w:val="28"/>
      <w:szCs w:val="28"/>
      <w:lang w:eastAsia="ru-RU"/>
    </w:rPr>
  </w:style>
  <w:style w:type="character" w:customStyle="1" w:styleId="1ff">
    <w:name w:val="Основной текст Знак1"/>
    <w:basedOn w:val="a0"/>
    <w:uiPriority w:val="99"/>
    <w:rsid w:val="00C064D0"/>
    <w:rPr>
      <w:rFonts w:ascii="Times New Roman" w:eastAsia="Times New Roman" w:hAnsi="Times New Roman" w:cs="Times New Roman"/>
      <w:sz w:val="24"/>
      <w:szCs w:val="24"/>
    </w:rPr>
  </w:style>
  <w:style w:type="paragraph" w:customStyle="1" w:styleId="Caption1">
    <w:name w:val="Caption1"/>
    <w:basedOn w:val="a"/>
    <w:uiPriority w:val="99"/>
    <w:rsid w:val="00C064D0"/>
    <w:pPr>
      <w:suppressLineNumbers/>
      <w:spacing w:before="120" w:after="120" w:line="276" w:lineRule="auto"/>
    </w:pPr>
    <w:rPr>
      <w:rFonts w:ascii="Calibri" w:eastAsia="Times New Roman" w:hAnsi="Calibri" w:cs="Calibri"/>
      <w:i/>
      <w:iCs/>
      <w:sz w:val="24"/>
      <w:szCs w:val="24"/>
      <w:lang w:eastAsia="ru-RU"/>
    </w:rPr>
  </w:style>
  <w:style w:type="paragraph" w:styleId="1ff0">
    <w:name w:val="index 1"/>
    <w:basedOn w:val="a"/>
    <w:next w:val="a"/>
    <w:autoRedefine/>
    <w:uiPriority w:val="99"/>
    <w:semiHidden/>
    <w:rsid w:val="00C064D0"/>
    <w:pPr>
      <w:spacing w:after="200" w:line="276" w:lineRule="auto"/>
      <w:ind w:left="220" w:hanging="220"/>
    </w:pPr>
    <w:rPr>
      <w:rFonts w:ascii="Calibri" w:eastAsia="Times New Roman" w:hAnsi="Calibri" w:cs="Calibri"/>
      <w:lang w:eastAsia="ru-RU"/>
    </w:rPr>
  </w:style>
  <w:style w:type="paragraph" w:styleId="afff4">
    <w:name w:val="index heading"/>
    <w:basedOn w:val="a"/>
    <w:uiPriority w:val="99"/>
    <w:semiHidden/>
    <w:rsid w:val="00C064D0"/>
    <w:pPr>
      <w:suppressLineNumbers/>
      <w:spacing w:after="200" w:line="276" w:lineRule="auto"/>
    </w:pPr>
    <w:rPr>
      <w:rFonts w:ascii="Calibri" w:eastAsia="Times New Roman" w:hAnsi="Calibri" w:cs="Calibri"/>
      <w:lang w:eastAsia="ru-RU"/>
    </w:rPr>
  </w:style>
  <w:style w:type="paragraph" w:customStyle="1" w:styleId="c23">
    <w:name w:val="c23"/>
    <w:basedOn w:val="a"/>
    <w:uiPriority w:val="99"/>
    <w:rsid w:val="00C064D0"/>
    <w:pPr>
      <w:spacing w:beforeAutospacing="1" w:after="200" w:afterAutospacing="1" w:line="240" w:lineRule="auto"/>
    </w:pPr>
    <w:rPr>
      <w:rFonts w:ascii="Calibri" w:eastAsia="Times New Roman" w:hAnsi="Calibri" w:cs="Times New Roman"/>
      <w:sz w:val="24"/>
      <w:szCs w:val="24"/>
      <w:lang w:eastAsia="ru-RU"/>
    </w:rPr>
  </w:style>
  <w:style w:type="paragraph" w:customStyle="1" w:styleId="Style1">
    <w:name w:val="Style1"/>
    <w:basedOn w:val="a"/>
    <w:uiPriority w:val="99"/>
    <w:rsid w:val="00C064D0"/>
    <w:pPr>
      <w:widowControl w:val="0"/>
      <w:spacing w:after="0" w:line="302" w:lineRule="exact"/>
      <w:jc w:val="both"/>
    </w:pPr>
    <w:rPr>
      <w:rFonts w:ascii="Franklin Gothic Demi" w:eastAsia="Times New Roman" w:hAnsi="Franklin Gothic Demi" w:cs="Franklin Gothic Demi"/>
      <w:sz w:val="24"/>
      <w:szCs w:val="24"/>
      <w:lang w:eastAsia="ru-RU"/>
    </w:rPr>
  </w:style>
  <w:style w:type="character" w:customStyle="1" w:styleId="afff5">
    <w:name w:val="Основной текст_"/>
    <w:link w:val="2f"/>
    <w:uiPriority w:val="99"/>
    <w:locked/>
    <w:rsid w:val="00C064D0"/>
    <w:rPr>
      <w:rFonts w:ascii="Times New Roman" w:hAnsi="Times New Roman"/>
      <w:sz w:val="27"/>
      <w:szCs w:val="27"/>
      <w:shd w:val="clear" w:color="auto" w:fill="FFFFFF"/>
    </w:rPr>
  </w:style>
  <w:style w:type="paragraph" w:customStyle="1" w:styleId="2f">
    <w:name w:val="Основной текст2"/>
    <w:basedOn w:val="a"/>
    <w:link w:val="afff5"/>
    <w:uiPriority w:val="99"/>
    <w:rsid w:val="00C064D0"/>
    <w:pPr>
      <w:widowControl w:val="0"/>
      <w:shd w:val="clear" w:color="auto" w:fill="FFFFFF"/>
      <w:spacing w:after="1320" w:line="317" w:lineRule="exact"/>
    </w:pPr>
    <w:rPr>
      <w:rFonts w:ascii="Times New Roman" w:hAnsi="Times New Roman"/>
      <w:sz w:val="27"/>
      <w:szCs w:val="27"/>
    </w:rPr>
  </w:style>
  <w:style w:type="character" w:customStyle="1" w:styleId="43">
    <w:name w:val="Основной текст (4)_"/>
    <w:link w:val="44"/>
    <w:uiPriority w:val="99"/>
    <w:locked/>
    <w:rsid w:val="00C064D0"/>
    <w:rPr>
      <w:rFonts w:ascii="Times New Roman" w:hAnsi="Times New Roman"/>
      <w:i/>
      <w:iCs/>
      <w:sz w:val="27"/>
      <w:szCs w:val="27"/>
      <w:shd w:val="clear" w:color="auto" w:fill="FFFFFF"/>
    </w:rPr>
  </w:style>
  <w:style w:type="character" w:customStyle="1" w:styleId="45">
    <w:name w:val="Основной текст (4) + Не курсив"/>
    <w:uiPriority w:val="99"/>
    <w:rsid w:val="00C064D0"/>
    <w:rPr>
      <w:rFonts w:ascii="Times New Roman" w:hAnsi="Times New Roman" w:cs="Times New Roman"/>
      <w:i/>
      <w:iCs/>
      <w:color w:val="000000"/>
      <w:spacing w:val="0"/>
      <w:w w:val="100"/>
      <w:position w:val="0"/>
      <w:sz w:val="27"/>
      <w:szCs w:val="27"/>
      <w:shd w:val="clear" w:color="auto" w:fill="FFFFFF"/>
      <w:lang w:val="ru-RU"/>
    </w:rPr>
  </w:style>
  <w:style w:type="paragraph" w:customStyle="1" w:styleId="44">
    <w:name w:val="Основной текст (4)"/>
    <w:basedOn w:val="a"/>
    <w:link w:val="43"/>
    <w:uiPriority w:val="99"/>
    <w:rsid w:val="00C064D0"/>
    <w:pPr>
      <w:widowControl w:val="0"/>
      <w:shd w:val="clear" w:color="auto" w:fill="FFFFFF"/>
      <w:spacing w:after="0" w:line="480" w:lineRule="exact"/>
      <w:ind w:hanging="580"/>
      <w:jc w:val="both"/>
    </w:pPr>
    <w:rPr>
      <w:rFonts w:ascii="Times New Roman" w:hAnsi="Times New Roman"/>
      <w:i/>
      <w:iCs/>
      <w:sz w:val="27"/>
      <w:szCs w:val="27"/>
    </w:rPr>
  </w:style>
  <w:style w:type="paragraph" w:customStyle="1" w:styleId="ParagraphStyle">
    <w:name w:val="Paragraph Style"/>
    <w:uiPriority w:val="99"/>
    <w:rsid w:val="00C064D0"/>
    <w:pPr>
      <w:autoSpaceDE w:val="0"/>
      <w:autoSpaceDN w:val="0"/>
      <w:adjustRightInd w:val="0"/>
      <w:spacing w:after="0" w:line="240" w:lineRule="auto"/>
    </w:pPr>
    <w:rPr>
      <w:rFonts w:ascii="Arial" w:eastAsia="Calibri" w:hAnsi="Arial" w:cs="Arial"/>
      <w:sz w:val="24"/>
      <w:szCs w:val="24"/>
    </w:rPr>
  </w:style>
  <w:style w:type="paragraph" w:customStyle="1" w:styleId="Zag2">
    <w:name w:val="Zag_2"/>
    <w:basedOn w:val="a"/>
    <w:uiPriority w:val="99"/>
    <w:rsid w:val="00C064D0"/>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eastAsia="ru-RU"/>
    </w:rPr>
  </w:style>
  <w:style w:type="character" w:customStyle="1" w:styleId="Zag11">
    <w:name w:val="Zag_11"/>
    <w:uiPriority w:val="99"/>
    <w:rsid w:val="00C064D0"/>
  </w:style>
  <w:style w:type="paragraph" w:customStyle="1" w:styleId="u-2-msonormal">
    <w:name w:val="u-2-msonormal"/>
    <w:basedOn w:val="a"/>
    <w:uiPriority w:val="99"/>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C064D0"/>
    <w:pPr>
      <w:widowControl w:val="0"/>
      <w:autoSpaceDE w:val="0"/>
      <w:autoSpaceDN w:val="0"/>
      <w:adjustRightInd w:val="0"/>
      <w:spacing w:after="0" w:line="240" w:lineRule="auto"/>
    </w:pPr>
    <w:rPr>
      <w:rFonts w:ascii="Century Schoolbook" w:eastAsia="Calibri" w:hAnsi="Century Schoolbook" w:cs="Times New Roman"/>
      <w:sz w:val="24"/>
      <w:szCs w:val="24"/>
      <w:lang w:eastAsia="ru-RU"/>
    </w:rPr>
  </w:style>
  <w:style w:type="paragraph" w:customStyle="1" w:styleId="msg-header-from">
    <w:name w:val="msg-header-from"/>
    <w:basedOn w:val="a"/>
    <w:uiPriority w:val="99"/>
    <w:rsid w:val="00C064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1">
    <w:name w:val="Абзац списка1"/>
    <w:basedOn w:val="a"/>
    <w:uiPriority w:val="99"/>
    <w:rsid w:val="00C064D0"/>
    <w:pPr>
      <w:spacing w:after="200" w:line="276" w:lineRule="auto"/>
      <w:ind w:left="720"/>
    </w:pPr>
    <w:rPr>
      <w:rFonts w:ascii="Calibri" w:eastAsia="Times New Roman" w:hAnsi="Calibri" w:cs="Times New Roman"/>
      <w:lang w:eastAsia="ru-RU"/>
    </w:rPr>
  </w:style>
  <w:style w:type="paragraph" w:customStyle="1" w:styleId="1ff2">
    <w:name w:val="Верхний колонтитул1"/>
    <w:basedOn w:val="a"/>
    <w:next w:val="a8"/>
    <w:uiPriority w:val="99"/>
    <w:unhideWhenUsed/>
    <w:rsid w:val="00C064D0"/>
    <w:pPr>
      <w:tabs>
        <w:tab w:val="center" w:pos="4677"/>
        <w:tab w:val="right" w:pos="9355"/>
      </w:tabs>
      <w:spacing w:after="0" w:line="240" w:lineRule="auto"/>
    </w:pPr>
    <w:rPr>
      <w:rFonts w:ascii="Calibri" w:eastAsia="Calibri" w:hAnsi="Calibri" w:cs="Times New Roman"/>
    </w:rPr>
  </w:style>
  <w:style w:type="paragraph" w:customStyle="1" w:styleId="1ff3">
    <w:name w:val="Нижний колонтитул1"/>
    <w:basedOn w:val="a"/>
    <w:next w:val="aa"/>
    <w:uiPriority w:val="99"/>
    <w:unhideWhenUsed/>
    <w:rsid w:val="00C064D0"/>
    <w:pPr>
      <w:tabs>
        <w:tab w:val="center" w:pos="4677"/>
        <w:tab w:val="right" w:pos="9355"/>
      </w:tabs>
      <w:spacing w:after="0" w:line="240" w:lineRule="auto"/>
    </w:pPr>
    <w:rPr>
      <w:rFonts w:ascii="Calibri" w:eastAsia="Calibri" w:hAnsi="Calibri" w:cs="Times New Roman"/>
    </w:rPr>
  </w:style>
  <w:style w:type="paragraph" w:customStyle="1" w:styleId="Style7">
    <w:name w:val="Style7"/>
    <w:basedOn w:val="a"/>
    <w:uiPriority w:val="99"/>
    <w:rsid w:val="00C064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4">
    <w:name w:val="Font Style44"/>
    <w:basedOn w:val="a0"/>
    <w:uiPriority w:val="99"/>
    <w:rsid w:val="00C064D0"/>
    <w:rPr>
      <w:rFonts w:ascii="Times New Roman" w:hAnsi="Times New Roman" w:cs="Times New Roman"/>
      <w:sz w:val="16"/>
      <w:szCs w:val="16"/>
    </w:rPr>
  </w:style>
  <w:style w:type="character" w:customStyle="1" w:styleId="FontStyle52">
    <w:name w:val="Font Style52"/>
    <w:basedOn w:val="a0"/>
    <w:uiPriority w:val="99"/>
    <w:rsid w:val="00C064D0"/>
    <w:rPr>
      <w:rFonts w:ascii="Times New Roman" w:hAnsi="Times New Roman" w:cs="Times New Roman"/>
      <w:b/>
      <w:bCs/>
      <w:sz w:val="16"/>
      <w:szCs w:val="16"/>
    </w:rPr>
  </w:style>
  <w:style w:type="character" w:customStyle="1" w:styleId="FontStyle43">
    <w:name w:val="Font Style43"/>
    <w:basedOn w:val="a0"/>
    <w:uiPriority w:val="99"/>
    <w:rsid w:val="00C064D0"/>
    <w:rPr>
      <w:rFonts w:ascii="Times New Roman" w:hAnsi="Times New Roman" w:cs="Times New Roman"/>
      <w:i/>
      <w:iCs/>
      <w:sz w:val="16"/>
      <w:szCs w:val="16"/>
    </w:rPr>
  </w:style>
  <w:style w:type="character" w:customStyle="1" w:styleId="FontStyle56">
    <w:name w:val="Font Style56"/>
    <w:basedOn w:val="a0"/>
    <w:uiPriority w:val="99"/>
    <w:rsid w:val="00C064D0"/>
    <w:rPr>
      <w:rFonts w:ascii="Times New Roman" w:hAnsi="Times New Roman" w:cs="Times New Roman"/>
      <w:b/>
      <w:bCs/>
      <w:sz w:val="18"/>
      <w:szCs w:val="18"/>
    </w:rPr>
  </w:style>
  <w:style w:type="paragraph" w:customStyle="1" w:styleId="Style9">
    <w:name w:val="Style9"/>
    <w:basedOn w:val="a"/>
    <w:uiPriority w:val="99"/>
    <w:rsid w:val="00C064D0"/>
    <w:pPr>
      <w:widowControl w:val="0"/>
      <w:autoSpaceDE w:val="0"/>
      <w:autoSpaceDN w:val="0"/>
      <w:adjustRightInd w:val="0"/>
      <w:spacing w:after="0" w:line="187"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C064D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3">
    <w:name w:val="Style13"/>
    <w:basedOn w:val="a"/>
    <w:uiPriority w:val="99"/>
    <w:rsid w:val="00C064D0"/>
    <w:pPr>
      <w:widowControl w:val="0"/>
      <w:autoSpaceDE w:val="0"/>
      <w:autoSpaceDN w:val="0"/>
      <w:adjustRightInd w:val="0"/>
      <w:spacing w:after="0" w:line="190" w:lineRule="exact"/>
    </w:pPr>
    <w:rPr>
      <w:rFonts w:ascii="Times New Roman" w:eastAsia="Times New Roman" w:hAnsi="Times New Roman" w:cs="Times New Roman"/>
      <w:sz w:val="24"/>
      <w:szCs w:val="24"/>
      <w:lang w:eastAsia="ru-RU"/>
    </w:rPr>
  </w:style>
  <w:style w:type="paragraph" w:customStyle="1" w:styleId="Style27">
    <w:name w:val="Style27"/>
    <w:basedOn w:val="a"/>
    <w:uiPriority w:val="99"/>
    <w:rsid w:val="00C064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5">
    <w:name w:val="Font Style45"/>
    <w:basedOn w:val="a0"/>
    <w:uiPriority w:val="99"/>
    <w:rsid w:val="00C064D0"/>
    <w:rPr>
      <w:rFonts w:ascii="Times New Roman" w:hAnsi="Times New Roman" w:cs="Times New Roman"/>
      <w:spacing w:val="-10"/>
      <w:sz w:val="20"/>
      <w:szCs w:val="20"/>
    </w:rPr>
  </w:style>
  <w:style w:type="paragraph" w:customStyle="1" w:styleId="Style21">
    <w:name w:val="Style21"/>
    <w:basedOn w:val="a"/>
    <w:uiPriority w:val="99"/>
    <w:rsid w:val="00C064D0"/>
    <w:pPr>
      <w:widowControl w:val="0"/>
      <w:autoSpaceDE w:val="0"/>
      <w:autoSpaceDN w:val="0"/>
      <w:adjustRightInd w:val="0"/>
      <w:spacing w:after="0" w:line="187"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C064D0"/>
    <w:pPr>
      <w:widowControl w:val="0"/>
      <w:autoSpaceDE w:val="0"/>
      <w:autoSpaceDN w:val="0"/>
      <w:adjustRightInd w:val="0"/>
      <w:spacing w:after="0" w:line="192" w:lineRule="exact"/>
    </w:pPr>
    <w:rPr>
      <w:rFonts w:ascii="Times New Roman" w:eastAsia="Times New Roman" w:hAnsi="Times New Roman" w:cs="Times New Roman"/>
      <w:sz w:val="24"/>
      <w:szCs w:val="24"/>
      <w:lang w:eastAsia="ru-RU"/>
    </w:rPr>
  </w:style>
  <w:style w:type="paragraph" w:customStyle="1" w:styleId="Style25">
    <w:name w:val="Style25"/>
    <w:basedOn w:val="a"/>
    <w:uiPriority w:val="99"/>
    <w:rsid w:val="00C064D0"/>
    <w:pPr>
      <w:widowControl w:val="0"/>
      <w:autoSpaceDE w:val="0"/>
      <w:autoSpaceDN w:val="0"/>
      <w:adjustRightInd w:val="0"/>
      <w:spacing w:after="0" w:line="209" w:lineRule="exact"/>
    </w:pPr>
    <w:rPr>
      <w:rFonts w:ascii="Times New Roman" w:eastAsia="Times New Roman" w:hAnsi="Times New Roman" w:cs="Times New Roman"/>
      <w:sz w:val="24"/>
      <w:szCs w:val="24"/>
      <w:lang w:eastAsia="ru-RU"/>
    </w:rPr>
  </w:style>
  <w:style w:type="character" w:customStyle="1" w:styleId="FontStyle50">
    <w:name w:val="Font Style50"/>
    <w:basedOn w:val="a0"/>
    <w:uiPriority w:val="99"/>
    <w:rsid w:val="00C064D0"/>
    <w:rPr>
      <w:rFonts w:ascii="Times New Roman" w:hAnsi="Times New Roman" w:cs="Times New Roman"/>
      <w:b/>
      <w:bCs/>
      <w:i/>
      <w:iCs/>
      <w:sz w:val="18"/>
      <w:szCs w:val="18"/>
    </w:rPr>
  </w:style>
  <w:style w:type="paragraph" w:customStyle="1" w:styleId="Style20">
    <w:name w:val="Style20"/>
    <w:basedOn w:val="a"/>
    <w:uiPriority w:val="99"/>
    <w:rsid w:val="00C064D0"/>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0">
    <w:name w:val="Font Style40"/>
    <w:basedOn w:val="a0"/>
    <w:uiPriority w:val="99"/>
    <w:rsid w:val="00C064D0"/>
    <w:rPr>
      <w:rFonts w:ascii="Microsoft Sans Serif" w:hAnsi="Microsoft Sans Serif" w:cs="Microsoft Sans Serif"/>
      <w:b/>
      <w:bCs/>
      <w:sz w:val="14"/>
      <w:szCs w:val="14"/>
    </w:rPr>
  </w:style>
  <w:style w:type="character" w:customStyle="1" w:styleId="FontStyle58">
    <w:name w:val="Font Style58"/>
    <w:basedOn w:val="a0"/>
    <w:uiPriority w:val="99"/>
    <w:rsid w:val="00C064D0"/>
    <w:rPr>
      <w:rFonts w:ascii="Constantia" w:hAnsi="Constantia" w:cs="Constantia"/>
      <w:b/>
      <w:bCs/>
      <w:smallCaps/>
      <w:spacing w:val="20"/>
      <w:sz w:val="8"/>
      <w:szCs w:val="8"/>
    </w:rPr>
  </w:style>
  <w:style w:type="paragraph" w:customStyle="1" w:styleId="Style34">
    <w:name w:val="Style34"/>
    <w:basedOn w:val="a"/>
    <w:uiPriority w:val="99"/>
    <w:rsid w:val="00C064D0"/>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paragraph" w:customStyle="1" w:styleId="Style23">
    <w:name w:val="Style23"/>
    <w:basedOn w:val="a"/>
    <w:uiPriority w:val="99"/>
    <w:rsid w:val="00C064D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5">
    <w:name w:val="Style15"/>
    <w:basedOn w:val="a"/>
    <w:uiPriority w:val="99"/>
    <w:rsid w:val="00C064D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C064D0"/>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FontStyle68">
    <w:name w:val="Font Style68"/>
    <w:basedOn w:val="a0"/>
    <w:uiPriority w:val="99"/>
    <w:rsid w:val="00C064D0"/>
    <w:rPr>
      <w:rFonts w:ascii="Times New Roman" w:hAnsi="Times New Roman" w:cs="Times New Roman"/>
      <w:sz w:val="16"/>
      <w:szCs w:val="16"/>
    </w:rPr>
  </w:style>
  <w:style w:type="character" w:customStyle="1" w:styleId="FontStyle71">
    <w:name w:val="Font Style71"/>
    <w:basedOn w:val="a0"/>
    <w:uiPriority w:val="99"/>
    <w:rsid w:val="00C064D0"/>
    <w:rPr>
      <w:rFonts w:ascii="Times New Roman" w:hAnsi="Times New Roman" w:cs="Times New Roman"/>
      <w:b/>
      <w:bCs/>
      <w:sz w:val="16"/>
      <w:szCs w:val="16"/>
    </w:rPr>
  </w:style>
  <w:style w:type="character" w:customStyle="1" w:styleId="FontStyle36">
    <w:name w:val="Font Style36"/>
    <w:basedOn w:val="a0"/>
    <w:uiPriority w:val="99"/>
    <w:rsid w:val="00C064D0"/>
    <w:rPr>
      <w:rFonts w:ascii="Bookman Old Style" w:hAnsi="Bookman Old Style" w:cs="Bookman Old Style"/>
      <w:i/>
      <w:iCs/>
      <w:sz w:val="14"/>
      <w:szCs w:val="14"/>
    </w:rPr>
  </w:style>
  <w:style w:type="character" w:customStyle="1" w:styleId="FontStyle41">
    <w:name w:val="Font Style41"/>
    <w:basedOn w:val="a0"/>
    <w:uiPriority w:val="99"/>
    <w:rsid w:val="00C064D0"/>
    <w:rPr>
      <w:rFonts w:ascii="Bookman Old Style" w:hAnsi="Bookman Old Style" w:cs="Bookman Old Style"/>
      <w:i/>
      <w:iCs/>
      <w:spacing w:val="-10"/>
      <w:sz w:val="16"/>
      <w:szCs w:val="16"/>
    </w:rPr>
  </w:style>
  <w:style w:type="paragraph" w:customStyle="1" w:styleId="Style8">
    <w:name w:val="Style8"/>
    <w:basedOn w:val="a"/>
    <w:uiPriority w:val="99"/>
    <w:rsid w:val="00C064D0"/>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11">
    <w:name w:val="Style11"/>
    <w:basedOn w:val="a"/>
    <w:uiPriority w:val="99"/>
    <w:rsid w:val="00C064D0"/>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62">
    <w:name w:val="Font Style62"/>
    <w:basedOn w:val="a0"/>
    <w:uiPriority w:val="99"/>
    <w:rsid w:val="00C064D0"/>
    <w:rPr>
      <w:rFonts w:ascii="Bookman Old Style" w:hAnsi="Bookman Old Style" w:cs="Bookman Old Style"/>
      <w:sz w:val="16"/>
      <w:szCs w:val="16"/>
    </w:rPr>
  </w:style>
  <w:style w:type="paragraph" w:customStyle="1" w:styleId="Style18">
    <w:name w:val="Style18"/>
    <w:basedOn w:val="a"/>
    <w:uiPriority w:val="99"/>
    <w:rsid w:val="00C064D0"/>
    <w:pPr>
      <w:widowControl w:val="0"/>
      <w:autoSpaceDE w:val="0"/>
      <w:autoSpaceDN w:val="0"/>
      <w:adjustRightInd w:val="0"/>
      <w:spacing w:after="0" w:line="192" w:lineRule="exact"/>
      <w:jc w:val="both"/>
    </w:pPr>
    <w:rPr>
      <w:rFonts w:ascii="Bookman Old Style" w:eastAsia="Times New Roman" w:hAnsi="Bookman Old Style" w:cs="Times New Roman"/>
      <w:sz w:val="24"/>
      <w:szCs w:val="24"/>
      <w:lang w:eastAsia="ru-RU"/>
    </w:rPr>
  </w:style>
  <w:style w:type="paragraph" w:customStyle="1" w:styleId="Style29">
    <w:name w:val="Style29"/>
    <w:basedOn w:val="a"/>
    <w:uiPriority w:val="99"/>
    <w:rsid w:val="00C064D0"/>
    <w:pPr>
      <w:widowControl w:val="0"/>
      <w:autoSpaceDE w:val="0"/>
      <w:autoSpaceDN w:val="0"/>
      <w:adjustRightInd w:val="0"/>
      <w:spacing w:after="0" w:line="317" w:lineRule="exact"/>
    </w:pPr>
    <w:rPr>
      <w:rFonts w:ascii="Bookman Old Style" w:eastAsia="Times New Roman" w:hAnsi="Bookman Old Style" w:cs="Times New Roman"/>
      <w:sz w:val="24"/>
      <w:szCs w:val="24"/>
      <w:lang w:eastAsia="ru-RU"/>
    </w:rPr>
  </w:style>
  <w:style w:type="paragraph" w:customStyle="1" w:styleId="Style30">
    <w:name w:val="Style30"/>
    <w:basedOn w:val="a"/>
    <w:uiPriority w:val="99"/>
    <w:rsid w:val="00C064D0"/>
    <w:pPr>
      <w:widowControl w:val="0"/>
      <w:autoSpaceDE w:val="0"/>
      <w:autoSpaceDN w:val="0"/>
      <w:adjustRightInd w:val="0"/>
      <w:spacing w:after="0" w:line="187" w:lineRule="exact"/>
      <w:jc w:val="both"/>
    </w:pPr>
    <w:rPr>
      <w:rFonts w:ascii="Bookman Old Style" w:eastAsia="Times New Roman" w:hAnsi="Bookman Old Style" w:cs="Times New Roman"/>
      <w:sz w:val="24"/>
      <w:szCs w:val="24"/>
      <w:lang w:eastAsia="ru-RU"/>
    </w:rPr>
  </w:style>
  <w:style w:type="character" w:customStyle="1" w:styleId="FontStyle48">
    <w:name w:val="Font Style48"/>
    <w:basedOn w:val="a0"/>
    <w:uiPriority w:val="99"/>
    <w:rsid w:val="00C064D0"/>
    <w:rPr>
      <w:rFonts w:ascii="Bookman Old Style" w:hAnsi="Bookman Old Style" w:cs="Bookman Old Style"/>
      <w:b/>
      <w:bCs/>
      <w:sz w:val="14"/>
      <w:szCs w:val="14"/>
    </w:rPr>
  </w:style>
  <w:style w:type="character" w:customStyle="1" w:styleId="FontStyle51">
    <w:name w:val="Font Style51"/>
    <w:basedOn w:val="a0"/>
    <w:rsid w:val="00C064D0"/>
    <w:rPr>
      <w:rFonts w:ascii="Bookman Old Style" w:hAnsi="Bookman Old Style" w:cs="Bookman Old Style"/>
      <w:i/>
      <w:iCs/>
      <w:sz w:val="14"/>
      <w:szCs w:val="14"/>
    </w:rPr>
  </w:style>
  <w:style w:type="paragraph" w:customStyle="1" w:styleId="Style26">
    <w:name w:val="Style26"/>
    <w:basedOn w:val="a"/>
    <w:uiPriority w:val="99"/>
    <w:rsid w:val="00C064D0"/>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65">
    <w:name w:val="Font Style65"/>
    <w:basedOn w:val="a0"/>
    <w:uiPriority w:val="99"/>
    <w:rsid w:val="00C064D0"/>
    <w:rPr>
      <w:rFonts w:ascii="Bookman Old Style" w:hAnsi="Bookman Old Style" w:cs="Bookman Old Style"/>
      <w:smallCaps/>
      <w:spacing w:val="20"/>
      <w:sz w:val="10"/>
      <w:szCs w:val="10"/>
    </w:rPr>
  </w:style>
  <w:style w:type="paragraph" w:customStyle="1" w:styleId="Style22">
    <w:name w:val="Style22"/>
    <w:basedOn w:val="a"/>
    <w:uiPriority w:val="99"/>
    <w:rsid w:val="00C064D0"/>
    <w:pPr>
      <w:widowControl w:val="0"/>
      <w:autoSpaceDE w:val="0"/>
      <w:autoSpaceDN w:val="0"/>
      <w:adjustRightInd w:val="0"/>
      <w:spacing w:after="0" w:line="192" w:lineRule="exact"/>
    </w:pPr>
    <w:rPr>
      <w:rFonts w:ascii="Bookman Old Style" w:eastAsia="Times New Roman" w:hAnsi="Bookman Old Style" w:cs="Times New Roman"/>
      <w:sz w:val="24"/>
      <w:szCs w:val="24"/>
      <w:lang w:eastAsia="ru-RU"/>
    </w:rPr>
  </w:style>
  <w:style w:type="character" w:customStyle="1" w:styleId="FontStyle55">
    <w:name w:val="Font Style55"/>
    <w:basedOn w:val="a0"/>
    <w:uiPriority w:val="99"/>
    <w:rsid w:val="00C064D0"/>
    <w:rPr>
      <w:rFonts w:ascii="Bookman Old Style" w:hAnsi="Bookman Old Style" w:cs="Bookman Old Style"/>
      <w:b/>
      <w:bCs/>
      <w:i/>
      <w:iCs/>
      <w:sz w:val="14"/>
      <w:szCs w:val="14"/>
    </w:rPr>
  </w:style>
  <w:style w:type="paragraph" w:customStyle="1" w:styleId="Style12">
    <w:name w:val="Style12"/>
    <w:basedOn w:val="a"/>
    <w:uiPriority w:val="99"/>
    <w:rsid w:val="00C064D0"/>
    <w:pPr>
      <w:widowControl w:val="0"/>
      <w:autoSpaceDE w:val="0"/>
      <w:autoSpaceDN w:val="0"/>
      <w:adjustRightInd w:val="0"/>
      <w:spacing w:after="0" w:line="240" w:lineRule="auto"/>
      <w:jc w:val="both"/>
    </w:pPr>
    <w:rPr>
      <w:rFonts w:ascii="Bookman Old Style" w:eastAsia="Times New Roman" w:hAnsi="Bookman Old Style" w:cs="Times New Roman"/>
      <w:sz w:val="24"/>
      <w:szCs w:val="24"/>
      <w:lang w:eastAsia="ru-RU"/>
    </w:rPr>
  </w:style>
  <w:style w:type="character" w:customStyle="1" w:styleId="FontStyle70">
    <w:name w:val="Font Style70"/>
    <w:basedOn w:val="a0"/>
    <w:uiPriority w:val="99"/>
    <w:rsid w:val="00C064D0"/>
    <w:rPr>
      <w:rFonts w:ascii="Bookman Old Style" w:hAnsi="Bookman Old Style" w:cs="Bookman Old Style"/>
      <w:sz w:val="16"/>
      <w:szCs w:val="16"/>
    </w:rPr>
  </w:style>
  <w:style w:type="character" w:customStyle="1" w:styleId="FontStyle63">
    <w:name w:val="Font Style63"/>
    <w:basedOn w:val="a0"/>
    <w:uiPriority w:val="99"/>
    <w:rsid w:val="00C064D0"/>
    <w:rPr>
      <w:rFonts w:ascii="Bookman Old Style" w:hAnsi="Bookman Old Style" w:cs="Bookman Old Style"/>
      <w:b/>
      <w:bCs/>
      <w:spacing w:val="-20"/>
      <w:sz w:val="16"/>
      <w:szCs w:val="16"/>
    </w:rPr>
  </w:style>
  <w:style w:type="character" w:customStyle="1" w:styleId="FontStyle64">
    <w:name w:val="Font Style64"/>
    <w:basedOn w:val="a0"/>
    <w:uiPriority w:val="99"/>
    <w:rsid w:val="00C064D0"/>
    <w:rPr>
      <w:rFonts w:ascii="Arial Black" w:hAnsi="Arial Black" w:cs="Arial Black"/>
      <w:smallCaps/>
      <w:sz w:val="14"/>
      <w:szCs w:val="14"/>
    </w:rPr>
  </w:style>
  <w:style w:type="character" w:customStyle="1" w:styleId="FontStyle38">
    <w:name w:val="Font Style38"/>
    <w:basedOn w:val="a0"/>
    <w:uiPriority w:val="99"/>
    <w:rsid w:val="00C064D0"/>
    <w:rPr>
      <w:rFonts w:ascii="Arial Black" w:hAnsi="Arial Black" w:cs="Arial Black"/>
      <w:sz w:val="12"/>
      <w:szCs w:val="12"/>
    </w:rPr>
  </w:style>
  <w:style w:type="character" w:customStyle="1" w:styleId="FontStyle49">
    <w:name w:val="Font Style49"/>
    <w:rsid w:val="00C064D0"/>
    <w:rPr>
      <w:rFonts w:ascii="Arial Black" w:hAnsi="Arial Black" w:cs="Arial Black"/>
      <w:sz w:val="12"/>
      <w:szCs w:val="12"/>
    </w:rPr>
  </w:style>
  <w:style w:type="character" w:customStyle="1" w:styleId="115">
    <w:name w:val="Заголовок 1 Знак1"/>
    <w:basedOn w:val="a0"/>
    <w:uiPriority w:val="9"/>
    <w:rsid w:val="00C064D0"/>
    <w:rPr>
      <w:rFonts w:ascii="Calibri Light" w:eastAsia="Times New Roman" w:hAnsi="Calibri Light" w:cs="Times New Roman"/>
      <w:color w:val="2E74B5"/>
      <w:sz w:val="32"/>
      <w:szCs w:val="32"/>
    </w:rPr>
  </w:style>
  <w:style w:type="paragraph" w:customStyle="1" w:styleId="2f0">
    <w:name w:val="Верхний колонтитул2"/>
    <w:basedOn w:val="a"/>
    <w:next w:val="a8"/>
    <w:link w:val="1ff4"/>
    <w:uiPriority w:val="99"/>
    <w:semiHidden/>
    <w:unhideWhenUsed/>
    <w:rsid w:val="00C064D0"/>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4">
    <w:name w:val="Верхний колонтитул Знак1"/>
    <w:basedOn w:val="a0"/>
    <w:link w:val="2f0"/>
    <w:uiPriority w:val="99"/>
    <w:semiHidden/>
    <w:rsid w:val="00C064D0"/>
    <w:rPr>
      <w:rFonts w:ascii="Calibri" w:eastAsia="Calibri" w:hAnsi="Calibri" w:cs="Times New Roman"/>
      <w:sz w:val="20"/>
      <w:szCs w:val="20"/>
      <w:lang w:eastAsia="ru-RU"/>
    </w:rPr>
  </w:style>
  <w:style w:type="paragraph" w:customStyle="1" w:styleId="2f1">
    <w:name w:val="Нижний колонтитул2"/>
    <w:basedOn w:val="a"/>
    <w:next w:val="aa"/>
    <w:link w:val="1ff5"/>
    <w:uiPriority w:val="99"/>
    <w:semiHidden/>
    <w:unhideWhenUsed/>
    <w:rsid w:val="00C064D0"/>
    <w:pPr>
      <w:tabs>
        <w:tab w:val="center" w:pos="4677"/>
        <w:tab w:val="right" w:pos="9355"/>
      </w:tabs>
      <w:spacing w:after="0" w:line="240" w:lineRule="auto"/>
    </w:pPr>
    <w:rPr>
      <w:rFonts w:ascii="Calibri" w:eastAsia="Calibri" w:hAnsi="Calibri" w:cs="Times New Roman"/>
      <w:sz w:val="20"/>
      <w:szCs w:val="20"/>
      <w:lang w:eastAsia="ru-RU"/>
    </w:rPr>
  </w:style>
  <w:style w:type="character" w:customStyle="1" w:styleId="1ff5">
    <w:name w:val="Нижний колонтитул Знак1"/>
    <w:basedOn w:val="a0"/>
    <w:link w:val="2f1"/>
    <w:uiPriority w:val="99"/>
    <w:semiHidden/>
    <w:rsid w:val="00C064D0"/>
    <w:rPr>
      <w:rFonts w:ascii="Calibri" w:eastAsia="Calibri" w:hAnsi="Calibri" w:cs="Times New Roman"/>
      <w:sz w:val="20"/>
      <w:szCs w:val="20"/>
      <w:lang w:eastAsia="ru-RU"/>
    </w:rPr>
  </w:style>
  <w:style w:type="character" w:customStyle="1" w:styleId="2f2">
    <w:name w:val="Верхний колонтитул Знак2"/>
    <w:basedOn w:val="a0"/>
    <w:uiPriority w:val="99"/>
    <w:rsid w:val="00C064D0"/>
    <w:rPr>
      <w:rFonts w:ascii="Times New Roman" w:eastAsia="Times New Roman" w:hAnsi="Times New Roman" w:cs="Times New Roman"/>
    </w:rPr>
  </w:style>
  <w:style w:type="character" w:customStyle="1" w:styleId="2f3">
    <w:name w:val="Нижний колонтитул Знак2"/>
    <w:basedOn w:val="a0"/>
    <w:uiPriority w:val="99"/>
    <w:rsid w:val="00C064D0"/>
    <w:rPr>
      <w:rFonts w:ascii="Times New Roman" w:eastAsia="Times New Roman" w:hAnsi="Times New Roman" w:cs="Times New Roman"/>
    </w:rPr>
  </w:style>
  <w:style w:type="character" w:customStyle="1" w:styleId="afff6">
    <w:name w:val="пж"/>
    <w:rsid w:val="00C064D0"/>
    <w:rPr>
      <w:b/>
      <w:bCs/>
      <w:i w:val="0"/>
      <w:iCs w:val="0"/>
      <w:color w:val="000000"/>
      <w14:textOutline w14:w="0" w14:cap="rnd" w14:cmpd="sng" w14:algn="ctr">
        <w14:noFill/>
        <w14:prstDash w14:val="solid"/>
        <w14:bevel/>
      </w14:textOutline>
    </w:rPr>
  </w:style>
  <w:style w:type="character" w:customStyle="1" w:styleId="afff7">
    <w:name w:val="курсив"/>
    <w:rsid w:val="00C064D0"/>
    <w:rPr>
      <w:b w:val="0"/>
      <w:bCs w:val="0"/>
      <w:i/>
      <w:iCs/>
    </w:rPr>
  </w:style>
  <w:style w:type="character" w:customStyle="1" w:styleId="afff8">
    <w:name w:val="пж курсив"/>
    <w:rsid w:val="00C064D0"/>
    <w:rPr>
      <w:b/>
      <w:bCs/>
      <w:i/>
      <w:iCs/>
    </w:rPr>
  </w:style>
  <w:style w:type="character" w:customStyle="1" w:styleId="afff9">
    <w:name w:val="Символ сноски"/>
    <w:rsid w:val="00C064D0"/>
  </w:style>
  <w:style w:type="character" w:customStyle="1" w:styleId="afffa">
    <w:name w:val="трекинг сноски"/>
    <w:rsid w:val="00C064D0"/>
  </w:style>
  <w:style w:type="character" w:customStyle="1" w:styleId="afffb">
    <w:name w:val="трекинг"/>
    <w:rsid w:val="00C064D0"/>
  </w:style>
  <w:style w:type="character" w:styleId="afffc">
    <w:name w:val="endnote reference"/>
    <w:rsid w:val="00C064D0"/>
    <w:rPr>
      <w:vertAlign w:val="superscript"/>
    </w:rPr>
  </w:style>
  <w:style w:type="character" w:customStyle="1" w:styleId="afffd">
    <w:name w:val="Символы концевой сноски"/>
    <w:rsid w:val="00C064D0"/>
  </w:style>
  <w:style w:type="paragraph" w:customStyle="1" w:styleId="1ff6">
    <w:name w:val="Название1"/>
    <w:basedOn w:val="a"/>
    <w:uiPriority w:val="10"/>
    <w:qFormat/>
    <w:rsid w:val="00C064D0"/>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ff7">
    <w:name w:val="Указатель1"/>
    <w:basedOn w:val="a"/>
    <w:rsid w:val="00C064D0"/>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e">
    <w:name w:val="[Без стиля]"/>
    <w:link w:val="affff"/>
    <w:rsid w:val="00C064D0"/>
    <w:pPr>
      <w:widowControl w:val="0"/>
      <w:suppressAutoHyphens/>
      <w:autoSpaceDE w:val="0"/>
      <w:spacing w:after="0" w:line="288" w:lineRule="auto"/>
      <w:textAlignment w:val="center"/>
    </w:pPr>
    <w:rPr>
      <w:rFonts w:ascii="FreeSetC" w:eastAsia="FreeSetC" w:hAnsi="FreeSetC" w:cs="FreeSetC"/>
      <w:color w:val="000000"/>
      <w:kern w:val="1"/>
      <w:sz w:val="24"/>
      <w:szCs w:val="24"/>
      <w:lang w:val="en-GB" w:eastAsia="hi-IN" w:bidi="hi-IN"/>
    </w:rPr>
  </w:style>
  <w:style w:type="paragraph" w:customStyle="1" w:styleId="affff0">
    <w:name w:val="осн текст"/>
    <w:basedOn w:val="afffe"/>
    <w:rsid w:val="00C064D0"/>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ff8">
    <w:name w:val="заголовок 1"/>
    <w:basedOn w:val="afffe"/>
    <w:link w:val="1ff9"/>
    <w:rsid w:val="00C064D0"/>
    <w:pPr>
      <w:spacing w:after="227" w:line="344" w:lineRule="atLeast"/>
      <w:jc w:val="center"/>
    </w:pPr>
    <w:rPr>
      <w:b/>
      <w:bCs/>
      <w:caps/>
      <w:sz w:val="30"/>
      <w:szCs w:val="30"/>
      <w:lang w:val="ru-RU"/>
    </w:rPr>
  </w:style>
  <w:style w:type="paragraph" w:customStyle="1" w:styleId="affff1">
    <w:name w:val="осн текст отступ"/>
    <w:basedOn w:val="affff0"/>
    <w:uiPriority w:val="99"/>
    <w:rsid w:val="00C064D0"/>
    <w:pPr>
      <w:ind w:left="340" w:firstLine="0"/>
    </w:pPr>
  </w:style>
  <w:style w:type="paragraph" w:customStyle="1" w:styleId="2f4">
    <w:name w:val="заголовок 2"/>
    <w:basedOn w:val="afffe"/>
    <w:link w:val="2f5"/>
    <w:rsid w:val="00C064D0"/>
    <w:pPr>
      <w:spacing w:before="340" w:after="227" w:line="344" w:lineRule="atLeast"/>
      <w:jc w:val="center"/>
    </w:pPr>
    <w:rPr>
      <w:b/>
      <w:bCs/>
      <w:sz w:val="30"/>
      <w:szCs w:val="30"/>
      <w:lang w:val="ru-RU"/>
    </w:rPr>
  </w:style>
  <w:style w:type="paragraph" w:customStyle="1" w:styleId="affff2">
    <w:name w:val="мелкий кегель"/>
    <w:basedOn w:val="afffe"/>
    <w:uiPriority w:val="99"/>
    <w:rsid w:val="00C064D0"/>
    <w:pPr>
      <w:spacing w:line="180" w:lineRule="atLeast"/>
      <w:ind w:firstLine="340"/>
      <w:jc w:val="both"/>
    </w:pPr>
    <w:rPr>
      <w:rFonts w:ascii="SchoolBookCSanPin" w:eastAsia="SchoolBookCSanPin" w:hAnsi="SchoolBookCSanPin" w:cs="SchoolBookCSanPin"/>
      <w:sz w:val="17"/>
      <w:szCs w:val="17"/>
      <w:lang w:val="ru-RU"/>
    </w:rPr>
  </w:style>
  <w:style w:type="paragraph" w:customStyle="1" w:styleId="affff3">
    <w:name w:val="мелкий кегель отступ"/>
    <w:basedOn w:val="affff2"/>
    <w:uiPriority w:val="99"/>
    <w:rsid w:val="00C064D0"/>
    <w:pPr>
      <w:tabs>
        <w:tab w:val="left" w:pos="510"/>
      </w:tabs>
      <w:spacing w:line="194" w:lineRule="atLeast"/>
      <w:ind w:left="340" w:firstLine="0"/>
    </w:pPr>
  </w:style>
  <w:style w:type="paragraph" w:customStyle="1" w:styleId="affff4">
    <w:name w:val="сноски"/>
    <w:basedOn w:val="afffe"/>
    <w:uiPriority w:val="99"/>
    <w:rsid w:val="00C064D0"/>
    <w:pPr>
      <w:spacing w:before="57" w:line="174" w:lineRule="atLeast"/>
      <w:ind w:firstLine="340"/>
      <w:jc w:val="both"/>
    </w:pPr>
    <w:rPr>
      <w:rFonts w:ascii="SchoolBookCSanPin" w:eastAsia="SchoolBookCSanPin" w:hAnsi="SchoolBookCSanPin" w:cs="SchoolBookCSanPin"/>
      <w:sz w:val="17"/>
      <w:szCs w:val="17"/>
      <w:lang w:val="ru-RU"/>
    </w:rPr>
  </w:style>
  <w:style w:type="paragraph" w:customStyle="1" w:styleId="3b">
    <w:name w:val="заголовок 3"/>
    <w:basedOn w:val="afffe"/>
    <w:uiPriority w:val="99"/>
    <w:rsid w:val="00C064D0"/>
    <w:pPr>
      <w:spacing w:before="283" w:after="170" w:line="302" w:lineRule="atLeast"/>
      <w:jc w:val="center"/>
    </w:pPr>
    <w:rPr>
      <w:b/>
      <w:bCs/>
      <w:sz w:val="25"/>
      <w:szCs w:val="25"/>
      <w:lang w:val="ru-RU"/>
    </w:rPr>
  </w:style>
  <w:style w:type="paragraph" w:customStyle="1" w:styleId="affff5">
    <w:name w:val="[основной абзац]"/>
    <w:basedOn w:val="afffe"/>
    <w:rsid w:val="00C064D0"/>
  </w:style>
  <w:style w:type="paragraph" w:customStyle="1" w:styleId="affff6">
    <w:name w:val="доп текст таблица"/>
    <w:basedOn w:val="afffe"/>
    <w:uiPriority w:val="99"/>
    <w:rsid w:val="00C064D0"/>
    <w:pPr>
      <w:spacing w:line="213" w:lineRule="atLeast"/>
      <w:ind w:left="113" w:right="113"/>
      <w:jc w:val="both"/>
    </w:pPr>
    <w:rPr>
      <w:sz w:val="19"/>
      <w:szCs w:val="19"/>
      <w:lang w:val="ru-RU"/>
    </w:rPr>
  </w:style>
  <w:style w:type="paragraph" w:customStyle="1" w:styleId="affff7">
    <w:name w:val="Содержимое таблицы"/>
    <w:basedOn w:val="a"/>
    <w:rsid w:val="00C064D0"/>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fff8">
    <w:name w:val="Заголовок таблицы"/>
    <w:basedOn w:val="affff7"/>
    <w:rsid w:val="00C064D0"/>
    <w:pPr>
      <w:jc w:val="center"/>
    </w:pPr>
    <w:rPr>
      <w:b/>
      <w:bCs/>
    </w:rPr>
  </w:style>
  <w:style w:type="paragraph" w:customStyle="1" w:styleId="52">
    <w:name w:val="заголовок 5"/>
    <w:basedOn w:val="afffe"/>
    <w:uiPriority w:val="99"/>
    <w:rsid w:val="00C064D0"/>
    <w:pPr>
      <w:spacing w:line="213" w:lineRule="atLeast"/>
      <w:jc w:val="center"/>
    </w:pPr>
    <w:rPr>
      <w:rFonts w:ascii="SchoolBookCSanPin" w:eastAsia="SchoolBookCSanPin" w:hAnsi="SchoolBookCSanPin" w:cs="SchoolBookCSanPin"/>
      <w:sz w:val="21"/>
      <w:szCs w:val="21"/>
      <w:lang w:val="ru-RU"/>
    </w:rPr>
  </w:style>
  <w:style w:type="paragraph" w:customStyle="1" w:styleId="47">
    <w:name w:val="заголовок 4"/>
    <w:basedOn w:val="afffe"/>
    <w:uiPriority w:val="99"/>
    <w:rsid w:val="00C064D0"/>
    <w:pPr>
      <w:spacing w:before="340" w:after="227" w:line="213" w:lineRule="atLeast"/>
      <w:jc w:val="center"/>
    </w:pPr>
    <w:rPr>
      <w:rFonts w:ascii="SchoolBookCSanPin" w:eastAsia="SchoolBookCSanPin" w:hAnsi="SchoolBookCSanPin" w:cs="SchoolBookCSanPin"/>
      <w:b/>
      <w:bCs/>
      <w:sz w:val="21"/>
      <w:szCs w:val="21"/>
      <w:lang w:val="ru-RU"/>
    </w:rPr>
  </w:style>
  <w:style w:type="paragraph" w:customStyle="1" w:styleId="ParagraphStyle2">
    <w:name w:val="Paragraph Style 2"/>
    <w:basedOn w:val="affff6"/>
    <w:uiPriority w:val="99"/>
    <w:rsid w:val="00C064D0"/>
    <w:pPr>
      <w:spacing w:before="283"/>
    </w:pPr>
    <w:rPr>
      <w:spacing w:val="-4"/>
    </w:rPr>
  </w:style>
  <w:style w:type="paragraph" w:customStyle="1" w:styleId="affff9">
    <w:name w:val="галка мелкий кегель"/>
    <w:basedOn w:val="affff3"/>
    <w:uiPriority w:val="99"/>
    <w:rsid w:val="00C064D0"/>
    <w:pPr>
      <w:ind w:left="737"/>
    </w:pPr>
  </w:style>
  <w:style w:type="paragraph" w:customStyle="1" w:styleId="PreformattedText">
    <w:name w:val="Preformatted Text"/>
    <w:basedOn w:val="a"/>
    <w:rsid w:val="00C064D0"/>
    <w:pPr>
      <w:widowControl w:val="0"/>
      <w:suppressAutoHyphens/>
      <w:spacing w:after="0" w:line="240" w:lineRule="auto"/>
    </w:pPr>
    <w:rPr>
      <w:rFonts w:ascii="Liberation Mono" w:eastAsia="Droid Sans Fallback" w:hAnsi="Liberation Mono" w:cs="Liberation Mono"/>
      <w:sz w:val="20"/>
      <w:szCs w:val="20"/>
      <w:lang w:eastAsia="zh-CN" w:bidi="hi-IN"/>
    </w:rPr>
  </w:style>
  <w:style w:type="character" w:customStyle="1" w:styleId="TXT">
    <w:name w:val="TXT"/>
    <w:rsid w:val="00C064D0"/>
  </w:style>
  <w:style w:type="character" w:customStyle="1" w:styleId="Snoska">
    <w:name w:val="Snoska"/>
    <w:rsid w:val="00C064D0"/>
    <w:rPr>
      <w:rFonts w:ascii="SchoolBookCSanPin" w:eastAsia="SchoolBookCSanPin" w:hAnsi="SchoolBookCSanPin" w:cs="SchoolBookCSanPin"/>
      <w:sz w:val="17"/>
      <w:szCs w:val="17"/>
      <w:lang w:val="ru-RU"/>
    </w:rPr>
  </w:style>
  <w:style w:type="character" w:customStyle="1" w:styleId="TABLZAG">
    <w:name w:val="TABL_ZAG"/>
    <w:rsid w:val="00C064D0"/>
  </w:style>
  <w:style w:type="paragraph" w:customStyle="1" w:styleId="03">
    <w:name w:val="Стиль03"/>
    <w:basedOn w:val="a5"/>
    <w:link w:val="030"/>
    <w:qFormat/>
    <w:rsid w:val="00C064D0"/>
    <w:pPr>
      <w:suppressAutoHyphens/>
      <w:autoSpaceDE/>
      <w:autoSpaceDN/>
      <w:spacing w:before="0" w:line="360" w:lineRule="auto"/>
      <w:ind w:left="0" w:right="0" w:firstLine="0"/>
      <w:jc w:val="center"/>
      <w:outlineLvl w:val="0"/>
    </w:pPr>
    <w:rPr>
      <w:rFonts w:ascii="Calibri" w:hAnsi="Calibri" w:cs="Calibri"/>
      <w:kern w:val="28"/>
      <w:sz w:val="32"/>
      <w:szCs w:val="32"/>
      <w:lang w:eastAsia="hi-IN" w:bidi="hi-IN"/>
    </w:rPr>
  </w:style>
  <w:style w:type="paragraph" w:customStyle="1" w:styleId="1ffa">
    <w:name w:val="Стиль1"/>
    <w:basedOn w:val="1ff8"/>
    <w:link w:val="1ffb"/>
    <w:qFormat/>
    <w:rsid w:val="00C064D0"/>
    <w:pPr>
      <w:spacing w:after="0" w:line="360" w:lineRule="auto"/>
    </w:pPr>
    <w:rPr>
      <w:rFonts w:ascii="Calibri" w:hAnsi="Calibri" w:cs="Calibri"/>
      <w:color w:val="auto"/>
      <w:sz w:val="32"/>
      <w:szCs w:val="32"/>
    </w:rPr>
  </w:style>
  <w:style w:type="character" w:customStyle="1" w:styleId="030">
    <w:name w:val="Стиль03 Знак"/>
    <w:link w:val="03"/>
    <w:rsid w:val="00C064D0"/>
    <w:rPr>
      <w:rFonts w:ascii="Calibri" w:eastAsia="Times New Roman" w:hAnsi="Calibri" w:cs="Calibri"/>
      <w:b/>
      <w:bCs/>
      <w:kern w:val="28"/>
      <w:sz w:val="32"/>
      <w:szCs w:val="32"/>
      <w:lang w:eastAsia="hi-IN" w:bidi="hi-IN"/>
    </w:rPr>
  </w:style>
  <w:style w:type="paragraph" w:customStyle="1" w:styleId="2f6">
    <w:name w:val="Стиль2"/>
    <w:basedOn w:val="2f4"/>
    <w:link w:val="2f7"/>
    <w:qFormat/>
    <w:rsid w:val="00C064D0"/>
    <w:pPr>
      <w:spacing w:before="0" w:after="0" w:line="360" w:lineRule="auto"/>
    </w:pPr>
    <w:rPr>
      <w:rFonts w:ascii="Calibri" w:hAnsi="Calibri" w:cs="Calibri"/>
      <w:color w:val="595959"/>
      <w:sz w:val="28"/>
      <w:szCs w:val="28"/>
    </w:rPr>
  </w:style>
  <w:style w:type="character" w:customStyle="1" w:styleId="affff">
    <w:name w:val="[Без стиля] Знак"/>
    <w:link w:val="afffe"/>
    <w:rsid w:val="00C064D0"/>
    <w:rPr>
      <w:rFonts w:ascii="FreeSetC" w:eastAsia="FreeSetC" w:hAnsi="FreeSetC" w:cs="FreeSetC"/>
      <w:color w:val="000000"/>
      <w:kern w:val="1"/>
      <w:sz w:val="24"/>
      <w:szCs w:val="24"/>
      <w:lang w:val="en-GB" w:eastAsia="hi-IN" w:bidi="hi-IN"/>
    </w:rPr>
  </w:style>
  <w:style w:type="character" w:customStyle="1" w:styleId="1ff9">
    <w:name w:val="заголовок 1 Знак"/>
    <w:link w:val="1ff8"/>
    <w:rsid w:val="00C064D0"/>
    <w:rPr>
      <w:rFonts w:ascii="FreeSetC" w:eastAsia="FreeSetC" w:hAnsi="FreeSetC" w:cs="FreeSetC"/>
      <w:b/>
      <w:bCs/>
      <w:caps/>
      <w:color w:val="000000"/>
      <w:kern w:val="1"/>
      <w:sz w:val="30"/>
      <w:szCs w:val="30"/>
      <w:lang w:eastAsia="hi-IN" w:bidi="hi-IN"/>
    </w:rPr>
  </w:style>
  <w:style w:type="character" w:customStyle="1" w:styleId="1ffb">
    <w:name w:val="Стиль1 Знак"/>
    <w:link w:val="1ffa"/>
    <w:rsid w:val="00C064D0"/>
    <w:rPr>
      <w:rFonts w:ascii="Calibri" w:eastAsia="FreeSetC" w:hAnsi="Calibri" w:cs="Calibri"/>
      <w:b/>
      <w:bCs/>
      <w:caps/>
      <w:kern w:val="1"/>
      <w:sz w:val="32"/>
      <w:szCs w:val="32"/>
      <w:lang w:eastAsia="hi-IN" w:bidi="hi-IN"/>
    </w:rPr>
  </w:style>
  <w:style w:type="paragraph" w:customStyle="1" w:styleId="3c">
    <w:name w:val="Стиль3"/>
    <w:basedOn w:val="2f4"/>
    <w:link w:val="3d"/>
    <w:qFormat/>
    <w:rsid w:val="00C064D0"/>
    <w:pPr>
      <w:spacing w:before="0" w:after="0" w:line="360" w:lineRule="auto"/>
    </w:pPr>
    <w:rPr>
      <w:rFonts w:ascii="Calibri" w:hAnsi="Calibri" w:cs="Calibri"/>
      <w:color w:val="auto"/>
      <w:sz w:val="28"/>
      <w:szCs w:val="28"/>
    </w:rPr>
  </w:style>
  <w:style w:type="character" w:customStyle="1" w:styleId="2f5">
    <w:name w:val="заголовок 2 Знак"/>
    <w:link w:val="2f4"/>
    <w:rsid w:val="00C064D0"/>
    <w:rPr>
      <w:rFonts w:ascii="FreeSetC" w:eastAsia="FreeSetC" w:hAnsi="FreeSetC" w:cs="FreeSetC"/>
      <w:b/>
      <w:bCs/>
      <w:color w:val="000000"/>
      <w:kern w:val="1"/>
      <w:sz w:val="30"/>
      <w:szCs w:val="30"/>
      <w:lang w:eastAsia="hi-IN" w:bidi="hi-IN"/>
    </w:rPr>
  </w:style>
  <w:style w:type="character" w:customStyle="1" w:styleId="2f7">
    <w:name w:val="Стиль2 Знак"/>
    <w:link w:val="2f6"/>
    <w:rsid w:val="00C064D0"/>
    <w:rPr>
      <w:rFonts w:ascii="Calibri" w:eastAsia="FreeSetC" w:hAnsi="Calibri" w:cs="Calibri"/>
      <w:b/>
      <w:bCs/>
      <w:color w:val="595959"/>
      <w:kern w:val="1"/>
      <w:sz w:val="28"/>
      <w:szCs w:val="28"/>
      <w:lang w:eastAsia="hi-IN" w:bidi="hi-IN"/>
    </w:rPr>
  </w:style>
  <w:style w:type="character" w:customStyle="1" w:styleId="3d">
    <w:name w:val="Стиль3 Знак"/>
    <w:link w:val="3c"/>
    <w:rsid w:val="00C064D0"/>
    <w:rPr>
      <w:rFonts w:ascii="Calibri" w:eastAsia="FreeSetC" w:hAnsi="Calibri" w:cs="Calibri"/>
      <w:b/>
      <w:bCs/>
      <w:kern w:val="1"/>
      <w:sz w:val="28"/>
      <w:szCs w:val="28"/>
      <w:lang w:eastAsia="hi-IN" w:bidi="hi-IN"/>
    </w:rPr>
  </w:style>
  <w:style w:type="character" w:customStyle="1" w:styleId="1ffc">
    <w:name w:val="Просмотренная гиперссылка1"/>
    <w:basedOn w:val="a0"/>
    <w:uiPriority w:val="99"/>
    <w:semiHidden/>
    <w:unhideWhenUsed/>
    <w:rsid w:val="00C064D0"/>
    <w:rPr>
      <w:color w:val="800080"/>
      <w:u w:val="single"/>
    </w:rPr>
  </w:style>
  <w:style w:type="paragraph" w:customStyle="1" w:styleId="218">
    <w:name w:val="Заголовок 21"/>
    <w:basedOn w:val="a"/>
    <w:uiPriority w:val="9"/>
    <w:qFormat/>
    <w:rsid w:val="00C064D0"/>
    <w:pPr>
      <w:widowControl w:val="0"/>
      <w:autoSpaceDE w:val="0"/>
      <w:autoSpaceDN w:val="0"/>
      <w:spacing w:after="0" w:line="240" w:lineRule="auto"/>
      <w:ind w:left="534"/>
      <w:outlineLvl w:val="2"/>
    </w:pPr>
    <w:rPr>
      <w:rFonts w:ascii="Times New Roman" w:eastAsia="Times New Roman" w:hAnsi="Times New Roman" w:cs="Times New Roman"/>
      <w:b/>
      <w:bCs/>
      <w:sz w:val="25"/>
      <w:szCs w:val="25"/>
    </w:rPr>
  </w:style>
  <w:style w:type="paragraph" w:customStyle="1" w:styleId="affffa">
    <w:name w:val="Инна"/>
    <w:basedOn w:val="a"/>
    <w:qFormat/>
    <w:rsid w:val="00C064D0"/>
    <w:pPr>
      <w:spacing w:after="0" w:line="240" w:lineRule="auto"/>
      <w:jc w:val="center"/>
    </w:pPr>
    <w:rPr>
      <w:rFonts w:ascii="Times New Roman" w:eastAsia="Times New Roman" w:hAnsi="Times New Roman" w:cs="Times New Roman"/>
      <w:sz w:val="24"/>
      <w:szCs w:val="24"/>
    </w:rPr>
  </w:style>
  <w:style w:type="character" w:customStyle="1" w:styleId="Osnovnoytext">
    <w:name w:val="Osnovnoy_text Знак"/>
    <w:link w:val="Osnovnoytext0"/>
    <w:locked/>
    <w:rsid w:val="00C064D0"/>
    <w:rPr>
      <w:rFonts w:ascii="SchoolBookCSanPin" w:eastAsia="SchoolBookCSanPin" w:hAnsi="SchoolBookCSanPin" w:cs="SchoolBookCSanPin"/>
      <w:color w:val="000000"/>
      <w:kern w:val="2"/>
      <w:sz w:val="21"/>
      <w:szCs w:val="21"/>
      <w:lang w:eastAsia="hi-IN" w:bidi="hi-IN"/>
    </w:rPr>
  </w:style>
  <w:style w:type="paragraph" w:customStyle="1" w:styleId="Osnovnoytext0">
    <w:name w:val="Osnovnoy_text"/>
    <w:basedOn w:val="afffe"/>
    <w:link w:val="Osnovnoytext"/>
    <w:rsid w:val="00C064D0"/>
    <w:pPr>
      <w:tabs>
        <w:tab w:val="left" w:pos="510"/>
      </w:tabs>
      <w:spacing w:line="213" w:lineRule="atLeast"/>
      <w:ind w:firstLine="340"/>
      <w:jc w:val="both"/>
      <w:textAlignment w:val="auto"/>
    </w:pPr>
    <w:rPr>
      <w:rFonts w:ascii="SchoolBookCSanPin" w:eastAsia="SchoolBookCSanPin" w:hAnsi="SchoolBookCSanPin" w:cs="SchoolBookCSanPin"/>
      <w:kern w:val="2"/>
      <w:sz w:val="21"/>
      <w:szCs w:val="21"/>
      <w:lang w:val="ru-RU"/>
    </w:rPr>
  </w:style>
  <w:style w:type="character" w:customStyle="1" w:styleId="Zagolovok1">
    <w:name w:val="Zagolovok_1 Знак"/>
    <w:link w:val="Zagolovok10"/>
    <w:locked/>
    <w:rsid w:val="00C064D0"/>
    <w:rPr>
      <w:rFonts w:ascii="FreeSetC" w:eastAsia="FreeSetC" w:hAnsi="FreeSetC" w:cs="FreeSetC"/>
      <w:b/>
      <w:bCs/>
      <w:caps/>
      <w:color w:val="000000"/>
      <w:kern w:val="2"/>
      <w:sz w:val="30"/>
      <w:szCs w:val="30"/>
      <w:lang w:eastAsia="hi-IN" w:bidi="hi-IN"/>
    </w:rPr>
  </w:style>
  <w:style w:type="paragraph" w:customStyle="1" w:styleId="Zagolovok10">
    <w:name w:val="Zagolovok_1"/>
    <w:basedOn w:val="afffe"/>
    <w:link w:val="Zagolovok1"/>
    <w:rsid w:val="00C064D0"/>
    <w:pPr>
      <w:spacing w:after="227" w:line="344" w:lineRule="atLeast"/>
      <w:jc w:val="center"/>
      <w:textAlignment w:val="auto"/>
    </w:pPr>
    <w:rPr>
      <w:b/>
      <w:bCs/>
      <w:caps/>
      <w:kern w:val="2"/>
      <w:sz w:val="30"/>
      <w:szCs w:val="30"/>
      <w:lang w:val="ru-RU"/>
    </w:rPr>
  </w:style>
  <w:style w:type="paragraph" w:customStyle="1" w:styleId="Osnovnoytextvvv1">
    <w:name w:val="Osnovnoy_text vvv1"/>
    <w:basedOn w:val="afffe"/>
    <w:rsid w:val="00C064D0"/>
    <w:pPr>
      <w:tabs>
        <w:tab w:val="left" w:pos="510"/>
      </w:tabs>
      <w:spacing w:line="213" w:lineRule="atLeast"/>
      <w:ind w:left="340"/>
      <w:jc w:val="both"/>
      <w:textAlignment w:val="auto"/>
    </w:pPr>
    <w:rPr>
      <w:rFonts w:ascii="SchoolBookCSanPin" w:eastAsia="SchoolBookCSanPin" w:hAnsi="SchoolBookCSanPin" w:cs="SchoolBookCSanPin"/>
      <w:kern w:val="2"/>
      <w:sz w:val="21"/>
      <w:szCs w:val="21"/>
      <w:lang w:val="ru-RU"/>
    </w:rPr>
  </w:style>
  <w:style w:type="paragraph" w:customStyle="1" w:styleId="Zagolovok2">
    <w:name w:val="Zagolovok_2"/>
    <w:basedOn w:val="afffe"/>
    <w:rsid w:val="00C064D0"/>
    <w:pPr>
      <w:spacing w:before="397" w:after="227" w:line="344" w:lineRule="atLeast"/>
      <w:jc w:val="center"/>
      <w:textAlignment w:val="auto"/>
    </w:pPr>
    <w:rPr>
      <w:b/>
      <w:bCs/>
      <w:kern w:val="2"/>
      <w:sz w:val="30"/>
      <w:szCs w:val="30"/>
      <w:lang w:val="ru-RU"/>
    </w:rPr>
  </w:style>
  <w:style w:type="paragraph" w:customStyle="1" w:styleId="Osnovnoytextdop8">
    <w:name w:val="Osnovnoy_text dop 8"/>
    <w:basedOn w:val="afffe"/>
    <w:rsid w:val="00C064D0"/>
    <w:pPr>
      <w:tabs>
        <w:tab w:val="left" w:pos="510"/>
      </w:tabs>
      <w:spacing w:line="213" w:lineRule="atLeast"/>
      <w:ind w:firstLine="340"/>
      <w:jc w:val="both"/>
      <w:textAlignment w:val="auto"/>
    </w:pPr>
    <w:rPr>
      <w:rFonts w:ascii="SchoolBookCSanPin" w:eastAsia="SchoolBookCSanPin" w:hAnsi="SchoolBookCSanPin" w:cs="SchoolBookCSanPin"/>
      <w:kern w:val="2"/>
      <w:sz w:val="17"/>
      <w:szCs w:val="17"/>
      <w:lang w:val="ru-RU"/>
    </w:rPr>
  </w:style>
  <w:style w:type="paragraph" w:customStyle="1" w:styleId="Zagolovok3">
    <w:name w:val="Zagolovok_3"/>
    <w:basedOn w:val="afffe"/>
    <w:rsid w:val="00C064D0"/>
    <w:pPr>
      <w:spacing w:before="283" w:after="170" w:line="302" w:lineRule="atLeast"/>
      <w:jc w:val="center"/>
      <w:textAlignment w:val="auto"/>
    </w:pPr>
    <w:rPr>
      <w:b/>
      <w:bCs/>
      <w:kern w:val="2"/>
      <w:sz w:val="26"/>
      <w:szCs w:val="26"/>
      <w:lang w:val="ru-RU"/>
    </w:rPr>
  </w:style>
  <w:style w:type="paragraph" w:customStyle="1" w:styleId="Zagolovok4">
    <w:name w:val="Zagolovok_4"/>
    <w:basedOn w:val="afffe"/>
    <w:rsid w:val="00C064D0"/>
    <w:pPr>
      <w:spacing w:line="214" w:lineRule="atLeast"/>
      <w:jc w:val="center"/>
      <w:textAlignment w:val="auto"/>
    </w:pPr>
    <w:rPr>
      <w:rFonts w:ascii="SchoolBookCSanPin" w:eastAsia="SchoolBookCSanPin" w:hAnsi="SchoolBookCSanPin" w:cs="SchoolBookCSanPin"/>
      <w:b/>
      <w:bCs/>
      <w:caps/>
      <w:kern w:val="2"/>
      <w:sz w:val="21"/>
      <w:szCs w:val="21"/>
      <w:lang w:val="ru-RU"/>
    </w:rPr>
  </w:style>
  <w:style w:type="paragraph" w:customStyle="1" w:styleId="Osnovnoytextvvv1kursiv">
    <w:name w:val="Osnovnoy_text vvv1 kursiv"/>
    <w:basedOn w:val="afffe"/>
    <w:rsid w:val="00C064D0"/>
    <w:pPr>
      <w:tabs>
        <w:tab w:val="left" w:pos="510"/>
      </w:tabs>
      <w:spacing w:line="213" w:lineRule="atLeast"/>
      <w:ind w:left="340"/>
      <w:jc w:val="both"/>
      <w:textAlignment w:val="auto"/>
    </w:pPr>
    <w:rPr>
      <w:rFonts w:ascii="SchoolBookCSanPin" w:eastAsia="SchoolBookCSanPin" w:hAnsi="SchoolBookCSanPin" w:cs="SchoolBookCSanPin"/>
      <w:i/>
      <w:iCs/>
      <w:kern w:val="2"/>
      <w:sz w:val="21"/>
      <w:szCs w:val="21"/>
      <w:lang w:val="ru-RU"/>
    </w:rPr>
  </w:style>
  <w:style w:type="paragraph" w:customStyle="1" w:styleId="Osnovnoytextvvv1galka">
    <w:name w:val="Osnovnoy_text vvv1 galka"/>
    <w:basedOn w:val="afffe"/>
    <w:rsid w:val="00C064D0"/>
    <w:pPr>
      <w:tabs>
        <w:tab w:val="left" w:pos="510"/>
        <w:tab w:val="left" w:pos="680"/>
        <w:tab w:val="left" w:pos="907"/>
      </w:tabs>
      <w:spacing w:line="213" w:lineRule="atLeast"/>
      <w:ind w:left="510"/>
      <w:jc w:val="both"/>
      <w:textAlignment w:val="auto"/>
    </w:pPr>
    <w:rPr>
      <w:rFonts w:ascii="SchoolBookCSanPin" w:eastAsia="SchoolBookCSanPin" w:hAnsi="SchoolBookCSanPin" w:cs="SchoolBookCSanPin"/>
      <w:kern w:val="2"/>
      <w:sz w:val="21"/>
      <w:szCs w:val="21"/>
      <w:lang w:val="ru-RU"/>
    </w:rPr>
  </w:style>
  <w:style w:type="paragraph" w:customStyle="1" w:styleId="Snoski">
    <w:name w:val="Snoski"/>
    <w:basedOn w:val="afffe"/>
    <w:rsid w:val="00C064D0"/>
    <w:pPr>
      <w:tabs>
        <w:tab w:val="left" w:pos="794"/>
      </w:tabs>
      <w:spacing w:line="174" w:lineRule="atLeast"/>
      <w:ind w:left="227" w:firstLine="340"/>
      <w:jc w:val="both"/>
      <w:textAlignment w:val="auto"/>
    </w:pPr>
    <w:rPr>
      <w:rFonts w:ascii="SchoolBookCSanPin" w:eastAsia="SchoolBookCSanPin" w:hAnsi="SchoolBookCSanPin" w:cs="SchoolBookCSanPin"/>
      <w:kern w:val="2"/>
      <w:sz w:val="17"/>
      <w:szCs w:val="17"/>
      <w:lang w:val="ru-RU"/>
    </w:rPr>
  </w:style>
  <w:style w:type="paragraph" w:customStyle="1" w:styleId="Dopolnittekst">
    <w:name w:val="Dopolnit_tekst"/>
    <w:basedOn w:val="afffe"/>
    <w:rsid w:val="00C064D0"/>
    <w:pPr>
      <w:spacing w:line="213" w:lineRule="atLeast"/>
      <w:ind w:left="113" w:right="113"/>
      <w:jc w:val="both"/>
      <w:textAlignment w:val="auto"/>
    </w:pPr>
    <w:rPr>
      <w:kern w:val="2"/>
      <w:sz w:val="19"/>
      <w:szCs w:val="19"/>
      <w:lang w:val="ru-RU"/>
    </w:rPr>
  </w:style>
  <w:style w:type="character" w:customStyle="1" w:styleId="Hyperlink0">
    <w:name w:val="Hyperlink.0"/>
    <w:basedOn w:val="a0"/>
    <w:rsid w:val="00C064D0"/>
    <w:rPr>
      <w:color w:val="0070C0"/>
      <w:u w:val="single" w:color="0070C0"/>
      <w:lang w:val="en-US"/>
    </w:rPr>
  </w:style>
  <w:style w:type="character" w:customStyle="1" w:styleId="FontStyle46">
    <w:name w:val="Font Style46"/>
    <w:uiPriority w:val="99"/>
    <w:rsid w:val="00C064D0"/>
    <w:rPr>
      <w:rFonts w:ascii="Times New Roman" w:hAnsi="Times New Roman" w:cs="Times New Roman" w:hint="default"/>
      <w:color w:val="000000"/>
      <w:sz w:val="22"/>
      <w:szCs w:val="22"/>
    </w:rPr>
  </w:style>
  <w:style w:type="character" w:customStyle="1" w:styleId="snoskazifra">
    <w:name w:val="snoska zifra"/>
    <w:rsid w:val="00C064D0"/>
    <w:rPr>
      <w:position w:val="1"/>
      <w:sz w:val="22"/>
      <w:szCs w:val="22"/>
    </w:rPr>
  </w:style>
  <w:style w:type="character" w:customStyle="1" w:styleId="affffb">
    <w:name w:val="ч"/>
    <w:rsid w:val="00C064D0"/>
    <w:rPr>
      <w:caps w:val="0"/>
      <w:smallCaps w:val="0"/>
    </w:rPr>
  </w:style>
  <w:style w:type="paragraph" w:customStyle="1" w:styleId="315">
    <w:name w:val="Заголовок 31"/>
    <w:basedOn w:val="a"/>
    <w:next w:val="a"/>
    <w:uiPriority w:val="9"/>
    <w:qFormat/>
    <w:rsid w:val="00C064D0"/>
    <w:pPr>
      <w:keepNext/>
      <w:keepLines/>
      <w:spacing w:before="200" w:after="0" w:line="276" w:lineRule="auto"/>
      <w:outlineLvl w:val="2"/>
    </w:pPr>
    <w:rPr>
      <w:rFonts w:ascii="Calibri" w:eastAsia="MS Gothic" w:hAnsi="Calibri" w:cs="Times New Roman"/>
      <w:b/>
      <w:bCs/>
      <w:color w:val="4F81BD"/>
      <w:lang w:val="en-US"/>
    </w:rPr>
  </w:style>
  <w:style w:type="character" w:customStyle="1" w:styleId="2f8">
    <w:name w:val="Основной текст (2)_"/>
    <w:link w:val="2f9"/>
    <w:uiPriority w:val="99"/>
    <w:locked/>
    <w:rsid w:val="00C064D0"/>
    <w:rPr>
      <w:sz w:val="28"/>
      <w:shd w:val="clear" w:color="auto" w:fill="FFFFFF"/>
    </w:rPr>
  </w:style>
  <w:style w:type="paragraph" w:customStyle="1" w:styleId="2f9">
    <w:name w:val="Основной текст (2)"/>
    <w:basedOn w:val="a"/>
    <w:link w:val="2f8"/>
    <w:uiPriority w:val="99"/>
    <w:rsid w:val="00C064D0"/>
    <w:pPr>
      <w:widowControl w:val="0"/>
      <w:shd w:val="clear" w:color="auto" w:fill="FFFFFF"/>
      <w:spacing w:after="240" w:line="322" w:lineRule="exact"/>
    </w:pPr>
    <w:rPr>
      <w:sz w:val="28"/>
    </w:rPr>
  </w:style>
  <w:style w:type="character" w:customStyle="1" w:styleId="snippet-info">
    <w:name w:val="snippet-info"/>
    <w:basedOn w:val="a0"/>
    <w:rsid w:val="00C064D0"/>
  </w:style>
  <w:style w:type="character" w:customStyle="1" w:styleId="fontstyle01">
    <w:name w:val="fontstyle01"/>
    <w:basedOn w:val="a0"/>
    <w:rsid w:val="00C064D0"/>
    <w:rPr>
      <w:rFonts w:ascii="NewtonCSanPin-Regular" w:hAnsi="NewtonCSanPin-Regular" w:hint="default"/>
      <w:b w:val="0"/>
      <w:bCs w:val="0"/>
      <w:i w:val="0"/>
      <w:iCs w:val="0"/>
      <w:color w:val="242021"/>
      <w:sz w:val="18"/>
      <w:szCs w:val="18"/>
    </w:rPr>
  </w:style>
  <w:style w:type="character" w:customStyle="1" w:styleId="219">
    <w:name w:val="Заголовок 2 Знак1"/>
    <w:basedOn w:val="a0"/>
    <w:uiPriority w:val="9"/>
    <w:semiHidden/>
    <w:rsid w:val="00C064D0"/>
    <w:rPr>
      <w:rFonts w:ascii="Cambria" w:eastAsia="Times New Roman" w:hAnsi="Cambria" w:cs="Times New Roman" w:hint="default"/>
      <w:b/>
      <w:bCs/>
      <w:color w:val="4F81BD"/>
      <w:sz w:val="26"/>
      <w:szCs w:val="26"/>
    </w:rPr>
  </w:style>
  <w:style w:type="character" w:customStyle="1" w:styleId="316">
    <w:name w:val="Заголовок 3 Знак1"/>
    <w:basedOn w:val="a0"/>
    <w:uiPriority w:val="9"/>
    <w:semiHidden/>
    <w:rsid w:val="00C064D0"/>
    <w:rPr>
      <w:rFonts w:ascii="Cambria" w:eastAsia="Times New Roman" w:hAnsi="Cambria" w:cs="Times New Roman" w:hint="default"/>
      <w:b/>
      <w:bCs/>
      <w:color w:val="4F81BD"/>
    </w:rPr>
  </w:style>
  <w:style w:type="character" w:customStyle="1" w:styleId="1ffd">
    <w:name w:val="Название Знак1"/>
    <w:basedOn w:val="a0"/>
    <w:uiPriority w:val="10"/>
    <w:rsid w:val="00C064D0"/>
    <w:rPr>
      <w:rFonts w:ascii="Cambria" w:eastAsia="Times New Roman" w:hAnsi="Cambria" w:cs="Times New Roman" w:hint="default"/>
      <w:color w:val="17365D"/>
      <w:spacing w:val="5"/>
      <w:kern w:val="28"/>
      <w:sz w:val="52"/>
      <w:szCs w:val="52"/>
    </w:rPr>
  </w:style>
  <w:style w:type="character" w:customStyle="1" w:styleId="1ffe">
    <w:name w:val="Подзаголовок Знак1"/>
    <w:basedOn w:val="a0"/>
    <w:uiPriority w:val="11"/>
    <w:rsid w:val="00C064D0"/>
    <w:rPr>
      <w:rFonts w:ascii="Cambria" w:eastAsia="Times New Roman" w:hAnsi="Cambria" w:cs="Times New Roman" w:hint="default"/>
      <w:i/>
      <w:iCs/>
      <w:color w:val="4F81BD"/>
      <w:spacing w:val="15"/>
      <w:sz w:val="24"/>
      <w:szCs w:val="24"/>
    </w:rPr>
  </w:style>
  <w:style w:type="character" w:customStyle="1" w:styleId="21a">
    <w:name w:val="Цитата 2 Знак1"/>
    <w:basedOn w:val="a0"/>
    <w:uiPriority w:val="29"/>
    <w:rsid w:val="00C064D0"/>
    <w:rPr>
      <w:i/>
      <w:iCs/>
      <w:color w:val="000000"/>
    </w:rPr>
  </w:style>
  <w:style w:type="character" w:customStyle="1" w:styleId="410">
    <w:name w:val="Заголовок 4 Знак1"/>
    <w:basedOn w:val="a0"/>
    <w:uiPriority w:val="9"/>
    <w:semiHidden/>
    <w:rsid w:val="00C064D0"/>
    <w:rPr>
      <w:rFonts w:ascii="Cambria" w:eastAsia="Times New Roman" w:hAnsi="Cambria" w:cs="Times New Roman" w:hint="default"/>
      <w:b/>
      <w:bCs/>
      <w:i/>
      <w:iCs/>
      <w:color w:val="4F81BD"/>
    </w:rPr>
  </w:style>
  <w:style w:type="character" w:customStyle="1" w:styleId="510">
    <w:name w:val="Заголовок 5 Знак1"/>
    <w:basedOn w:val="a0"/>
    <w:uiPriority w:val="9"/>
    <w:semiHidden/>
    <w:rsid w:val="00C064D0"/>
    <w:rPr>
      <w:rFonts w:ascii="Cambria" w:eastAsia="Times New Roman" w:hAnsi="Cambria" w:cs="Times New Roman" w:hint="default"/>
      <w:color w:val="243F60"/>
    </w:rPr>
  </w:style>
  <w:style w:type="character" w:customStyle="1" w:styleId="610">
    <w:name w:val="Заголовок 6 Знак1"/>
    <w:basedOn w:val="a0"/>
    <w:uiPriority w:val="9"/>
    <w:semiHidden/>
    <w:rsid w:val="00C064D0"/>
    <w:rPr>
      <w:rFonts w:ascii="Cambria" w:eastAsia="Times New Roman" w:hAnsi="Cambria" w:cs="Times New Roman" w:hint="default"/>
      <w:i/>
      <w:iCs/>
      <w:color w:val="243F60"/>
    </w:rPr>
  </w:style>
  <w:style w:type="character" w:customStyle="1" w:styleId="710">
    <w:name w:val="Заголовок 7 Знак1"/>
    <w:basedOn w:val="a0"/>
    <w:uiPriority w:val="9"/>
    <w:semiHidden/>
    <w:rsid w:val="00C064D0"/>
    <w:rPr>
      <w:rFonts w:ascii="Cambria" w:eastAsia="Times New Roman" w:hAnsi="Cambria" w:cs="Times New Roman" w:hint="default"/>
      <w:i/>
      <w:iCs/>
      <w:color w:val="404040"/>
    </w:rPr>
  </w:style>
  <w:style w:type="character" w:customStyle="1" w:styleId="810">
    <w:name w:val="Заголовок 8 Знак1"/>
    <w:basedOn w:val="a0"/>
    <w:uiPriority w:val="9"/>
    <w:semiHidden/>
    <w:rsid w:val="00C064D0"/>
    <w:rPr>
      <w:rFonts w:ascii="Cambria" w:eastAsia="Times New Roman" w:hAnsi="Cambria" w:cs="Times New Roman" w:hint="default"/>
      <w:color w:val="404040"/>
      <w:sz w:val="20"/>
      <w:szCs w:val="20"/>
    </w:rPr>
  </w:style>
  <w:style w:type="character" w:customStyle="1" w:styleId="910">
    <w:name w:val="Заголовок 9 Знак1"/>
    <w:basedOn w:val="a0"/>
    <w:uiPriority w:val="9"/>
    <w:semiHidden/>
    <w:rsid w:val="00C064D0"/>
    <w:rPr>
      <w:rFonts w:ascii="Cambria" w:eastAsia="Times New Roman" w:hAnsi="Cambria" w:cs="Times New Roman" w:hint="default"/>
      <w:i/>
      <w:iCs/>
      <w:color w:val="404040"/>
      <w:sz w:val="20"/>
      <w:szCs w:val="20"/>
    </w:rPr>
  </w:style>
  <w:style w:type="character" w:customStyle="1" w:styleId="1fff">
    <w:name w:val="Выделенная цитата Знак1"/>
    <w:basedOn w:val="a0"/>
    <w:uiPriority w:val="30"/>
    <w:rsid w:val="00C064D0"/>
    <w:rPr>
      <w:b/>
      <w:bCs/>
      <w:i/>
      <w:iCs/>
      <w:color w:val="4F81BD"/>
    </w:rPr>
  </w:style>
  <w:style w:type="table" w:customStyle="1" w:styleId="116">
    <w:name w:val="Светлая заливка11"/>
    <w:basedOn w:val="a1"/>
    <w:uiPriority w:val="60"/>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C064D0"/>
    <w:pPr>
      <w:spacing w:after="0" w:line="240" w:lineRule="auto"/>
    </w:pPr>
    <w:rPr>
      <w:rFonts w:ascii="Calibri" w:eastAsia="MS Mincho" w:hAnsi="Calibri" w:cs="Times New Roman"/>
      <w:color w:val="365F91"/>
      <w:lang w:val="en-US"/>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1"/>
    <w:uiPriority w:val="60"/>
    <w:rsid w:val="00C064D0"/>
    <w:pPr>
      <w:spacing w:after="0" w:line="240" w:lineRule="auto"/>
    </w:pPr>
    <w:rPr>
      <w:rFonts w:ascii="Calibri" w:eastAsia="MS Mincho" w:hAnsi="Calibri" w:cs="Times New Roman"/>
      <w:color w:val="943634"/>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1"/>
    <w:uiPriority w:val="60"/>
    <w:rsid w:val="00C064D0"/>
    <w:pPr>
      <w:spacing w:after="0" w:line="240" w:lineRule="auto"/>
    </w:pPr>
    <w:rPr>
      <w:rFonts w:ascii="Calibri" w:eastAsia="MS Mincho" w:hAnsi="Calibri" w:cs="Times New Roman"/>
      <w:color w:val="76923C"/>
      <w:lang w:val="en-US"/>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1"/>
    <w:uiPriority w:val="60"/>
    <w:rsid w:val="00C064D0"/>
    <w:pPr>
      <w:spacing w:after="0" w:line="240" w:lineRule="auto"/>
    </w:pPr>
    <w:rPr>
      <w:rFonts w:ascii="Calibri" w:eastAsia="MS Mincho" w:hAnsi="Calibri" w:cs="Times New Roman"/>
      <w:color w:val="5F497A"/>
      <w:lang w:val="en-US"/>
    </w:rPr>
    <w:tblPr>
      <w:tblStyleRowBandSize w:val="1"/>
      <w:tblStyleColBandSize w:val="1"/>
      <w:tblInd w:w="0" w:type="nil"/>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1"/>
    <w:uiPriority w:val="60"/>
    <w:rsid w:val="00C064D0"/>
    <w:pPr>
      <w:spacing w:after="0" w:line="240" w:lineRule="auto"/>
    </w:pPr>
    <w:rPr>
      <w:rFonts w:ascii="Calibri" w:eastAsia="MS Mincho" w:hAnsi="Calibri" w:cs="Times New Roman"/>
      <w:color w:val="31849B"/>
      <w:lang w:val="en-US"/>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1"/>
    <w:uiPriority w:val="60"/>
    <w:rsid w:val="00C064D0"/>
    <w:pPr>
      <w:spacing w:after="0" w:line="240" w:lineRule="auto"/>
    </w:pPr>
    <w:rPr>
      <w:rFonts w:ascii="Calibri" w:eastAsia="MS Mincho" w:hAnsi="Calibri" w:cs="Times New Roman"/>
      <w:color w:val="E36C0A"/>
      <w:lang w:val="en-US"/>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1"/>
    <w:uiPriority w:val="61"/>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1"/>
    <w:uiPriority w:val="61"/>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1"/>
    <w:uiPriority w:val="61"/>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1"/>
    <w:uiPriority w:val="61"/>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1"/>
    <w:uiPriority w:val="61"/>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1"/>
    <w:uiPriority w:val="61"/>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1"/>
    <w:uiPriority w:val="61"/>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1"/>
    <w:uiPriority w:val="62"/>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1"/>
    <w:uiPriority w:val="62"/>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1"/>
    <w:uiPriority w:val="62"/>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1"/>
    <w:uiPriority w:val="62"/>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1"/>
    <w:uiPriority w:val="62"/>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1"/>
    <w:uiPriority w:val="62"/>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1"/>
    <w:uiPriority w:val="62"/>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2">
    <w:name w:val="Средняя заливка 111"/>
    <w:basedOn w:val="a1"/>
    <w:uiPriority w:val="63"/>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1"/>
    <w:uiPriority w:val="63"/>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1"/>
    <w:uiPriority w:val="63"/>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1"/>
    <w:uiPriority w:val="63"/>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1"/>
    <w:uiPriority w:val="63"/>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1"/>
    <w:uiPriority w:val="63"/>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1"/>
    <w:uiPriority w:val="63"/>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1"/>
    <w:uiPriority w:val="64"/>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1"/>
    <w:uiPriority w:val="64"/>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1"/>
    <w:uiPriority w:val="64"/>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1"/>
    <w:uiPriority w:val="64"/>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1"/>
    <w:uiPriority w:val="64"/>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1"/>
    <w:uiPriority w:val="64"/>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1"/>
    <w:uiPriority w:val="64"/>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Средний список 111"/>
    <w:basedOn w:val="a1"/>
    <w:uiPriority w:val="65"/>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1"/>
    <w:uiPriority w:val="65"/>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1"/>
    <w:uiPriority w:val="65"/>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1"/>
    <w:uiPriority w:val="65"/>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1"/>
    <w:uiPriority w:val="65"/>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1"/>
    <w:uiPriority w:val="65"/>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1"/>
    <w:uiPriority w:val="65"/>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1">
    <w:name w:val="Средний список 211"/>
    <w:basedOn w:val="a1"/>
    <w:uiPriority w:val="66"/>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Средний список 2 - Акцент 111"/>
    <w:basedOn w:val="a1"/>
    <w:uiPriority w:val="66"/>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1">
    <w:name w:val="Средний список 2 - Акцент 211"/>
    <w:basedOn w:val="a1"/>
    <w:uiPriority w:val="66"/>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1">
    <w:name w:val="Средний список 2 - Акцент 311"/>
    <w:basedOn w:val="a1"/>
    <w:uiPriority w:val="66"/>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1">
    <w:name w:val="Средний список 2 - Акцент 411"/>
    <w:basedOn w:val="a1"/>
    <w:uiPriority w:val="66"/>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1">
    <w:name w:val="Средний список 2 - Акцент 511"/>
    <w:basedOn w:val="a1"/>
    <w:uiPriority w:val="66"/>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1">
    <w:name w:val="Средний список 2 - Акцент 611"/>
    <w:basedOn w:val="a1"/>
    <w:uiPriority w:val="66"/>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14">
    <w:name w:val="Средняя сетка 111"/>
    <w:basedOn w:val="a1"/>
    <w:uiPriority w:val="67"/>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1"/>
    <w:uiPriority w:val="67"/>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1"/>
    <w:uiPriority w:val="67"/>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1"/>
    <w:uiPriority w:val="67"/>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1"/>
    <w:uiPriority w:val="67"/>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1"/>
    <w:uiPriority w:val="67"/>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1"/>
    <w:uiPriority w:val="67"/>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112">
    <w:name w:val="Средняя сетка 2 - Акцент 111"/>
    <w:basedOn w:val="a1"/>
    <w:uiPriority w:val="68"/>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2">
    <w:name w:val="Средняя сетка 2 - Акцент 211"/>
    <w:basedOn w:val="a1"/>
    <w:uiPriority w:val="68"/>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2">
    <w:name w:val="Средняя сетка 2 - Акцент 311"/>
    <w:basedOn w:val="a1"/>
    <w:uiPriority w:val="68"/>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2">
    <w:name w:val="Средняя сетка 2 - Акцент 411"/>
    <w:basedOn w:val="a1"/>
    <w:uiPriority w:val="68"/>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2">
    <w:name w:val="Средняя сетка 2 - Акцент 511"/>
    <w:basedOn w:val="a1"/>
    <w:uiPriority w:val="68"/>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2">
    <w:name w:val="Средняя сетка 2 - Акцент 611"/>
    <w:basedOn w:val="a1"/>
    <w:uiPriority w:val="68"/>
    <w:rsid w:val="00C064D0"/>
    <w:pPr>
      <w:spacing w:after="0" w:line="240" w:lineRule="auto"/>
    </w:pPr>
    <w:rPr>
      <w:rFonts w:ascii="Calibri" w:eastAsia="MS Gothic" w:hAnsi="Calibri" w:cs="Times New Roman"/>
      <w:color w:val="000000"/>
      <w:lang w:val="en-US"/>
    </w:rPr>
    <w:tblPr>
      <w:tblStyleRowBandSize w:val="1"/>
      <w:tblStyleColBandSize w:val="1"/>
      <w:tblInd w:w="0" w:type="nil"/>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0">
    <w:name w:val="Средняя сетка 311"/>
    <w:basedOn w:val="a1"/>
    <w:uiPriority w:val="69"/>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1"/>
    <w:uiPriority w:val="69"/>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1"/>
    <w:uiPriority w:val="69"/>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1"/>
    <w:uiPriority w:val="69"/>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1"/>
    <w:uiPriority w:val="69"/>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1"/>
    <w:uiPriority w:val="69"/>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1"/>
    <w:uiPriority w:val="69"/>
    <w:rsid w:val="00C064D0"/>
    <w:pPr>
      <w:spacing w:after="0" w:line="240" w:lineRule="auto"/>
    </w:pPr>
    <w:rPr>
      <w:rFonts w:ascii="Calibri" w:eastAsia="MS Mincho" w:hAnsi="Calibri" w:cs="Times New Roman"/>
      <w:lang w:val="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1"/>
    <w:uiPriority w:val="70"/>
    <w:rsid w:val="00C064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1"/>
    <w:uiPriority w:val="70"/>
    <w:rsid w:val="00C064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1"/>
    <w:uiPriority w:val="70"/>
    <w:rsid w:val="00C064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1"/>
    <w:uiPriority w:val="70"/>
    <w:rsid w:val="00C064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1"/>
    <w:uiPriority w:val="70"/>
    <w:rsid w:val="00C064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1"/>
    <w:uiPriority w:val="70"/>
    <w:rsid w:val="00C064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1"/>
    <w:uiPriority w:val="70"/>
    <w:rsid w:val="00C064D0"/>
    <w:pPr>
      <w:spacing w:after="0" w:line="240" w:lineRule="auto"/>
    </w:pPr>
    <w:rPr>
      <w:rFonts w:ascii="Calibri" w:eastAsia="MS Mincho" w:hAnsi="Calibri" w:cs="Times New Roman"/>
      <w:color w:val="FFFFFF"/>
      <w:lang w:val="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1"/>
    <w:uiPriority w:val="71"/>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1"/>
    <w:uiPriority w:val="71"/>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1"/>
    <w:uiPriority w:val="71"/>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1"/>
    <w:uiPriority w:val="71"/>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1"/>
    <w:uiPriority w:val="71"/>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1"/>
    <w:uiPriority w:val="71"/>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1"/>
    <w:uiPriority w:val="71"/>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1"/>
    <w:uiPriority w:val="72"/>
    <w:rsid w:val="00C064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1"/>
    <w:uiPriority w:val="72"/>
    <w:rsid w:val="00C064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1"/>
    <w:uiPriority w:val="72"/>
    <w:rsid w:val="00C064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1"/>
    <w:uiPriority w:val="72"/>
    <w:rsid w:val="00C064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1"/>
    <w:uiPriority w:val="72"/>
    <w:rsid w:val="00C064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1"/>
    <w:uiPriority w:val="72"/>
    <w:rsid w:val="00C064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1"/>
    <w:uiPriority w:val="72"/>
    <w:rsid w:val="00C064D0"/>
    <w:pPr>
      <w:spacing w:after="0" w:line="240" w:lineRule="auto"/>
    </w:pPr>
    <w:rPr>
      <w:rFonts w:ascii="Calibri" w:eastAsia="MS Mincho" w:hAnsi="Calibri" w:cs="Times New Roman"/>
      <w:color w:val="000000"/>
      <w:lang w:val="en-US"/>
    </w:rPr>
    <w:tblPr>
      <w:tblStyleRowBandSize w:val="1"/>
      <w:tblStyleColBandSize w:val="1"/>
      <w:tblInd w:w="0" w:type="nil"/>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1"/>
    <w:uiPriority w:val="73"/>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1"/>
    <w:uiPriority w:val="73"/>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1"/>
    <w:uiPriority w:val="73"/>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1"/>
    <w:uiPriority w:val="73"/>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1"/>
    <w:uiPriority w:val="73"/>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1"/>
    <w:uiPriority w:val="73"/>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1"/>
    <w:uiPriority w:val="73"/>
    <w:rsid w:val="00C064D0"/>
    <w:pPr>
      <w:spacing w:after="0" w:line="240" w:lineRule="auto"/>
    </w:pPr>
    <w:rPr>
      <w:rFonts w:ascii="Calibri" w:eastAsia="MS Mincho" w:hAnsi="Calibri" w:cs="Times New Roman"/>
      <w:color w:val="000000"/>
      <w:lang w:val="en-US"/>
    </w:rPr>
    <w:tblPr>
      <w:tblStyleRowBandSize w:val="1"/>
      <w:tblStyleColBandSize w:val="1"/>
      <w:tblInd w:w="0" w:type="nil"/>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53">
    <w:name w:val="Нет списка5"/>
    <w:next w:val="a2"/>
    <w:uiPriority w:val="99"/>
    <w:semiHidden/>
    <w:unhideWhenUsed/>
    <w:rsid w:val="00C064D0"/>
  </w:style>
  <w:style w:type="table" w:customStyle="1" w:styleId="TableNormal4">
    <w:name w:val="Table Normal4"/>
    <w:uiPriority w:val="2"/>
    <w:semiHidden/>
    <w:unhideWhenUsed/>
    <w:qFormat/>
    <w:rsid w:val="00C064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62">
    <w:name w:val="Нет списка6"/>
    <w:next w:val="a2"/>
    <w:uiPriority w:val="99"/>
    <w:semiHidden/>
    <w:unhideWhenUsed/>
    <w:rsid w:val="00C064D0"/>
  </w:style>
  <w:style w:type="table" w:customStyle="1" w:styleId="TableNormal5">
    <w:name w:val="Table Normal5"/>
    <w:uiPriority w:val="2"/>
    <w:semiHidden/>
    <w:unhideWhenUsed/>
    <w:qFormat/>
    <w:rsid w:val="00C064D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72">
    <w:name w:val="Нет списка7"/>
    <w:next w:val="a2"/>
    <w:uiPriority w:val="99"/>
    <w:semiHidden/>
    <w:unhideWhenUsed/>
    <w:rsid w:val="00C064D0"/>
  </w:style>
  <w:style w:type="table" w:customStyle="1" w:styleId="11d">
    <w:name w:val="Сетка таблицы11"/>
    <w:basedOn w:val="a1"/>
    <w:next w:val="ac"/>
    <w:uiPriority w:val="99"/>
    <w:rsid w:val="00C064D0"/>
    <w:pPr>
      <w:spacing w:after="0" w:line="240" w:lineRule="auto"/>
      <w:jc w:val="both"/>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Body Text Indent"/>
    <w:basedOn w:val="a"/>
    <w:link w:val="affffd"/>
    <w:uiPriority w:val="99"/>
    <w:semiHidden/>
    <w:rsid w:val="00C064D0"/>
    <w:pPr>
      <w:spacing w:after="0" w:line="240" w:lineRule="auto"/>
      <w:ind w:firstLine="720"/>
      <w:jc w:val="both"/>
    </w:pPr>
    <w:rPr>
      <w:rFonts w:ascii="Times New Roman" w:eastAsia="Times New Roman" w:hAnsi="Times New Roman" w:cs="Times New Roman"/>
      <w:color w:val="000000"/>
      <w:sz w:val="28"/>
      <w:szCs w:val="28"/>
      <w:lang w:eastAsia="ru-RU"/>
    </w:rPr>
  </w:style>
  <w:style w:type="character" w:customStyle="1" w:styleId="affffd">
    <w:name w:val="Основной текст с отступом Знак"/>
    <w:basedOn w:val="a0"/>
    <w:link w:val="affffc"/>
    <w:uiPriority w:val="99"/>
    <w:semiHidden/>
    <w:rsid w:val="00C064D0"/>
    <w:rPr>
      <w:rFonts w:ascii="Times New Roman" w:eastAsia="Times New Roman" w:hAnsi="Times New Roman" w:cs="Times New Roman"/>
      <w:color w:val="000000"/>
      <w:sz w:val="28"/>
      <w:szCs w:val="28"/>
      <w:lang w:eastAsia="ru-RU"/>
    </w:rPr>
  </w:style>
  <w:style w:type="character" w:customStyle="1" w:styleId="120">
    <w:name w:val="Заголовок 1 Знак2"/>
    <w:basedOn w:val="a0"/>
    <w:link w:val="11"/>
    <w:uiPriority w:val="9"/>
    <w:rsid w:val="00C064D0"/>
    <w:rPr>
      <w:rFonts w:asciiTheme="majorHAnsi" w:eastAsiaTheme="majorEastAsia" w:hAnsiTheme="majorHAnsi" w:cstheme="majorBidi"/>
      <w:color w:val="2E74B5" w:themeColor="accent1" w:themeShade="BF"/>
      <w:sz w:val="32"/>
      <w:szCs w:val="32"/>
    </w:rPr>
  </w:style>
  <w:style w:type="character" w:customStyle="1" w:styleId="420">
    <w:name w:val="Заголовок 4 Знак2"/>
    <w:basedOn w:val="a0"/>
    <w:link w:val="4"/>
    <w:uiPriority w:val="9"/>
    <w:semiHidden/>
    <w:rsid w:val="00C064D0"/>
    <w:rPr>
      <w:rFonts w:asciiTheme="majorHAnsi" w:eastAsiaTheme="majorEastAsia" w:hAnsiTheme="majorHAnsi" w:cstheme="majorBidi"/>
      <w:i/>
      <w:iCs/>
      <w:color w:val="2E74B5" w:themeColor="accent1" w:themeShade="BF"/>
    </w:rPr>
  </w:style>
  <w:style w:type="character" w:customStyle="1" w:styleId="520">
    <w:name w:val="Заголовок 5 Знак2"/>
    <w:basedOn w:val="a0"/>
    <w:link w:val="5"/>
    <w:uiPriority w:val="9"/>
    <w:semiHidden/>
    <w:rsid w:val="00C064D0"/>
    <w:rPr>
      <w:rFonts w:asciiTheme="majorHAnsi" w:eastAsiaTheme="majorEastAsia" w:hAnsiTheme="majorHAnsi" w:cstheme="majorBidi"/>
      <w:color w:val="2E74B5" w:themeColor="accent1" w:themeShade="BF"/>
    </w:rPr>
  </w:style>
  <w:style w:type="character" w:customStyle="1" w:styleId="620">
    <w:name w:val="Заголовок 6 Знак2"/>
    <w:basedOn w:val="a0"/>
    <w:link w:val="6"/>
    <w:uiPriority w:val="9"/>
    <w:semiHidden/>
    <w:rsid w:val="00C064D0"/>
    <w:rPr>
      <w:rFonts w:asciiTheme="majorHAnsi" w:eastAsiaTheme="majorEastAsia" w:hAnsiTheme="majorHAnsi" w:cstheme="majorBidi"/>
      <w:color w:val="1F4D78" w:themeColor="accent1" w:themeShade="7F"/>
    </w:rPr>
  </w:style>
  <w:style w:type="character" w:customStyle="1" w:styleId="720">
    <w:name w:val="Заголовок 7 Знак2"/>
    <w:basedOn w:val="a0"/>
    <w:link w:val="7"/>
    <w:uiPriority w:val="9"/>
    <w:semiHidden/>
    <w:rsid w:val="00C064D0"/>
    <w:rPr>
      <w:rFonts w:asciiTheme="majorHAnsi" w:eastAsiaTheme="majorEastAsia" w:hAnsiTheme="majorHAnsi" w:cstheme="majorBidi"/>
      <w:i/>
      <w:iCs/>
      <w:color w:val="1F4D78" w:themeColor="accent1" w:themeShade="7F"/>
    </w:rPr>
  </w:style>
  <w:style w:type="character" w:customStyle="1" w:styleId="82">
    <w:name w:val="Заголовок 8 Знак2"/>
    <w:basedOn w:val="a0"/>
    <w:link w:val="8"/>
    <w:uiPriority w:val="9"/>
    <w:semiHidden/>
    <w:rsid w:val="00C064D0"/>
    <w:rPr>
      <w:rFonts w:asciiTheme="majorHAnsi" w:eastAsiaTheme="majorEastAsia" w:hAnsiTheme="majorHAnsi" w:cstheme="majorBidi"/>
      <w:color w:val="272727" w:themeColor="text1" w:themeTint="D8"/>
      <w:sz w:val="21"/>
      <w:szCs w:val="21"/>
    </w:rPr>
  </w:style>
  <w:style w:type="character" w:customStyle="1" w:styleId="92">
    <w:name w:val="Заголовок 9 Знак2"/>
    <w:basedOn w:val="a0"/>
    <w:link w:val="9"/>
    <w:uiPriority w:val="9"/>
    <w:semiHidden/>
    <w:rsid w:val="00C064D0"/>
    <w:rPr>
      <w:rFonts w:asciiTheme="majorHAnsi" w:eastAsiaTheme="majorEastAsia" w:hAnsiTheme="majorHAnsi" w:cstheme="majorBidi"/>
      <w:i/>
      <w:iCs/>
      <w:color w:val="272727" w:themeColor="text1" w:themeTint="D8"/>
      <w:sz w:val="21"/>
      <w:szCs w:val="21"/>
    </w:rPr>
  </w:style>
  <w:style w:type="table" w:styleId="ac">
    <w:name w:val="Table Grid"/>
    <w:basedOn w:val="a1"/>
    <w:uiPriority w:val="39"/>
    <w:rsid w:val="00C06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Hyperlink"/>
    <w:basedOn w:val="a0"/>
    <w:uiPriority w:val="99"/>
    <w:semiHidden/>
    <w:unhideWhenUsed/>
    <w:rsid w:val="00C064D0"/>
    <w:rPr>
      <w:color w:val="0563C1" w:themeColor="hyperlink"/>
      <w:u w:val="single"/>
    </w:rPr>
  </w:style>
  <w:style w:type="paragraph" w:styleId="afc">
    <w:name w:val="Subtitle"/>
    <w:basedOn w:val="a"/>
    <w:next w:val="a"/>
    <w:link w:val="afb"/>
    <w:uiPriority w:val="11"/>
    <w:qFormat/>
    <w:rsid w:val="00C064D0"/>
    <w:pPr>
      <w:numPr>
        <w:ilvl w:val="1"/>
      </w:numPr>
    </w:pPr>
    <w:rPr>
      <w:rFonts w:ascii="Cambria" w:eastAsia="Times New Roman" w:hAnsi="Cambria" w:cs="Times New Roman"/>
      <w:i/>
      <w:iCs/>
      <w:color w:val="4F81BD"/>
      <w:spacing w:val="15"/>
      <w:sz w:val="24"/>
      <w:szCs w:val="24"/>
    </w:rPr>
  </w:style>
  <w:style w:type="character" w:customStyle="1" w:styleId="2fa">
    <w:name w:val="Подзаголовок Знак2"/>
    <w:basedOn w:val="a0"/>
    <w:link w:val="afc"/>
    <w:uiPriority w:val="11"/>
    <w:rsid w:val="00C064D0"/>
    <w:rPr>
      <w:rFonts w:eastAsiaTheme="minorEastAsia"/>
      <w:color w:val="5A5A5A" w:themeColor="text1" w:themeTint="A5"/>
      <w:spacing w:val="15"/>
    </w:rPr>
  </w:style>
  <w:style w:type="paragraph" w:styleId="24">
    <w:name w:val="Body Text 2"/>
    <w:basedOn w:val="a"/>
    <w:link w:val="21b"/>
    <w:uiPriority w:val="99"/>
    <w:semiHidden/>
    <w:unhideWhenUsed/>
    <w:rsid w:val="00C064D0"/>
    <w:pPr>
      <w:spacing w:after="120" w:line="480" w:lineRule="auto"/>
    </w:pPr>
  </w:style>
  <w:style w:type="character" w:customStyle="1" w:styleId="21b">
    <w:name w:val="Основной текст 2 Знак1"/>
    <w:basedOn w:val="a0"/>
    <w:link w:val="24"/>
    <w:uiPriority w:val="99"/>
    <w:semiHidden/>
    <w:rsid w:val="00C064D0"/>
  </w:style>
  <w:style w:type="paragraph" w:styleId="34">
    <w:name w:val="Body Text 3"/>
    <w:basedOn w:val="a"/>
    <w:link w:val="317"/>
    <w:uiPriority w:val="99"/>
    <w:semiHidden/>
    <w:unhideWhenUsed/>
    <w:rsid w:val="00C064D0"/>
    <w:pPr>
      <w:spacing w:after="120"/>
    </w:pPr>
    <w:rPr>
      <w:sz w:val="16"/>
      <w:szCs w:val="16"/>
    </w:rPr>
  </w:style>
  <w:style w:type="character" w:customStyle="1" w:styleId="317">
    <w:name w:val="Основной текст 3 Знак1"/>
    <w:basedOn w:val="a0"/>
    <w:link w:val="34"/>
    <w:uiPriority w:val="99"/>
    <w:semiHidden/>
    <w:rsid w:val="00C064D0"/>
    <w:rPr>
      <w:sz w:val="16"/>
      <w:szCs w:val="16"/>
    </w:rPr>
  </w:style>
  <w:style w:type="paragraph" w:styleId="afd">
    <w:name w:val="List"/>
    <w:basedOn w:val="a"/>
    <w:uiPriority w:val="99"/>
    <w:semiHidden/>
    <w:unhideWhenUsed/>
    <w:rsid w:val="00C064D0"/>
    <w:pPr>
      <w:ind w:left="283" w:hanging="283"/>
      <w:contextualSpacing/>
    </w:pPr>
  </w:style>
  <w:style w:type="paragraph" w:styleId="26">
    <w:name w:val="List 2"/>
    <w:basedOn w:val="a"/>
    <w:uiPriority w:val="99"/>
    <w:semiHidden/>
    <w:unhideWhenUsed/>
    <w:rsid w:val="00C064D0"/>
    <w:pPr>
      <w:ind w:left="566" w:hanging="283"/>
      <w:contextualSpacing/>
    </w:pPr>
  </w:style>
  <w:style w:type="paragraph" w:styleId="36">
    <w:name w:val="List 3"/>
    <w:basedOn w:val="a"/>
    <w:uiPriority w:val="99"/>
    <w:semiHidden/>
    <w:unhideWhenUsed/>
    <w:rsid w:val="00C064D0"/>
    <w:pPr>
      <w:ind w:left="849" w:hanging="283"/>
      <w:contextualSpacing/>
    </w:pPr>
  </w:style>
  <w:style w:type="paragraph" w:styleId="afe">
    <w:name w:val="List Bullet"/>
    <w:basedOn w:val="a"/>
    <w:uiPriority w:val="99"/>
    <w:semiHidden/>
    <w:unhideWhenUsed/>
    <w:rsid w:val="00C064D0"/>
    <w:pPr>
      <w:numPr>
        <w:numId w:val="1"/>
      </w:numPr>
      <w:contextualSpacing/>
    </w:pPr>
  </w:style>
  <w:style w:type="paragraph" w:styleId="27">
    <w:name w:val="List Bullet 2"/>
    <w:basedOn w:val="a"/>
    <w:uiPriority w:val="99"/>
    <w:semiHidden/>
    <w:unhideWhenUsed/>
    <w:rsid w:val="00C064D0"/>
    <w:pPr>
      <w:numPr>
        <w:numId w:val="2"/>
      </w:numPr>
      <w:contextualSpacing/>
    </w:pPr>
  </w:style>
  <w:style w:type="paragraph" w:styleId="37">
    <w:name w:val="List Bullet 3"/>
    <w:basedOn w:val="a"/>
    <w:uiPriority w:val="99"/>
    <w:semiHidden/>
    <w:unhideWhenUsed/>
    <w:rsid w:val="00C064D0"/>
    <w:pPr>
      <w:numPr>
        <w:numId w:val="3"/>
      </w:numPr>
      <w:contextualSpacing/>
    </w:pPr>
  </w:style>
  <w:style w:type="paragraph" w:styleId="aff">
    <w:name w:val="List Number"/>
    <w:basedOn w:val="a"/>
    <w:uiPriority w:val="99"/>
    <w:semiHidden/>
    <w:unhideWhenUsed/>
    <w:rsid w:val="00C064D0"/>
    <w:pPr>
      <w:numPr>
        <w:numId w:val="4"/>
      </w:numPr>
      <w:contextualSpacing/>
    </w:pPr>
  </w:style>
  <w:style w:type="paragraph" w:styleId="28">
    <w:name w:val="List Number 2"/>
    <w:basedOn w:val="a"/>
    <w:uiPriority w:val="99"/>
    <w:semiHidden/>
    <w:unhideWhenUsed/>
    <w:rsid w:val="00C064D0"/>
    <w:pPr>
      <w:numPr>
        <w:numId w:val="5"/>
      </w:numPr>
      <w:contextualSpacing/>
    </w:pPr>
  </w:style>
  <w:style w:type="paragraph" w:styleId="38">
    <w:name w:val="List Number 3"/>
    <w:basedOn w:val="a"/>
    <w:uiPriority w:val="99"/>
    <w:semiHidden/>
    <w:unhideWhenUsed/>
    <w:rsid w:val="00C064D0"/>
    <w:pPr>
      <w:numPr>
        <w:numId w:val="6"/>
      </w:numPr>
      <w:contextualSpacing/>
    </w:pPr>
  </w:style>
  <w:style w:type="paragraph" w:styleId="aff0">
    <w:name w:val="List Continue"/>
    <w:basedOn w:val="a"/>
    <w:uiPriority w:val="99"/>
    <w:semiHidden/>
    <w:unhideWhenUsed/>
    <w:rsid w:val="00C064D0"/>
    <w:pPr>
      <w:spacing w:after="120"/>
      <w:ind w:left="283"/>
      <w:contextualSpacing/>
    </w:pPr>
  </w:style>
  <w:style w:type="paragraph" w:styleId="29">
    <w:name w:val="List Continue 2"/>
    <w:basedOn w:val="a"/>
    <w:uiPriority w:val="99"/>
    <w:semiHidden/>
    <w:unhideWhenUsed/>
    <w:rsid w:val="00C064D0"/>
    <w:pPr>
      <w:spacing w:after="120"/>
      <w:ind w:left="566"/>
      <w:contextualSpacing/>
    </w:pPr>
  </w:style>
  <w:style w:type="paragraph" w:styleId="39">
    <w:name w:val="List Continue 3"/>
    <w:basedOn w:val="a"/>
    <w:uiPriority w:val="99"/>
    <w:semiHidden/>
    <w:unhideWhenUsed/>
    <w:rsid w:val="00C064D0"/>
    <w:pPr>
      <w:spacing w:after="120"/>
      <w:ind w:left="849"/>
      <w:contextualSpacing/>
    </w:pPr>
  </w:style>
  <w:style w:type="paragraph" w:styleId="aff1">
    <w:name w:val="macro"/>
    <w:link w:val="1fff0"/>
    <w:uiPriority w:val="99"/>
    <w:semiHidden/>
    <w:unhideWhenUsed/>
    <w:rsid w:val="00C064D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f0">
    <w:name w:val="Текст макроса Знак1"/>
    <w:basedOn w:val="a0"/>
    <w:link w:val="aff1"/>
    <w:uiPriority w:val="99"/>
    <w:semiHidden/>
    <w:rsid w:val="00C064D0"/>
    <w:rPr>
      <w:rFonts w:ascii="Consolas" w:hAnsi="Consolas"/>
      <w:sz w:val="20"/>
      <w:szCs w:val="20"/>
    </w:rPr>
  </w:style>
  <w:style w:type="paragraph" w:styleId="2b">
    <w:name w:val="Quote"/>
    <w:basedOn w:val="a"/>
    <w:next w:val="a"/>
    <w:link w:val="2a"/>
    <w:uiPriority w:val="29"/>
    <w:qFormat/>
    <w:rsid w:val="00C064D0"/>
    <w:pPr>
      <w:spacing w:before="200"/>
      <w:ind w:left="864" w:right="864"/>
      <w:jc w:val="center"/>
    </w:pPr>
    <w:rPr>
      <w:rFonts w:eastAsia="Times New Roman"/>
      <w:i/>
      <w:iCs/>
      <w:color w:val="000000"/>
    </w:rPr>
  </w:style>
  <w:style w:type="character" w:customStyle="1" w:styleId="221">
    <w:name w:val="Цитата 2 Знак2"/>
    <w:basedOn w:val="a0"/>
    <w:link w:val="2b"/>
    <w:uiPriority w:val="29"/>
    <w:rsid w:val="00C064D0"/>
    <w:rPr>
      <w:i/>
      <w:iCs/>
      <w:color w:val="404040" w:themeColor="text1" w:themeTint="BF"/>
    </w:rPr>
  </w:style>
  <w:style w:type="paragraph" w:styleId="aff4">
    <w:name w:val="Intense Quote"/>
    <w:basedOn w:val="a"/>
    <w:next w:val="a"/>
    <w:link w:val="aff3"/>
    <w:uiPriority w:val="30"/>
    <w:qFormat/>
    <w:rsid w:val="00C064D0"/>
    <w:pPr>
      <w:pBdr>
        <w:top w:val="single" w:sz="4" w:space="10" w:color="5B9BD5" w:themeColor="accent1"/>
        <w:bottom w:val="single" w:sz="4" w:space="10" w:color="5B9BD5" w:themeColor="accent1"/>
      </w:pBdr>
      <w:spacing w:before="360" w:after="360"/>
      <w:ind w:left="864" w:right="864"/>
      <w:jc w:val="center"/>
    </w:pPr>
    <w:rPr>
      <w:rFonts w:eastAsia="Times New Roman"/>
      <w:b/>
      <w:bCs/>
      <w:i/>
      <w:iCs/>
      <w:color w:val="4F81BD"/>
    </w:rPr>
  </w:style>
  <w:style w:type="character" w:customStyle="1" w:styleId="2fb">
    <w:name w:val="Выделенная цитата Знак2"/>
    <w:basedOn w:val="a0"/>
    <w:link w:val="aff4"/>
    <w:uiPriority w:val="30"/>
    <w:rsid w:val="00C064D0"/>
    <w:rPr>
      <w:i/>
      <w:iCs/>
      <w:color w:val="5B9BD5" w:themeColor="accent1"/>
    </w:rPr>
  </w:style>
  <w:style w:type="character" w:styleId="afffff">
    <w:name w:val="Subtle Emphasis"/>
    <w:basedOn w:val="a0"/>
    <w:uiPriority w:val="19"/>
    <w:qFormat/>
    <w:rsid w:val="00C064D0"/>
    <w:rPr>
      <w:i/>
      <w:iCs/>
      <w:color w:val="404040" w:themeColor="text1" w:themeTint="BF"/>
    </w:rPr>
  </w:style>
  <w:style w:type="character" w:styleId="afffff0">
    <w:name w:val="Intense Emphasis"/>
    <w:basedOn w:val="a0"/>
    <w:uiPriority w:val="21"/>
    <w:qFormat/>
    <w:rsid w:val="00C064D0"/>
    <w:rPr>
      <w:i/>
      <w:iCs/>
      <w:color w:val="5B9BD5" w:themeColor="accent1"/>
    </w:rPr>
  </w:style>
  <w:style w:type="character" w:styleId="afffff1">
    <w:name w:val="Subtle Reference"/>
    <w:basedOn w:val="a0"/>
    <w:uiPriority w:val="31"/>
    <w:qFormat/>
    <w:rsid w:val="00C064D0"/>
    <w:rPr>
      <w:smallCaps/>
      <w:color w:val="5A5A5A" w:themeColor="text1" w:themeTint="A5"/>
    </w:rPr>
  </w:style>
  <w:style w:type="character" w:styleId="afffff2">
    <w:name w:val="Intense Reference"/>
    <w:basedOn w:val="a0"/>
    <w:uiPriority w:val="32"/>
    <w:qFormat/>
    <w:rsid w:val="00C064D0"/>
    <w:rPr>
      <w:b/>
      <w:bCs/>
      <w:smallCaps/>
      <w:color w:val="5B9BD5" w:themeColor="accent1"/>
      <w:spacing w:val="5"/>
    </w:rPr>
  </w:style>
  <w:style w:type="table" w:styleId="aff6">
    <w:name w:val="Light Shading"/>
    <w:basedOn w:val="a1"/>
    <w:uiPriority w:val="60"/>
    <w:semiHidden/>
    <w:unhideWhenUsed/>
    <w:rsid w:val="00C064D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C064D0"/>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1"/>
    <w:uiPriority w:val="60"/>
    <w:semiHidden/>
    <w:unhideWhenUsed/>
    <w:rsid w:val="00C064D0"/>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C064D0"/>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C064D0"/>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C064D0"/>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1"/>
    <w:uiPriority w:val="60"/>
    <w:semiHidden/>
    <w:unhideWhenUsed/>
    <w:rsid w:val="00C064D0"/>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7">
    <w:name w:val="Light List"/>
    <w:basedOn w:val="a1"/>
    <w:uiPriority w:val="61"/>
    <w:semiHidden/>
    <w:unhideWhenUsed/>
    <w:rsid w:val="00C064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C064D0"/>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1"/>
    <w:uiPriority w:val="61"/>
    <w:semiHidden/>
    <w:unhideWhenUsed/>
    <w:rsid w:val="00C064D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C064D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C064D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C064D0"/>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1"/>
    <w:uiPriority w:val="61"/>
    <w:semiHidden/>
    <w:unhideWhenUsed/>
    <w:rsid w:val="00C064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8">
    <w:name w:val="Light Grid"/>
    <w:basedOn w:val="a1"/>
    <w:uiPriority w:val="62"/>
    <w:semiHidden/>
    <w:unhideWhenUsed/>
    <w:rsid w:val="00C064D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C064D0"/>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2">
    <w:name w:val="Light Grid Accent 2"/>
    <w:basedOn w:val="a1"/>
    <w:uiPriority w:val="62"/>
    <w:semiHidden/>
    <w:unhideWhenUsed/>
    <w:rsid w:val="00C064D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C064D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C064D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C064D0"/>
    <w:pPr>
      <w:spacing w:after="0" w:line="240" w:lineRule="auto"/>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2">
    <w:name w:val="Light Grid Accent 6"/>
    <w:basedOn w:val="a1"/>
    <w:uiPriority w:val="62"/>
    <w:semiHidden/>
    <w:unhideWhenUsed/>
    <w:rsid w:val="00C064D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C064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C064D0"/>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C064D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C064D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C064D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C064D0"/>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C064D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C064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C064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C064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C064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C064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C064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C064D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C064D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C064D0"/>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1"/>
    <w:uiPriority w:val="65"/>
    <w:semiHidden/>
    <w:unhideWhenUsed/>
    <w:rsid w:val="00C064D0"/>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C064D0"/>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C064D0"/>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C064D0"/>
    <w:pPr>
      <w:spacing w:after="0" w:line="240" w:lineRule="auto"/>
    </w:pPr>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1"/>
    <w:uiPriority w:val="65"/>
    <w:semiHidden/>
    <w:unhideWhenUsed/>
    <w:rsid w:val="00C064D0"/>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1"/>
    <w:uiPriority w:val="66"/>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C064D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C064D0"/>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2">
    <w:name w:val="Medium Grid 1 Accent 2"/>
    <w:basedOn w:val="a1"/>
    <w:uiPriority w:val="67"/>
    <w:semiHidden/>
    <w:unhideWhenUsed/>
    <w:rsid w:val="00C064D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C064D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C064D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C064D0"/>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2">
    <w:name w:val="Medium Grid 1 Accent 6"/>
    <w:basedOn w:val="a1"/>
    <w:uiPriority w:val="67"/>
    <w:semiHidden/>
    <w:unhideWhenUsed/>
    <w:rsid w:val="00C064D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1"/>
    <w:uiPriority w:val="68"/>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C064D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C064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C064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1"/>
    <w:uiPriority w:val="69"/>
    <w:semiHidden/>
    <w:unhideWhenUsed/>
    <w:rsid w:val="00C064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C064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C064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C064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1"/>
    <w:uiPriority w:val="69"/>
    <w:semiHidden/>
    <w:unhideWhenUsed/>
    <w:rsid w:val="00C064D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9">
    <w:name w:val="Dark List"/>
    <w:basedOn w:val="a1"/>
    <w:uiPriority w:val="70"/>
    <w:semiHidden/>
    <w:unhideWhenUsed/>
    <w:rsid w:val="00C064D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C064D0"/>
    <w:pPr>
      <w:spacing w:after="0" w:line="240" w:lineRule="auto"/>
    </w:pPr>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1"/>
    <w:uiPriority w:val="70"/>
    <w:semiHidden/>
    <w:unhideWhenUsed/>
    <w:rsid w:val="00C064D0"/>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C064D0"/>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C064D0"/>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C064D0"/>
    <w:pPr>
      <w:spacing w:after="0" w:line="240" w:lineRule="auto"/>
    </w:pPr>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3">
    <w:name w:val="Dark List Accent 6"/>
    <w:basedOn w:val="a1"/>
    <w:uiPriority w:val="70"/>
    <w:semiHidden/>
    <w:unhideWhenUsed/>
    <w:rsid w:val="00C064D0"/>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a">
    <w:name w:val="Colorful Shading"/>
    <w:basedOn w:val="a1"/>
    <w:uiPriority w:val="71"/>
    <w:semiHidden/>
    <w:unhideWhenUsed/>
    <w:rsid w:val="00C064D0"/>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C064D0"/>
    <w:pPr>
      <w:spacing w:after="0" w:line="240" w:lineRule="auto"/>
    </w:pPr>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C064D0"/>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C064D0"/>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C064D0"/>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C064D0"/>
    <w:pPr>
      <w:spacing w:after="0" w:line="240" w:lineRule="auto"/>
    </w:pPr>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C064D0"/>
    <w:pPr>
      <w:spacing w:after="0" w:line="240" w:lineRule="auto"/>
    </w:pPr>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b">
    <w:name w:val="Colorful List"/>
    <w:basedOn w:val="a1"/>
    <w:uiPriority w:val="72"/>
    <w:semiHidden/>
    <w:unhideWhenUsed/>
    <w:rsid w:val="00C064D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C064D0"/>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5">
    <w:name w:val="Colorful List Accent 2"/>
    <w:basedOn w:val="a1"/>
    <w:uiPriority w:val="72"/>
    <w:semiHidden/>
    <w:unhideWhenUsed/>
    <w:rsid w:val="00C064D0"/>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C064D0"/>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C064D0"/>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C064D0"/>
    <w:pPr>
      <w:spacing w:after="0" w:line="240" w:lineRule="auto"/>
    </w:pPr>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5">
    <w:name w:val="Colorful List Accent 6"/>
    <w:basedOn w:val="a1"/>
    <w:uiPriority w:val="72"/>
    <w:semiHidden/>
    <w:unhideWhenUsed/>
    <w:rsid w:val="00C064D0"/>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c">
    <w:name w:val="Colorful Grid"/>
    <w:basedOn w:val="a1"/>
    <w:uiPriority w:val="73"/>
    <w:semiHidden/>
    <w:unhideWhenUsed/>
    <w:rsid w:val="00C064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C064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1"/>
    <w:uiPriority w:val="73"/>
    <w:semiHidden/>
    <w:unhideWhenUsed/>
    <w:rsid w:val="00C064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C064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C064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C064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6">
    <w:name w:val="Colorful Grid Accent 6"/>
    <w:basedOn w:val="a1"/>
    <w:uiPriority w:val="73"/>
    <w:semiHidden/>
    <w:unhideWhenUsed/>
    <w:rsid w:val="00C064D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e">
    <w:name w:val="annotation text"/>
    <w:basedOn w:val="a"/>
    <w:link w:val="1fff1"/>
    <w:uiPriority w:val="99"/>
    <w:semiHidden/>
    <w:unhideWhenUsed/>
    <w:rsid w:val="00C064D0"/>
    <w:pPr>
      <w:spacing w:line="240" w:lineRule="auto"/>
    </w:pPr>
    <w:rPr>
      <w:sz w:val="20"/>
      <w:szCs w:val="20"/>
    </w:rPr>
  </w:style>
  <w:style w:type="character" w:customStyle="1" w:styleId="1fff1">
    <w:name w:val="Текст примечания Знак1"/>
    <w:basedOn w:val="a0"/>
    <w:link w:val="affe"/>
    <w:uiPriority w:val="99"/>
    <w:semiHidden/>
    <w:rsid w:val="00C064D0"/>
    <w:rPr>
      <w:sz w:val="20"/>
      <w:szCs w:val="20"/>
    </w:rPr>
  </w:style>
  <w:style w:type="paragraph" w:styleId="afff1">
    <w:name w:val="annotation subject"/>
    <w:basedOn w:val="affe"/>
    <w:next w:val="affe"/>
    <w:link w:val="afff0"/>
    <w:uiPriority w:val="99"/>
    <w:semiHidden/>
    <w:unhideWhenUsed/>
    <w:rsid w:val="00C064D0"/>
    <w:rPr>
      <w:rFonts w:eastAsia="Times New Roman"/>
      <w:b/>
      <w:bCs/>
    </w:rPr>
  </w:style>
  <w:style w:type="character" w:customStyle="1" w:styleId="1fff2">
    <w:name w:val="Тема примечания Знак1"/>
    <w:basedOn w:val="1fff1"/>
    <w:link w:val="afff1"/>
    <w:uiPriority w:val="99"/>
    <w:semiHidden/>
    <w:rsid w:val="00C064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nic-snail.ru/" TargetMode="External"/><Relationship Id="rId21" Type="http://schemas.openxmlformats.org/officeDocument/2006/relationships/hyperlink" Target="http://www.uchportal.ru/" TargetMode="External"/><Relationship Id="rId42" Type="http://schemas.openxmlformats.org/officeDocument/2006/relationships/hyperlink" Target="http://www.ict.edu.ru/" TargetMode="External"/><Relationship Id="rId47" Type="http://schemas.openxmlformats.org/officeDocument/2006/relationships/hyperlink" Target="http://www.uchportal.ru/" TargetMode="External"/><Relationship Id="rId63" Type="http://schemas.openxmlformats.org/officeDocument/2006/relationships/hyperlink" Target="http://nsportal.ru/" TargetMode="External"/><Relationship Id="rId68" Type="http://schemas.openxmlformats.org/officeDocument/2006/relationships/hyperlink" Target="http://www.nachalka.info/" TargetMode="External"/><Relationship Id="rId84" Type="http://schemas.openxmlformats.org/officeDocument/2006/relationships/hyperlink" Target="http://minobr.org/" TargetMode="External"/><Relationship Id="rId89" Type="http://schemas.openxmlformats.org/officeDocument/2006/relationships/hyperlink" Target="http://www.proshkolu.ru/" TargetMode="External"/><Relationship Id="rId7" Type="http://schemas.openxmlformats.org/officeDocument/2006/relationships/hyperlink" Target="http://www.ege.edu.ru/" TargetMode="External"/><Relationship Id="rId71" Type="http://schemas.openxmlformats.org/officeDocument/2006/relationships/hyperlink" Target="http://me.yanval.ru/" TargetMode="External"/><Relationship Id="rId92" Type="http://schemas.openxmlformats.org/officeDocument/2006/relationships/hyperlink" Target="http://runodog.ru/" TargetMode="External"/><Relationship Id="rId2" Type="http://schemas.openxmlformats.org/officeDocument/2006/relationships/styles" Target="styles.xml"/><Relationship Id="rId16" Type="http://schemas.openxmlformats.org/officeDocument/2006/relationships/hyperlink" Target="http://www.zavuch.info/" TargetMode="External"/><Relationship Id="rId29" Type="http://schemas.openxmlformats.org/officeDocument/2006/relationships/hyperlink" Target="http://nsportal.ru/" TargetMode="External"/><Relationship Id="rId107" Type="http://schemas.openxmlformats.org/officeDocument/2006/relationships/theme" Target="theme/theme1.xml"/><Relationship Id="rId11" Type="http://schemas.openxmlformats.org/officeDocument/2006/relationships/hyperlink" Target="http://fcior.edu.ru/" TargetMode="External"/><Relationship Id="rId24" Type="http://schemas.openxmlformats.org/officeDocument/2006/relationships/hyperlink" Target="http://www.menobr.ru/" TargetMode="External"/><Relationship Id="rId32" Type="http://schemas.openxmlformats.org/officeDocument/2006/relationships/hyperlink" Target="http://pedsovet.su/" TargetMode="External"/><Relationship Id="rId37" Type="http://schemas.openxmlformats.org/officeDocument/2006/relationships/hyperlink" Target="http://www.ourkids.ru/" TargetMode="External"/><Relationship Id="rId40" Type="http://schemas.openxmlformats.org/officeDocument/2006/relationships/hyperlink" Target="http://www.edu.ru/" TargetMode="External"/><Relationship Id="rId45" Type="http://schemas.openxmlformats.org/officeDocument/2006/relationships/hyperlink" Target="http://fcior.edu.ru/" TargetMode="External"/><Relationship Id="rId53" Type="http://schemas.openxmlformats.org/officeDocument/2006/relationships/hyperlink" Target="http://macmillan.ru/" TargetMode="External"/><Relationship Id="rId58" Type="http://schemas.openxmlformats.org/officeDocument/2006/relationships/hyperlink" Target="http://www.menobr.ru/" TargetMode="External"/><Relationship Id="rId66" Type="http://schemas.openxmlformats.org/officeDocument/2006/relationships/hyperlink" Target="http://pedsovet.su/" TargetMode="External"/><Relationship Id="rId74" Type="http://schemas.openxmlformats.org/officeDocument/2006/relationships/hyperlink" Target="http://www.ege.edu.ru/" TargetMode="External"/><Relationship Id="rId79" Type="http://schemas.openxmlformats.org/officeDocument/2006/relationships/hyperlink" Target="http://festival.1september.ru/" TargetMode="External"/><Relationship Id="rId87" Type="http://schemas.openxmlformats.org/officeDocument/2006/relationships/hyperlink" Target="http://journal-bipt.info/" TargetMode="External"/><Relationship Id="rId102" Type="http://schemas.openxmlformats.org/officeDocument/2006/relationships/hyperlink" Target="http://www.englishforkids.ru/" TargetMode="External"/><Relationship Id="rId5" Type="http://schemas.openxmlformats.org/officeDocument/2006/relationships/footer" Target="footer1.xml"/><Relationship Id="rId61" Type="http://schemas.openxmlformats.org/officeDocument/2006/relationships/hyperlink" Target="http://festival.nic-snail.ru/" TargetMode="External"/><Relationship Id="rId82" Type="http://schemas.openxmlformats.org/officeDocument/2006/relationships/hyperlink" Target="http://www.tea4er.ru/" TargetMode="External"/><Relationship Id="rId90" Type="http://schemas.openxmlformats.org/officeDocument/2006/relationships/hyperlink" Target="http://portfolio.1september.ru/" TargetMode="External"/><Relationship Id="rId95" Type="http://schemas.openxmlformats.org/officeDocument/2006/relationships/hyperlink" Target="http://www.nachalka.com/" TargetMode="External"/><Relationship Id="rId19" Type="http://schemas.openxmlformats.org/officeDocument/2006/relationships/hyperlink" Target="http://macmillan.ru/" TargetMode="External"/><Relationship Id="rId14" Type="http://schemas.openxmlformats.org/officeDocument/2006/relationships/hyperlink" Target="http://www.englishteachers.ru/" TargetMode="External"/><Relationship Id="rId22" Type="http://schemas.openxmlformats.org/officeDocument/2006/relationships/hyperlink" Target="http://www.proshkolu.ru/" TargetMode="External"/><Relationship Id="rId27" Type="http://schemas.openxmlformats.org/officeDocument/2006/relationships/hyperlink" Target="http://festival.nic-snail.ru/" TargetMode="External"/><Relationship Id="rId30" Type="http://schemas.openxmlformats.org/officeDocument/2006/relationships/hyperlink" Target="http://www.it-n.ru/" TargetMode="External"/><Relationship Id="rId35" Type="http://schemas.openxmlformats.org/officeDocument/2006/relationships/hyperlink" Target="http://www.nachalka.info/" TargetMode="External"/><Relationship Id="rId43" Type="http://schemas.openxmlformats.org/officeDocument/2006/relationships/hyperlink" Target="http://www.openet.edu.ru/" TargetMode="External"/><Relationship Id="rId48" Type="http://schemas.openxmlformats.org/officeDocument/2006/relationships/hyperlink" Target="http://www.englishteachers.ru/" TargetMode="External"/><Relationship Id="rId56" Type="http://schemas.openxmlformats.org/officeDocument/2006/relationships/hyperlink" Target="http://www.proshkolu.ru/" TargetMode="External"/><Relationship Id="rId64" Type="http://schemas.openxmlformats.org/officeDocument/2006/relationships/hyperlink" Target="http://www.it-n.ru/" TargetMode="External"/><Relationship Id="rId69" Type="http://schemas.openxmlformats.org/officeDocument/2006/relationships/hyperlink" Target="http://www.englishforkids.ru/" TargetMode="External"/><Relationship Id="rId77" Type="http://schemas.openxmlformats.org/officeDocument/2006/relationships/hyperlink" Target="http://www.school-collection.edu.ru/" TargetMode="External"/><Relationship Id="rId100" Type="http://schemas.openxmlformats.org/officeDocument/2006/relationships/hyperlink" Target="http://pedsovet.org/" TargetMode="External"/><Relationship Id="rId105" Type="http://schemas.openxmlformats.org/officeDocument/2006/relationships/hyperlink" Target="http://www.bilingual.ru/" TargetMode="External"/><Relationship Id="rId8" Type="http://schemas.openxmlformats.org/officeDocument/2006/relationships/hyperlink" Target="http://www.ict.edu.ru/" TargetMode="External"/><Relationship Id="rId51" Type="http://schemas.openxmlformats.org/officeDocument/2006/relationships/hyperlink" Target="http://minobr.org/" TargetMode="External"/><Relationship Id="rId72" Type="http://schemas.openxmlformats.org/officeDocument/2006/relationships/hyperlink" Target="http://www.bilingual.ru/" TargetMode="External"/><Relationship Id="rId80" Type="http://schemas.openxmlformats.org/officeDocument/2006/relationships/hyperlink" Target="http://www.uchportal.ru/" TargetMode="External"/><Relationship Id="rId85" Type="http://schemas.openxmlformats.org/officeDocument/2006/relationships/hyperlink" Target="http://vot-zadachka.ru/" TargetMode="External"/><Relationship Id="rId93" Type="http://schemas.openxmlformats.org/officeDocument/2006/relationships/hyperlink" Target="http://nic-snail.ru/" TargetMode="External"/><Relationship Id="rId98" Type="http://schemas.openxmlformats.org/officeDocument/2006/relationships/hyperlink" Target="http://www.openclass.ru/" TargetMode="External"/><Relationship Id="rId3" Type="http://schemas.openxmlformats.org/officeDocument/2006/relationships/settings" Target="settings.xml"/><Relationship Id="rId12" Type="http://schemas.openxmlformats.org/officeDocument/2006/relationships/hyperlink" Target="http://festival.1september.ru/" TargetMode="External"/><Relationship Id="rId17" Type="http://schemas.openxmlformats.org/officeDocument/2006/relationships/hyperlink" Target="http://minobr.org/" TargetMode="External"/><Relationship Id="rId25" Type="http://schemas.openxmlformats.org/officeDocument/2006/relationships/hyperlink" Target="http://runodog.ru/" TargetMode="External"/><Relationship Id="rId33" Type="http://schemas.openxmlformats.org/officeDocument/2006/relationships/hyperlink" Target="http://pedsovet.org/" TargetMode="External"/><Relationship Id="rId38" Type="http://schemas.openxmlformats.org/officeDocument/2006/relationships/hyperlink" Target="http://me.yanval.ru/" TargetMode="External"/><Relationship Id="rId46" Type="http://schemas.openxmlformats.org/officeDocument/2006/relationships/hyperlink" Target="http://festival.1september.ru/" TargetMode="External"/><Relationship Id="rId59" Type="http://schemas.openxmlformats.org/officeDocument/2006/relationships/hyperlink" Target="http://runodog.ru/" TargetMode="External"/><Relationship Id="rId67" Type="http://schemas.openxmlformats.org/officeDocument/2006/relationships/hyperlink" Target="http://pedsovet.org/" TargetMode="External"/><Relationship Id="rId103" Type="http://schemas.openxmlformats.org/officeDocument/2006/relationships/hyperlink" Target="http://www.ourkids.ru/" TargetMode="External"/><Relationship Id="rId20" Type="http://schemas.openxmlformats.org/officeDocument/2006/relationships/hyperlink" Target="http://journal-bipt.info/" TargetMode="External"/><Relationship Id="rId41" Type="http://schemas.openxmlformats.org/officeDocument/2006/relationships/hyperlink" Target="http://www.ege.edu.ru/" TargetMode="External"/><Relationship Id="rId54" Type="http://schemas.openxmlformats.org/officeDocument/2006/relationships/hyperlink" Target="http://journal-bipt.info/" TargetMode="External"/><Relationship Id="rId62" Type="http://schemas.openxmlformats.org/officeDocument/2006/relationships/hyperlink" Target="http://www.nachalka.com/" TargetMode="External"/><Relationship Id="rId70" Type="http://schemas.openxmlformats.org/officeDocument/2006/relationships/hyperlink" Target="http://www.ourkids.ru/" TargetMode="External"/><Relationship Id="rId75" Type="http://schemas.openxmlformats.org/officeDocument/2006/relationships/hyperlink" Target="http://www.ict.edu.ru/" TargetMode="External"/><Relationship Id="rId83" Type="http://schemas.openxmlformats.org/officeDocument/2006/relationships/hyperlink" Target="http://www.zavuch.info/" TargetMode="External"/><Relationship Id="rId88" Type="http://schemas.openxmlformats.org/officeDocument/2006/relationships/hyperlink" Target="http://www.uchportal.ru/" TargetMode="External"/><Relationship Id="rId91" Type="http://schemas.openxmlformats.org/officeDocument/2006/relationships/hyperlink" Target="http://www.menobr.ru/" TargetMode="External"/><Relationship Id="rId96" Type="http://schemas.openxmlformats.org/officeDocument/2006/relationships/hyperlink" Target="http://nsportal.ru/" TargetMode="External"/><Relationship Id="rId1" Type="http://schemas.openxmlformats.org/officeDocument/2006/relationships/numbering" Target="numbering.xml"/><Relationship Id="rId6" Type="http://schemas.openxmlformats.org/officeDocument/2006/relationships/hyperlink" Target="http://www.edu.ru/" TargetMode="External"/><Relationship Id="rId15" Type="http://schemas.openxmlformats.org/officeDocument/2006/relationships/hyperlink" Target="http://www.tea4er.ru/" TargetMode="External"/><Relationship Id="rId23" Type="http://schemas.openxmlformats.org/officeDocument/2006/relationships/hyperlink" Target="http://portfolio.1september.ru/" TargetMode="External"/><Relationship Id="rId28" Type="http://schemas.openxmlformats.org/officeDocument/2006/relationships/hyperlink" Target="http://www.nachalka.com/" TargetMode="External"/><Relationship Id="rId36" Type="http://schemas.openxmlformats.org/officeDocument/2006/relationships/hyperlink" Target="http://www.englishforkids.ru/" TargetMode="External"/><Relationship Id="rId49" Type="http://schemas.openxmlformats.org/officeDocument/2006/relationships/hyperlink" Target="http://www.tea4er.ru/" TargetMode="External"/><Relationship Id="rId57" Type="http://schemas.openxmlformats.org/officeDocument/2006/relationships/hyperlink" Target="http://portfolio.1september.ru/" TargetMode="External"/><Relationship Id="rId106" Type="http://schemas.openxmlformats.org/officeDocument/2006/relationships/fontTable" Target="fontTable.xml"/><Relationship Id="rId10" Type="http://schemas.openxmlformats.org/officeDocument/2006/relationships/hyperlink" Target="http://www.school-collection.edu.ru/" TargetMode="External"/><Relationship Id="rId31" Type="http://schemas.openxmlformats.org/officeDocument/2006/relationships/hyperlink" Target="http://www.openclass.ru/" TargetMode="External"/><Relationship Id="rId44" Type="http://schemas.openxmlformats.org/officeDocument/2006/relationships/hyperlink" Target="http://www.school-collection.edu.ru/" TargetMode="External"/><Relationship Id="rId52" Type="http://schemas.openxmlformats.org/officeDocument/2006/relationships/hyperlink" Target="http://vot-zadachka.ru/" TargetMode="External"/><Relationship Id="rId60" Type="http://schemas.openxmlformats.org/officeDocument/2006/relationships/hyperlink" Target="http://nic-snail.ru/" TargetMode="External"/><Relationship Id="rId65" Type="http://schemas.openxmlformats.org/officeDocument/2006/relationships/hyperlink" Target="http://www.openclass.ru/" TargetMode="External"/><Relationship Id="rId73" Type="http://schemas.openxmlformats.org/officeDocument/2006/relationships/hyperlink" Target="http://www.edu.ru/" TargetMode="External"/><Relationship Id="rId78" Type="http://schemas.openxmlformats.org/officeDocument/2006/relationships/hyperlink" Target="http://fcior.edu.ru/" TargetMode="External"/><Relationship Id="rId81" Type="http://schemas.openxmlformats.org/officeDocument/2006/relationships/hyperlink" Target="http://www.englishteachers.ru/" TargetMode="External"/><Relationship Id="rId86" Type="http://schemas.openxmlformats.org/officeDocument/2006/relationships/hyperlink" Target="http://macmillan.ru/" TargetMode="External"/><Relationship Id="rId94" Type="http://schemas.openxmlformats.org/officeDocument/2006/relationships/hyperlink" Target="http://festival.nic-snail.ru/" TargetMode="External"/><Relationship Id="rId99" Type="http://schemas.openxmlformats.org/officeDocument/2006/relationships/hyperlink" Target="http://pedsovet.su/" TargetMode="External"/><Relationship Id="rId101" Type="http://schemas.openxmlformats.org/officeDocument/2006/relationships/hyperlink" Target="http://www.nachalka.info/" TargetMode="External"/><Relationship Id="rId4" Type="http://schemas.openxmlformats.org/officeDocument/2006/relationships/webSettings" Target="webSettings.xml"/><Relationship Id="rId9" Type="http://schemas.openxmlformats.org/officeDocument/2006/relationships/hyperlink" Target="http://www.openet.edu.ru/" TargetMode="External"/><Relationship Id="rId13" Type="http://schemas.openxmlformats.org/officeDocument/2006/relationships/hyperlink" Target="http://www.uchportal.ru/" TargetMode="External"/><Relationship Id="rId18" Type="http://schemas.openxmlformats.org/officeDocument/2006/relationships/hyperlink" Target="http://vot-zadachka.ru/" TargetMode="External"/><Relationship Id="rId39" Type="http://schemas.openxmlformats.org/officeDocument/2006/relationships/hyperlink" Target="http://www.bilingual.ru/" TargetMode="External"/><Relationship Id="rId34" Type="http://schemas.openxmlformats.org/officeDocument/2006/relationships/footer" Target="footer2.xml"/><Relationship Id="rId50" Type="http://schemas.openxmlformats.org/officeDocument/2006/relationships/hyperlink" Target="http://www.zavuch.info/" TargetMode="External"/><Relationship Id="rId55" Type="http://schemas.openxmlformats.org/officeDocument/2006/relationships/hyperlink" Target="http://www.uchportal.ru/" TargetMode="External"/><Relationship Id="rId76" Type="http://schemas.openxmlformats.org/officeDocument/2006/relationships/hyperlink" Target="http://www.openet.edu.ru/" TargetMode="External"/><Relationship Id="rId97" Type="http://schemas.openxmlformats.org/officeDocument/2006/relationships/hyperlink" Target="http://www.it-n.ru/" TargetMode="External"/><Relationship Id="rId104" Type="http://schemas.openxmlformats.org/officeDocument/2006/relationships/hyperlink" Target="http://me.yanv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16136</Words>
  <Characters>91976</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Ученик(ца)</dc:creator>
  <cp:keywords/>
  <dc:description/>
  <cp:lastModifiedBy>Ученик(ца)</cp:lastModifiedBy>
  <cp:revision>1</cp:revision>
  <dcterms:created xsi:type="dcterms:W3CDTF">2023-03-30T22:31:00Z</dcterms:created>
  <dcterms:modified xsi:type="dcterms:W3CDTF">2023-03-30T22:32:00Z</dcterms:modified>
</cp:coreProperties>
</file>